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26BCA" w14:textId="77777777" w:rsidR="00776008" w:rsidRPr="00DC040D" w:rsidRDefault="00776008" w:rsidP="001F47FD">
      <w:pPr>
        <w:spacing w:line="360" w:lineRule="auto"/>
        <w:jc w:val="center"/>
        <w:rPr>
          <w:b/>
          <w:bCs/>
          <w:noProof/>
          <w:sz w:val="22"/>
          <w:szCs w:val="22"/>
          <w:lang w:val="sr-Latn-RS"/>
        </w:rPr>
      </w:pPr>
      <w:r>
        <w:rPr>
          <w:b/>
          <w:bCs/>
          <w:noProof/>
          <w:sz w:val="22"/>
          <w:szCs w:val="22"/>
          <w:lang w:val="sr-Cyrl-RS"/>
        </w:rPr>
        <w:t>ИЗБОРНОМ ВЕЋУ МЕДИЦИНСКОГ ФАКУЛТЕТА У БЕОГРАДУ</w:t>
      </w:r>
    </w:p>
    <w:p w14:paraId="77ADC4F9" w14:textId="77777777" w:rsidR="00776008" w:rsidRDefault="00776008" w:rsidP="00776008">
      <w:pPr>
        <w:rPr>
          <w:sz w:val="20"/>
          <w:szCs w:val="20"/>
          <w:lang w:val="sr-Latn-RS"/>
        </w:rPr>
      </w:pPr>
    </w:p>
    <w:p w14:paraId="606A852F" w14:textId="77777777" w:rsidR="00776008" w:rsidRDefault="00776008" w:rsidP="00776008">
      <w:pPr>
        <w:rPr>
          <w:sz w:val="20"/>
          <w:szCs w:val="20"/>
          <w:lang w:val="sr-Cyrl-RS"/>
        </w:rPr>
      </w:pPr>
      <w:r w:rsidRPr="00C05D32">
        <w:rPr>
          <w:sz w:val="20"/>
          <w:szCs w:val="20"/>
          <w:lang w:val="sl-SI"/>
        </w:rPr>
        <w:t xml:space="preserve">Комисија за припрему </w:t>
      </w:r>
      <w:r>
        <w:rPr>
          <w:sz w:val="20"/>
          <w:szCs w:val="20"/>
          <w:lang w:val="sr-Cyrl-RS"/>
        </w:rPr>
        <w:t>реферата</w:t>
      </w:r>
      <w:r w:rsidRPr="00C05D32">
        <w:rPr>
          <w:sz w:val="20"/>
          <w:szCs w:val="20"/>
          <w:lang w:val="sl-SI"/>
        </w:rPr>
        <w:t xml:space="preserve"> у саставу:</w:t>
      </w:r>
    </w:p>
    <w:p w14:paraId="71844F3C" w14:textId="77777777" w:rsidR="00776008" w:rsidRPr="00CD72C7" w:rsidRDefault="00776008" w:rsidP="00776008">
      <w:pPr>
        <w:rPr>
          <w:sz w:val="20"/>
          <w:szCs w:val="20"/>
          <w:lang w:val="sr-Cyrl-RS"/>
        </w:rPr>
      </w:pPr>
    </w:p>
    <w:p w14:paraId="7BE0B7F7" w14:textId="786C72CE" w:rsidR="00776008" w:rsidRPr="00947EBB" w:rsidRDefault="00776008" w:rsidP="00776008">
      <w:pPr>
        <w:rPr>
          <w:sz w:val="20"/>
          <w:szCs w:val="20"/>
          <w:lang w:val="sl-SI"/>
        </w:rPr>
      </w:pPr>
      <w:r w:rsidRPr="00271989">
        <w:rPr>
          <w:b/>
          <w:bCs/>
          <w:sz w:val="20"/>
          <w:szCs w:val="20"/>
          <w:lang w:val="sr-Cyrl-RS"/>
        </w:rPr>
        <w:t>Доцент др Михаило Стјепановић</w:t>
      </w:r>
      <w:r>
        <w:rPr>
          <w:sz w:val="20"/>
          <w:szCs w:val="20"/>
          <w:lang w:val="sr-Cyrl-RS"/>
        </w:rPr>
        <w:t xml:space="preserve">, доцент </w:t>
      </w:r>
      <w:r w:rsidR="00BB2F15">
        <w:rPr>
          <w:sz w:val="20"/>
          <w:szCs w:val="20"/>
          <w:lang w:val="sr-Cyrl-RS"/>
        </w:rPr>
        <w:t>уже научне области Интерна медицина, председавајући</w:t>
      </w:r>
    </w:p>
    <w:p w14:paraId="76FE72A4" w14:textId="5BC7ECC1" w:rsidR="00776008" w:rsidRPr="00DC040D" w:rsidRDefault="00776008" w:rsidP="00776008">
      <w:pPr>
        <w:rPr>
          <w:sz w:val="20"/>
          <w:szCs w:val="20"/>
          <w:lang w:val="sr-Cyrl-RS"/>
        </w:rPr>
      </w:pPr>
      <w:r w:rsidRPr="00271989">
        <w:rPr>
          <w:b/>
          <w:bCs/>
          <w:sz w:val="20"/>
          <w:szCs w:val="20"/>
          <w:lang w:val="sr-Cyrl-RS"/>
        </w:rPr>
        <w:t>Доцент др Спасоје Попевић</w:t>
      </w:r>
      <w:r>
        <w:rPr>
          <w:sz w:val="20"/>
          <w:szCs w:val="20"/>
          <w:lang w:val="sr-Cyrl-RS"/>
        </w:rPr>
        <w:t xml:space="preserve">, </w:t>
      </w:r>
      <w:r w:rsidR="00BB2F15">
        <w:rPr>
          <w:sz w:val="20"/>
          <w:szCs w:val="20"/>
          <w:lang w:val="sr-Cyrl-RS"/>
        </w:rPr>
        <w:t>доцент уже научне области Интерна медицина, члан</w:t>
      </w:r>
    </w:p>
    <w:p w14:paraId="6194B367" w14:textId="1A8F829B" w:rsidR="00776008" w:rsidRPr="001F368E" w:rsidRDefault="00776008" w:rsidP="00776008">
      <w:pPr>
        <w:rPr>
          <w:sz w:val="20"/>
          <w:szCs w:val="20"/>
          <w:lang w:val="sr-Cyrl-RS"/>
        </w:rPr>
      </w:pPr>
      <w:r w:rsidRPr="00271989">
        <w:rPr>
          <w:b/>
          <w:bCs/>
          <w:sz w:val="20"/>
          <w:szCs w:val="20"/>
          <w:lang w:val="sr-Cyrl-RS"/>
        </w:rPr>
        <w:t>Доцент др Милица Контић Јовановић</w:t>
      </w:r>
      <w:r>
        <w:rPr>
          <w:sz w:val="20"/>
          <w:szCs w:val="20"/>
          <w:lang w:val="sr-Cyrl-RS"/>
        </w:rPr>
        <w:t xml:space="preserve">, </w:t>
      </w:r>
      <w:r w:rsidR="00BB2F15">
        <w:rPr>
          <w:sz w:val="20"/>
          <w:szCs w:val="20"/>
          <w:lang w:val="sr-Cyrl-RS"/>
        </w:rPr>
        <w:t>доцент уже научне области Интерна медицина, члан</w:t>
      </w:r>
    </w:p>
    <w:p w14:paraId="2765CA8A" w14:textId="77777777" w:rsidR="00BB2F15" w:rsidRDefault="00BB2F15" w:rsidP="00776008">
      <w:pPr>
        <w:jc w:val="both"/>
        <w:rPr>
          <w:sz w:val="20"/>
          <w:szCs w:val="20"/>
          <w:lang w:val="sr-Cyrl-RS"/>
        </w:rPr>
      </w:pPr>
    </w:p>
    <w:p w14:paraId="20B356C7" w14:textId="1E150CAC" w:rsidR="00776008" w:rsidRPr="00C05D32" w:rsidRDefault="00776008" w:rsidP="00776008">
      <w:pPr>
        <w:jc w:val="both"/>
        <w:rPr>
          <w:sz w:val="20"/>
          <w:szCs w:val="20"/>
          <w:lang w:val="sl-SI"/>
        </w:rPr>
      </w:pPr>
      <w:r w:rsidRPr="00C05D32">
        <w:rPr>
          <w:sz w:val="20"/>
          <w:szCs w:val="20"/>
          <w:lang w:val="sl-SI"/>
        </w:rPr>
        <w:t xml:space="preserve">одређена на седници Изборног већа Медицинског факултета у Београду </w:t>
      </w:r>
      <w:r w:rsidR="00BB2F15">
        <w:rPr>
          <w:sz w:val="20"/>
          <w:szCs w:val="20"/>
          <w:lang w:val="sr-Cyrl-RS"/>
        </w:rPr>
        <w:t xml:space="preserve">Одлуком број </w:t>
      </w:r>
      <w:r w:rsidR="00BB2F15" w:rsidRPr="00271989">
        <w:rPr>
          <w:b/>
          <w:bCs/>
          <w:sz w:val="20"/>
          <w:szCs w:val="20"/>
          <w:lang w:val="sr-Cyrl-RS"/>
        </w:rPr>
        <w:t>650/4</w:t>
      </w:r>
      <w:r w:rsidR="00BB2F15">
        <w:rPr>
          <w:sz w:val="20"/>
          <w:szCs w:val="20"/>
          <w:lang w:val="sr-Cyrl-RS"/>
        </w:rPr>
        <w:t xml:space="preserve"> од </w:t>
      </w:r>
      <w:r w:rsidR="00BB2F15" w:rsidRPr="00271989">
        <w:rPr>
          <w:b/>
          <w:bCs/>
          <w:sz w:val="20"/>
          <w:szCs w:val="20"/>
          <w:lang w:val="sr-Cyrl-RS"/>
        </w:rPr>
        <w:t>28.01.2026.</w:t>
      </w:r>
      <w:r w:rsidR="00BB2F15">
        <w:rPr>
          <w:sz w:val="20"/>
          <w:szCs w:val="20"/>
          <w:lang w:val="sr-Cyrl-RS"/>
        </w:rPr>
        <w:t xml:space="preserve"> године</w:t>
      </w:r>
      <w:r w:rsidRPr="00C05D32">
        <w:rPr>
          <w:sz w:val="20"/>
          <w:szCs w:val="20"/>
          <w:lang w:val="sl-SI"/>
        </w:rPr>
        <w:t>,</w:t>
      </w:r>
      <w:r>
        <w:rPr>
          <w:sz w:val="20"/>
          <w:szCs w:val="20"/>
          <w:lang w:val="sr-Cyrl-RS"/>
        </w:rPr>
        <w:t xml:space="preserve"> </w:t>
      </w:r>
      <w:r w:rsidRPr="00C05D32">
        <w:rPr>
          <w:sz w:val="20"/>
          <w:szCs w:val="20"/>
          <w:lang w:val="sl-SI"/>
        </w:rPr>
        <w:t xml:space="preserve">анализирала је пријаве на </w:t>
      </w:r>
      <w:r w:rsidR="00271989">
        <w:rPr>
          <w:sz w:val="20"/>
          <w:szCs w:val="20"/>
          <w:lang w:val="sr-Cyrl-RS"/>
        </w:rPr>
        <w:t>К</w:t>
      </w:r>
      <w:r w:rsidRPr="00C05D32">
        <w:rPr>
          <w:sz w:val="20"/>
          <w:szCs w:val="20"/>
          <w:lang w:val="sl-SI"/>
        </w:rPr>
        <w:t>онкурс</w:t>
      </w:r>
      <w:r w:rsidRPr="00CD72C7">
        <w:rPr>
          <w:sz w:val="20"/>
          <w:szCs w:val="20"/>
          <w:lang w:val="sl-SI"/>
        </w:rPr>
        <w:t xml:space="preserve"> </w:t>
      </w:r>
      <w:r w:rsidRPr="00C05D32">
        <w:rPr>
          <w:sz w:val="20"/>
          <w:szCs w:val="20"/>
          <w:lang w:val="sl-SI"/>
        </w:rPr>
        <w:t xml:space="preserve">за избор </w:t>
      </w:r>
      <w:r>
        <w:rPr>
          <w:sz w:val="20"/>
          <w:szCs w:val="20"/>
          <w:lang w:val="sr-Cyrl-RS"/>
        </w:rPr>
        <w:t>2</w:t>
      </w:r>
      <w:r>
        <w:rPr>
          <w:sz w:val="20"/>
          <w:szCs w:val="20"/>
          <w:lang w:val="sl-SI"/>
        </w:rPr>
        <w:t xml:space="preserve"> </w:t>
      </w:r>
      <w:r>
        <w:rPr>
          <w:sz w:val="20"/>
          <w:szCs w:val="20"/>
          <w:lang w:val="sr-Cyrl-RS"/>
        </w:rPr>
        <w:t xml:space="preserve">(два) </w:t>
      </w:r>
      <w:r w:rsidRPr="00C05D32">
        <w:rPr>
          <w:sz w:val="20"/>
          <w:szCs w:val="20"/>
          <w:lang w:val="sl-SI"/>
        </w:rPr>
        <w:t>сарадника у звање</w:t>
      </w:r>
      <w:r>
        <w:rPr>
          <w:sz w:val="20"/>
          <w:szCs w:val="20"/>
          <w:lang w:val="sl-SI"/>
        </w:rPr>
        <w:t xml:space="preserve"> </w:t>
      </w:r>
      <w:r w:rsidRPr="00271989">
        <w:rPr>
          <w:b/>
          <w:bCs/>
          <w:sz w:val="20"/>
          <w:szCs w:val="20"/>
          <w:lang w:val="sr-Cyrl-RS"/>
        </w:rPr>
        <w:t>клиничког асистента</w:t>
      </w:r>
      <w:r>
        <w:rPr>
          <w:sz w:val="20"/>
          <w:szCs w:val="20"/>
          <w:lang w:val="sr-Cyrl-RS"/>
        </w:rPr>
        <w:t xml:space="preserve"> </w:t>
      </w:r>
      <w:r w:rsidRPr="00C05D32">
        <w:rPr>
          <w:sz w:val="20"/>
          <w:szCs w:val="20"/>
          <w:lang w:val="sl-SI"/>
        </w:rPr>
        <w:t>за ужу научну област</w:t>
      </w:r>
      <w:r>
        <w:rPr>
          <w:sz w:val="20"/>
          <w:szCs w:val="20"/>
          <w:lang w:val="sr-Cyrl-RS"/>
        </w:rPr>
        <w:t xml:space="preserve"> </w:t>
      </w:r>
      <w:r w:rsidRPr="00271989">
        <w:rPr>
          <w:b/>
          <w:bCs/>
          <w:sz w:val="20"/>
          <w:szCs w:val="20"/>
          <w:lang w:val="sr-Cyrl-RS"/>
        </w:rPr>
        <w:t>ИНТЕРНА МЕДИЦИНА (пулмологија)</w:t>
      </w:r>
      <w:r w:rsidRPr="00C05D32">
        <w:rPr>
          <w:sz w:val="20"/>
          <w:szCs w:val="20"/>
          <w:lang w:val="sl-SI"/>
        </w:rPr>
        <w:t xml:space="preserve"> </w:t>
      </w:r>
      <w:r>
        <w:rPr>
          <w:sz w:val="20"/>
          <w:szCs w:val="20"/>
          <w:lang w:val="sr-Cyrl-RS"/>
        </w:rPr>
        <w:t>објављен</w:t>
      </w:r>
      <w:r w:rsidR="00BB2F15">
        <w:rPr>
          <w:sz w:val="20"/>
          <w:szCs w:val="20"/>
          <w:lang w:val="sr-Cyrl-RS"/>
        </w:rPr>
        <w:t>ог</w:t>
      </w:r>
      <w:r>
        <w:rPr>
          <w:sz w:val="20"/>
          <w:szCs w:val="20"/>
          <w:lang w:val="sr-Cyrl-RS"/>
        </w:rPr>
        <w:t xml:space="preserve"> </w:t>
      </w:r>
      <w:r w:rsidRPr="00271989">
        <w:rPr>
          <w:b/>
          <w:bCs/>
          <w:sz w:val="20"/>
          <w:szCs w:val="20"/>
          <w:lang w:val="sr-Cyrl-RS"/>
        </w:rPr>
        <w:t>01.04.2026.</w:t>
      </w:r>
      <w:r>
        <w:rPr>
          <w:sz w:val="20"/>
          <w:szCs w:val="20"/>
          <w:lang w:val="sr-Cyrl-RS"/>
        </w:rPr>
        <w:t xml:space="preserve"> године</w:t>
      </w:r>
      <w:r w:rsidRPr="00C05D32">
        <w:rPr>
          <w:sz w:val="20"/>
          <w:szCs w:val="20"/>
          <w:lang w:val="sl-SI"/>
        </w:rPr>
        <w:t xml:space="preserve"> </w:t>
      </w:r>
      <w:r w:rsidRPr="00AA2A4C">
        <w:rPr>
          <w:sz w:val="20"/>
          <w:szCs w:val="20"/>
          <w:lang w:val="sr-Cyrl-RS"/>
        </w:rPr>
        <w:t xml:space="preserve">на </w:t>
      </w:r>
      <w:r>
        <w:rPr>
          <w:sz w:val="20"/>
          <w:szCs w:val="20"/>
          <w:lang w:val="sr-Cyrl-RS"/>
        </w:rPr>
        <w:t xml:space="preserve">сајту </w:t>
      </w:r>
      <w:r w:rsidRPr="00AA2A4C">
        <w:rPr>
          <w:sz w:val="20"/>
          <w:szCs w:val="20"/>
          <w:lang w:val="sr-Cyrl-RS"/>
        </w:rPr>
        <w:t>Медицинско</w:t>
      </w:r>
      <w:r>
        <w:rPr>
          <w:sz w:val="20"/>
          <w:szCs w:val="20"/>
          <w:lang w:val="sr-Cyrl-RS"/>
        </w:rPr>
        <w:t>г</w:t>
      </w:r>
      <w:r w:rsidRPr="00AA2A4C">
        <w:rPr>
          <w:sz w:val="20"/>
          <w:szCs w:val="20"/>
          <w:lang w:val="sr-Cyrl-RS"/>
        </w:rPr>
        <w:t xml:space="preserve"> факултет</w:t>
      </w:r>
      <w:r>
        <w:rPr>
          <w:sz w:val="20"/>
          <w:szCs w:val="20"/>
          <w:lang w:val="sr-Cyrl-RS"/>
        </w:rPr>
        <w:t>а Универзитета</w:t>
      </w:r>
      <w:r w:rsidRPr="00AA2A4C">
        <w:rPr>
          <w:sz w:val="20"/>
          <w:szCs w:val="20"/>
          <w:lang w:val="sr-Cyrl-RS"/>
        </w:rPr>
        <w:t xml:space="preserve"> у Београду</w:t>
      </w:r>
      <w:r w:rsidRPr="00C05D32">
        <w:rPr>
          <w:sz w:val="20"/>
          <w:szCs w:val="20"/>
          <w:lang w:val="sl-SI"/>
        </w:rPr>
        <w:t>, подноси следећи</w:t>
      </w:r>
    </w:p>
    <w:p w14:paraId="1B14DA66" w14:textId="77777777" w:rsidR="00776008" w:rsidRPr="00CD72C7" w:rsidRDefault="00776008" w:rsidP="00776008">
      <w:pPr>
        <w:jc w:val="both"/>
        <w:rPr>
          <w:sz w:val="20"/>
          <w:szCs w:val="20"/>
          <w:lang w:val="sr-Cyrl-RS"/>
        </w:rPr>
      </w:pPr>
    </w:p>
    <w:p w14:paraId="0A0B472F" w14:textId="77777777" w:rsidR="00776008" w:rsidRDefault="00776008" w:rsidP="00776008">
      <w:pPr>
        <w:jc w:val="center"/>
        <w:rPr>
          <w:b/>
          <w:bCs/>
          <w:sz w:val="20"/>
          <w:szCs w:val="20"/>
          <w:lang w:val="sr-Cyrl-RS"/>
        </w:rPr>
      </w:pPr>
    </w:p>
    <w:p w14:paraId="6DB69E87" w14:textId="77777777" w:rsidR="00776008" w:rsidRPr="001F368E" w:rsidRDefault="00776008" w:rsidP="00776008">
      <w:pPr>
        <w:jc w:val="center"/>
        <w:rPr>
          <w:b/>
          <w:bCs/>
          <w:sz w:val="20"/>
          <w:szCs w:val="20"/>
          <w:lang w:val="sl-SI"/>
        </w:rPr>
      </w:pPr>
      <w:r w:rsidRPr="001F368E">
        <w:rPr>
          <w:b/>
          <w:bCs/>
          <w:sz w:val="20"/>
          <w:szCs w:val="20"/>
          <w:lang w:val="sl-SI"/>
        </w:rPr>
        <w:t>Р Е Ф Е Р А Т</w:t>
      </w:r>
    </w:p>
    <w:p w14:paraId="11EC93B0" w14:textId="77777777" w:rsidR="00776008" w:rsidRPr="00C05D32" w:rsidRDefault="00776008" w:rsidP="00776008">
      <w:pPr>
        <w:rPr>
          <w:sz w:val="20"/>
          <w:szCs w:val="20"/>
          <w:u w:val="single"/>
          <w:lang w:val="sl-SI"/>
        </w:rPr>
      </w:pPr>
    </w:p>
    <w:p w14:paraId="66525135" w14:textId="6B344DC1" w:rsidR="0083262F" w:rsidRDefault="00776008" w:rsidP="00776008">
      <w:pPr>
        <w:jc w:val="both"/>
        <w:rPr>
          <w:sz w:val="20"/>
          <w:szCs w:val="20"/>
          <w:lang w:val="sr-Cyrl-RS"/>
        </w:rPr>
      </w:pPr>
      <w:r w:rsidRPr="00CA50C3">
        <w:rPr>
          <w:sz w:val="20"/>
          <w:szCs w:val="20"/>
          <w:lang w:val="sl-SI"/>
        </w:rPr>
        <w:t xml:space="preserve">На расписани конкурс су се јавила </w:t>
      </w:r>
      <w:r>
        <w:rPr>
          <w:sz w:val="20"/>
          <w:szCs w:val="20"/>
          <w:lang w:val="sr-Latn-RS"/>
        </w:rPr>
        <w:t>5</w:t>
      </w:r>
      <w:r w:rsidRPr="00CA50C3">
        <w:rPr>
          <w:sz w:val="20"/>
          <w:szCs w:val="20"/>
          <w:lang w:val="sr-Cyrl-RS"/>
        </w:rPr>
        <w:t xml:space="preserve"> </w:t>
      </w:r>
      <w:r>
        <w:rPr>
          <w:sz w:val="20"/>
          <w:szCs w:val="20"/>
          <w:lang w:val="sr-Cyrl-RS"/>
        </w:rPr>
        <w:t>(пет</w:t>
      </w:r>
      <w:r w:rsidRPr="00CA50C3">
        <w:rPr>
          <w:sz w:val="20"/>
          <w:szCs w:val="20"/>
          <w:lang w:val="sr-Cyrl-RS"/>
        </w:rPr>
        <w:t>)</w:t>
      </w:r>
      <w:r w:rsidRPr="00CA50C3">
        <w:rPr>
          <w:sz w:val="20"/>
          <w:szCs w:val="20"/>
          <w:lang w:val="sl-SI"/>
        </w:rPr>
        <w:t xml:space="preserve"> кандидата</w:t>
      </w:r>
      <w:r>
        <w:rPr>
          <w:sz w:val="20"/>
          <w:szCs w:val="20"/>
          <w:lang w:val="sr-Cyrl-RS"/>
        </w:rPr>
        <w:t>:</w:t>
      </w:r>
    </w:p>
    <w:p w14:paraId="6945FFCC" w14:textId="1A11F4E8" w:rsidR="00776008" w:rsidRPr="00BB2F15" w:rsidRDefault="00BB2F15" w:rsidP="00BB2F15">
      <w:pPr>
        <w:pStyle w:val="ListParagraph"/>
        <w:numPr>
          <w:ilvl w:val="0"/>
          <w:numId w:val="4"/>
        </w:numPr>
        <w:jc w:val="both"/>
        <w:rPr>
          <w:sz w:val="20"/>
          <w:szCs w:val="20"/>
          <w:lang w:val="sr-Cyrl-RS"/>
        </w:rPr>
      </w:pPr>
      <w:r>
        <w:rPr>
          <w:sz w:val="20"/>
          <w:szCs w:val="20"/>
          <w:lang w:val="sr-Cyrl-RS"/>
        </w:rPr>
        <w:t>Др Никола Трбољевац, лекар специјалиста Интерне медицине, субспецијалиста уже научне области пулмологија</w:t>
      </w:r>
    </w:p>
    <w:p w14:paraId="1EB6C4F0" w14:textId="204B9D4E" w:rsidR="00BB2F15" w:rsidRDefault="00BB2F15" w:rsidP="00BB2F15">
      <w:pPr>
        <w:pStyle w:val="ListParagraph"/>
        <w:numPr>
          <w:ilvl w:val="0"/>
          <w:numId w:val="4"/>
        </w:numPr>
        <w:jc w:val="both"/>
        <w:rPr>
          <w:sz w:val="20"/>
          <w:szCs w:val="20"/>
          <w:lang w:val="sr-Cyrl-RS"/>
        </w:rPr>
      </w:pPr>
      <w:r>
        <w:rPr>
          <w:sz w:val="20"/>
          <w:szCs w:val="20"/>
          <w:lang w:val="sr-Cyrl-RS"/>
        </w:rPr>
        <w:t xml:space="preserve">Др Никола Николић, </w:t>
      </w:r>
      <w:r w:rsidRPr="00BB2F15">
        <w:rPr>
          <w:sz w:val="20"/>
          <w:szCs w:val="20"/>
          <w:lang w:val="sr-Cyrl-RS"/>
        </w:rPr>
        <w:t>лекар специјалиста Интерне медицине</w:t>
      </w:r>
    </w:p>
    <w:p w14:paraId="65122170" w14:textId="1B44707A" w:rsidR="00BB2F15" w:rsidRDefault="00BB2F15" w:rsidP="00BB2F15">
      <w:pPr>
        <w:pStyle w:val="ListParagraph"/>
        <w:numPr>
          <w:ilvl w:val="0"/>
          <w:numId w:val="4"/>
        </w:numPr>
        <w:jc w:val="both"/>
        <w:rPr>
          <w:sz w:val="20"/>
          <w:szCs w:val="20"/>
          <w:lang w:val="sr-Cyrl-RS"/>
        </w:rPr>
      </w:pPr>
      <w:r>
        <w:rPr>
          <w:sz w:val="20"/>
          <w:szCs w:val="20"/>
          <w:lang w:val="sr-Cyrl-RS"/>
        </w:rPr>
        <w:t>Др Иван Миливојевић, лекар специјалиста Интерне медицине</w:t>
      </w:r>
    </w:p>
    <w:p w14:paraId="5E361FF8" w14:textId="6AD6A4F0" w:rsidR="00BB2F15" w:rsidRDefault="00BB2F15" w:rsidP="00BB2F15">
      <w:pPr>
        <w:pStyle w:val="ListParagraph"/>
        <w:numPr>
          <w:ilvl w:val="0"/>
          <w:numId w:val="4"/>
        </w:numPr>
        <w:jc w:val="both"/>
        <w:rPr>
          <w:sz w:val="20"/>
          <w:szCs w:val="20"/>
          <w:lang w:val="sr-Cyrl-RS"/>
        </w:rPr>
      </w:pPr>
      <w:r>
        <w:rPr>
          <w:sz w:val="20"/>
          <w:szCs w:val="20"/>
          <w:lang w:val="sr-Cyrl-RS"/>
        </w:rPr>
        <w:t>Др Никола Марић, лекар специјалиста Интерне медицине</w:t>
      </w:r>
    </w:p>
    <w:p w14:paraId="4F244DFF" w14:textId="16A73145" w:rsidR="00BB2F15" w:rsidRDefault="00BB2F15" w:rsidP="00BB2F15">
      <w:pPr>
        <w:pStyle w:val="ListParagraph"/>
        <w:numPr>
          <w:ilvl w:val="0"/>
          <w:numId w:val="4"/>
        </w:numPr>
        <w:jc w:val="both"/>
        <w:rPr>
          <w:sz w:val="20"/>
          <w:szCs w:val="20"/>
          <w:lang w:val="sr-Cyrl-RS"/>
        </w:rPr>
      </w:pPr>
      <w:r>
        <w:rPr>
          <w:sz w:val="20"/>
          <w:szCs w:val="20"/>
          <w:lang w:val="sr-Cyrl-RS"/>
        </w:rPr>
        <w:t>Др Александар Јандрић, лекар специјалиста Интерне медицине, субспецијалиста уже научне области пулмологија</w:t>
      </w:r>
    </w:p>
    <w:p w14:paraId="552DA8E0" w14:textId="77777777" w:rsidR="00271989" w:rsidRDefault="00271989" w:rsidP="00271989">
      <w:pPr>
        <w:jc w:val="both"/>
        <w:rPr>
          <w:sz w:val="20"/>
          <w:szCs w:val="20"/>
          <w:lang w:val="sr-Cyrl-RS"/>
        </w:rPr>
      </w:pPr>
    </w:p>
    <w:p w14:paraId="39F02FC0" w14:textId="2893D48A" w:rsidR="00271989" w:rsidRPr="001942BD" w:rsidRDefault="00271989" w:rsidP="00271989">
      <w:pPr>
        <w:jc w:val="both"/>
        <w:rPr>
          <w:b/>
          <w:bCs/>
          <w:sz w:val="20"/>
          <w:szCs w:val="20"/>
          <w:u w:val="single"/>
          <w:lang w:val="sr-Cyrl-RS"/>
        </w:rPr>
      </w:pPr>
      <w:r w:rsidRPr="001942BD">
        <w:rPr>
          <w:b/>
          <w:bCs/>
          <w:sz w:val="20"/>
          <w:szCs w:val="20"/>
          <w:u w:val="single"/>
          <w:lang w:val="sr-Cyrl-RS"/>
        </w:rPr>
        <w:t>Кандидат под редним бројем 1. Др Никола Трбољевац</w:t>
      </w:r>
    </w:p>
    <w:p w14:paraId="4FF87553" w14:textId="77777777" w:rsidR="001942BD" w:rsidRPr="00CC37E9" w:rsidRDefault="001942BD" w:rsidP="001942BD">
      <w:pPr>
        <w:jc w:val="both"/>
        <w:rPr>
          <w:b/>
          <w:bCs/>
          <w:sz w:val="20"/>
          <w:szCs w:val="20"/>
          <w:lang w:val="sl-SI"/>
        </w:rPr>
      </w:pPr>
      <w:r w:rsidRPr="00CC37E9">
        <w:rPr>
          <w:b/>
          <w:bCs/>
          <w:sz w:val="20"/>
          <w:szCs w:val="20"/>
          <w:lang w:val="sl-SI"/>
        </w:rPr>
        <w:t>A. ОСНОВНИ БИОГРАФСКИ ПОДАЦИ</w:t>
      </w:r>
    </w:p>
    <w:p w14:paraId="09B9CE67" w14:textId="77777777" w:rsidR="001942BD" w:rsidRPr="00CC37E9" w:rsidRDefault="001942BD" w:rsidP="001942BD">
      <w:pPr>
        <w:jc w:val="both"/>
        <w:rPr>
          <w:sz w:val="20"/>
          <w:szCs w:val="20"/>
          <w:lang w:val="sl-SI"/>
        </w:rPr>
      </w:pPr>
    </w:p>
    <w:p w14:paraId="38300E19" w14:textId="77777777" w:rsidR="001942BD" w:rsidRPr="00CC37E9" w:rsidRDefault="001942BD" w:rsidP="001942BD">
      <w:pPr>
        <w:jc w:val="both"/>
        <w:rPr>
          <w:sz w:val="20"/>
          <w:szCs w:val="20"/>
          <w:lang w:val="sr-Cyrl-RS"/>
        </w:rPr>
      </w:pPr>
      <w:bookmarkStart w:id="0" w:name="_Hlk224548713"/>
      <w:r w:rsidRPr="00CC37E9">
        <w:rPr>
          <w:sz w:val="20"/>
          <w:szCs w:val="20"/>
          <w:lang w:val="sl-SI"/>
        </w:rPr>
        <w:t>Име, средње име и презиме</w:t>
      </w:r>
      <w:r w:rsidRPr="00CC37E9">
        <w:rPr>
          <w:sz w:val="20"/>
          <w:szCs w:val="20"/>
          <w:lang w:val="sr-Cyrl-RS"/>
        </w:rPr>
        <w:t xml:space="preserve">: </w:t>
      </w:r>
      <w:r w:rsidRPr="00CC37E9">
        <w:rPr>
          <w:sz w:val="20"/>
          <w:szCs w:val="20"/>
          <w:lang w:val="sr-Cyrl-RS"/>
        </w:rPr>
        <w:tab/>
      </w:r>
      <w:r w:rsidRPr="00CC37E9">
        <w:rPr>
          <w:sz w:val="20"/>
          <w:szCs w:val="20"/>
          <w:lang w:val="sr-Cyrl-RS"/>
        </w:rPr>
        <w:tab/>
        <w:t>Никола (Милан) Трбољевац</w:t>
      </w:r>
    </w:p>
    <w:p w14:paraId="2699B644" w14:textId="77777777" w:rsidR="001942BD" w:rsidRPr="00CC37E9" w:rsidRDefault="001942BD" w:rsidP="001942BD">
      <w:pPr>
        <w:jc w:val="both"/>
        <w:rPr>
          <w:sz w:val="20"/>
          <w:szCs w:val="20"/>
          <w:lang w:val="sr-Cyrl-RS"/>
        </w:rPr>
      </w:pPr>
      <w:r w:rsidRPr="00CC37E9">
        <w:rPr>
          <w:sz w:val="20"/>
          <w:szCs w:val="20"/>
          <w:lang w:val="sl-SI"/>
        </w:rPr>
        <w:t>Датум и место рођења</w:t>
      </w:r>
      <w:r w:rsidRPr="00CC37E9">
        <w:rPr>
          <w:sz w:val="20"/>
          <w:szCs w:val="20"/>
          <w:lang w:val="sr-Cyrl-RS"/>
        </w:rPr>
        <w:t xml:space="preserve">: </w:t>
      </w:r>
      <w:r w:rsidRPr="00CC37E9">
        <w:rPr>
          <w:sz w:val="20"/>
          <w:szCs w:val="20"/>
          <w:lang w:val="sr-Cyrl-RS"/>
        </w:rPr>
        <w:tab/>
      </w:r>
      <w:r w:rsidRPr="00CC37E9">
        <w:rPr>
          <w:sz w:val="20"/>
          <w:szCs w:val="20"/>
          <w:lang w:val="sr-Cyrl-RS"/>
        </w:rPr>
        <w:tab/>
      </w:r>
      <w:r w:rsidRPr="00CC37E9">
        <w:rPr>
          <w:sz w:val="20"/>
          <w:szCs w:val="20"/>
          <w:lang w:val="sr-Cyrl-RS"/>
        </w:rPr>
        <w:tab/>
        <w:t>22.01.1986. Нови Пазар</w:t>
      </w:r>
    </w:p>
    <w:p w14:paraId="71F218BB" w14:textId="77777777" w:rsidR="001942BD" w:rsidRPr="00CC37E9" w:rsidRDefault="001942BD" w:rsidP="001942BD">
      <w:pPr>
        <w:jc w:val="both"/>
        <w:rPr>
          <w:sz w:val="20"/>
          <w:szCs w:val="20"/>
          <w:lang w:val="sl-SI"/>
        </w:rPr>
      </w:pPr>
      <w:r w:rsidRPr="00CC37E9">
        <w:rPr>
          <w:sz w:val="20"/>
          <w:szCs w:val="20"/>
          <w:lang w:val="sl-SI"/>
        </w:rPr>
        <w:t>Установа где је запослен</w:t>
      </w:r>
      <w:r w:rsidRPr="00CC37E9">
        <w:rPr>
          <w:sz w:val="20"/>
          <w:szCs w:val="20"/>
          <w:lang w:val="sr-Cyrl-RS"/>
        </w:rPr>
        <w:t>:</w:t>
      </w:r>
      <w:r w:rsidRPr="00CC37E9">
        <w:rPr>
          <w:sz w:val="20"/>
          <w:szCs w:val="20"/>
          <w:lang w:val="sr-Cyrl-RS"/>
        </w:rPr>
        <w:tab/>
      </w:r>
      <w:r w:rsidRPr="00CC37E9">
        <w:rPr>
          <w:sz w:val="20"/>
          <w:szCs w:val="20"/>
          <w:lang w:val="sr-Cyrl-RS"/>
        </w:rPr>
        <w:tab/>
        <w:t>УКЦС, Клиника за пулмологију</w:t>
      </w:r>
    </w:p>
    <w:p w14:paraId="6FABA974" w14:textId="77777777" w:rsidR="001942BD" w:rsidRPr="00CC37E9" w:rsidRDefault="001942BD" w:rsidP="001942BD">
      <w:pPr>
        <w:jc w:val="both"/>
        <w:rPr>
          <w:sz w:val="20"/>
          <w:szCs w:val="20"/>
          <w:lang w:val="sr-Cyrl-RS"/>
        </w:rPr>
      </w:pPr>
      <w:r w:rsidRPr="00CC37E9">
        <w:rPr>
          <w:sz w:val="20"/>
          <w:szCs w:val="20"/>
          <w:lang w:val="sl-SI"/>
        </w:rPr>
        <w:t>Звање / радно место</w:t>
      </w:r>
      <w:r w:rsidRPr="00CC37E9">
        <w:rPr>
          <w:sz w:val="20"/>
          <w:szCs w:val="20"/>
          <w:lang w:val="sr-Cyrl-RS"/>
        </w:rPr>
        <w:t>:</w:t>
      </w:r>
      <w:r w:rsidRPr="00CC37E9">
        <w:rPr>
          <w:sz w:val="20"/>
          <w:szCs w:val="20"/>
          <w:lang w:val="sr-Cyrl-RS"/>
        </w:rPr>
        <w:tab/>
      </w:r>
      <w:r w:rsidRPr="00CC37E9">
        <w:rPr>
          <w:sz w:val="20"/>
          <w:szCs w:val="20"/>
          <w:lang w:val="sr-Cyrl-RS"/>
        </w:rPr>
        <w:tab/>
      </w:r>
      <w:r w:rsidRPr="00CC37E9">
        <w:rPr>
          <w:sz w:val="20"/>
          <w:szCs w:val="20"/>
          <w:lang w:val="sr-Cyrl-RS"/>
        </w:rPr>
        <w:tab/>
        <w:t xml:space="preserve">лекар субспецијалиста пулмологије, специјалиста интерне </w:t>
      </w:r>
    </w:p>
    <w:p w14:paraId="2790BA28" w14:textId="77777777" w:rsidR="001942BD" w:rsidRPr="00CC37E9" w:rsidRDefault="001942BD" w:rsidP="001942BD">
      <w:pPr>
        <w:ind w:left="2880" w:firstLine="720"/>
        <w:jc w:val="both"/>
        <w:rPr>
          <w:sz w:val="20"/>
          <w:szCs w:val="20"/>
          <w:lang w:val="sr-Cyrl-RS"/>
        </w:rPr>
      </w:pPr>
      <w:r w:rsidRPr="00CC37E9">
        <w:rPr>
          <w:sz w:val="20"/>
          <w:szCs w:val="20"/>
          <w:lang w:val="sr-Cyrl-RS"/>
        </w:rPr>
        <w:t xml:space="preserve">медицине </w:t>
      </w:r>
    </w:p>
    <w:p w14:paraId="76426379" w14:textId="77777777" w:rsidR="001942BD" w:rsidRPr="00CC37E9" w:rsidRDefault="001942BD" w:rsidP="001942BD">
      <w:pPr>
        <w:jc w:val="both"/>
        <w:rPr>
          <w:sz w:val="20"/>
          <w:szCs w:val="20"/>
          <w:lang w:val="sr-Cyrl-RS"/>
        </w:rPr>
      </w:pPr>
      <w:r w:rsidRPr="00CC37E9">
        <w:rPr>
          <w:sz w:val="20"/>
          <w:szCs w:val="20"/>
          <w:lang w:val="sr-Cyrl-RS"/>
        </w:rPr>
        <w:t>Ужа н</w:t>
      </w:r>
      <w:r w:rsidRPr="00CC37E9">
        <w:rPr>
          <w:sz w:val="20"/>
          <w:szCs w:val="20"/>
          <w:lang w:val="sl-SI"/>
        </w:rPr>
        <w:t>аучна област</w:t>
      </w:r>
      <w:r w:rsidRPr="00CC37E9">
        <w:rPr>
          <w:sz w:val="20"/>
          <w:szCs w:val="20"/>
          <w:lang w:val="sr-Cyrl-RS"/>
        </w:rPr>
        <w:t xml:space="preserve">: </w:t>
      </w:r>
      <w:r w:rsidRPr="00CC37E9">
        <w:rPr>
          <w:sz w:val="20"/>
          <w:szCs w:val="20"/>
          <w:lang w:val="sr-Cyrl-RS"/>
        </w:rPr>
        <w:tab/>
      </w:r>
      <w:r w:rsidRPr="00CC37E9">
        <w:rPr>
          <w:sz w:val="20"/>
          <w:szCs w:val="20"/>
          <w:lang w:val="sr-Cyrl-RS"/>
        </w:rPr>
        <w:tab/>
      </w:r>
      <w:r w:rsidRPr="00CC37E9">
        <w:rPr>
          <w:sz w:val="20"/>
          <w:szCs w:val="20"/>
          <w:lang w:val="sr-Cyrl-RS"/>
        </w:rPr>
        <w:tab/>
      </w:r>
      <w:bookmarkEnd w:id="0"/>
      <w:r w:rsidRPr="00CC37E9">
        <w:rPr>
          <w:sz w:val="20"/>
          <w:szCs w:val="20"/>
          <w:lang w:val="sr-Cyrl-RS"/>
        </w:rPr>
        <w:t>интерна медицина (пулмологија)</w:t>
      </w:r>
    </w:p>
    <w:p w14:paraId="6BEF1C14" w14:textId="77777777" w:rsidR="001942BD" w:rsidRPr="00CC37E9" w:rsidRDefault="001942BD" w:rsidP="001942BD">
      <w:pPr>
        <w:jc w:val="both"/>
        <w:rPr>
          <w:sz w:val="20"/>
          <w:szCs w:val="20"/>
          <w:lang w:val="sl-SI"/>
        </w:rPr>
      </w:pPr>
    </w:p>
    <w:p w14:paraId="4F1526AC" w14:textId="77777777" w:rsidR="001942BD" w:rsidRPr="00CC37E9" w:rsidRDefault="001942BD" w:rsidP="001942BD">
      <w:pPr>
        <w:jc w:val="both"/>
        <w:rPr>
          <w:b/>
          <w:sz w:val="20"/>
          <w:szCs w:val="20"/>
          <w:lang w:val="sl-SI"/>
        </w:rPr>
      </w:pPr>
      <w:r w:rsidRPr="00CC37E9">
        <w:rPr>
          <w:b/>
          <w:bCs/>
          <w:sz w:val="20"/>
          <w:szCs w:val="20"/>
          <w:lang w:val="sl-SI"/>
        </w:rPr>
        <w:t>Б. СТРУЧНА БИОГРАФИЈА, ДИПЛОМЕ И ЗВАЊА</w:t>
      </w:r>
    </w:p>
    <w:p w14:paraId="7979749D" w14:textId="77777777" w:rsidR="001942BD" w:rsidRPr="00CC37E9" w:rsidRDefault="001942BD" w:rsidP="001942BD">
      <w:pPr>
        <w:jc w:val="both"/>
        <w:rPr>
          <w:sz w:val="20"/>
          <w:szCs w:val="20"/>
          <w:lang w:val="sl-SI"/>
        </w:rPr>
      </w:pPr>
      <w:r w:rsidRPr="00CC37E9">
        <w:rPr>
          <w:b/>
          <w:sz w:val="20"/>
          <w:szCs w:val="20"/>
          <w:lang w:val="sl-SI"/>
        </w:rPr>
        <w:t>Основне студије</w:t>
      </w:r>
    </w:p>
    <w:p w14:paraId="437BACF6" w14:textId="77777777" w:rsidR="001942BD" w:rsidRPr="00CC37E9" w:rsidRDefault="001942BD" w:rsidP="001942BD">
      <w:pPr>
        <w:jc w:val="both"/>
        <w:rPr>
          <w:sz w:val="20"/>
          <w:szCs w:val="20"/>
          <w:lang w:val="sl-SI"/>
        </w:rPr>
      </w:pPr>
      <w:r w:rsidRPr="00CC37E9">
        <w:rPr>
          <w:sz w:val="20"/>
          <w:szCs w:val="20"/>
          <w:lang w:val="sl-SI"/>
        </w:rPr>
        <w:t>Назив установе</w:t>
      </w:r>
      <w:r w:rsidRPr="00CC37E9">
        <w:rPr>
          <w:sz w:val="20"/>
          <w:szCs w:val="20"/>
          <w:lang w:val="sr-Cyrl-RS"/>
        </w:rPr>
        <w:t xml:space="preserve">: </w:t>
      </w:r>
      <w:r w:rsidRPr="00CC37E9">
        <w:rPr>
          <w:sz w:val="20"/>
          <w:szCs w:val="20"/>
          <w:lang w:val="sr-Cyrl-RS"/>
        </w:rPr>
        <w:tab/>
      </w:r>
      <w:r w:rsidRPr="00CC37E9">
        <w:rPr>
          <w:sz w:val="20"/>
          <w:szCs w:val="20"/>
          <w:lang w:val="sr-Cyrl-RS"/>
        </w:rPr>
        <w:tab/>
      </w:r>
      <w:r w:rsidRPr="00CC37E9">
        <w:rPr>
          <w:sz w:val="20"/>
          <w:szCs w:val="20"/>
          <w:lang w:val="sr-Cyrl-RS"/>
        </w:rPr>
        <w:tab/>
      </w:r>
      <w:r w:rsidRPr="00CC37E9">
        <w:rPr>
          <w:sz w:val="20"/>
          <w:szCs w:val="20"/>
          <w:lang w:val="sr-Cyrl-RS"/>
        </w:rPr>
        <w:tab/>
        <w:t>Медицински факултет Универзитета у Београду</w:t>
      </w:r>
    </w:p>
    <w:p w14:paraId="7AA73201" w14:textId="77777777" w:rsidR="001942BD" w:rsidRPr="00CC37E9" w:rsidRDefault="001942BD" w:rsidP="001942BD">
      <w:pPr>
        <w:jc w:val="both"/>
        <w:rPr>
          <w:b/>
          <w:sz w:val="20"/>
          <w:szCs w:val="20"/>
          <w:lang w:val="sr-Cyrl-RS"/>
        </w:rPr>
      </w:pPr>
      <w:r w:rsidRPr="00CC37E9">
        <w:rPr>
          <w:sz w:val="20"/>
          <w:szCs w:val="20"/>
          <w:lang w:val="sl-SI"/>
        </w:rPr>
        <w:t>Место и година завршетка</w:t>
      </w:r>
      <w:r w:rsidRPr="00CC37E9">
        <w:rPr>
          <w:sz w:val="20"/>
          <w:szCs w:val="20"/>
          <w:lang w:val="sr-Cyrl-RS"/>
        </w:rPr>
        <w:t>:</w:t>
      </w:r>
      <w:r w:rsidRPr="00CC37E9">
        <w:rPr>
          <w:sz w:val="20"/>
          <w:szCs w:val="20"/>
          <w:lang w:val="sr-Cyrl-RS"/>
        </w:rPr>
        <w:tab/>
      </w:r>
      <w:r w:rsidRPr="00CC37E9">
        <w:rPr>
          <w:sz w:val="20"/>
          <w:szCs w:val="20"/>
          <w:lang w:val="sr-Cyrl-RS"/>
        </w:rPr>
        <w:tab/>
        <w:t>Београд 2012. године; просечна оцена 8,88</w:t>
      </w:r>
      <w:r w:rsidRPr="00CC37E9">
        <w:rPr>
          <w:sz w:val="20"/>
          <w:szCs w:val="20"/>
          <w:lang w:val="sr-Latn-CS"/>
        </w:rPr>
        <w:t xml:space="preserve"> </w:t>
      </w:r>
    </w:p>
    <w:p w14:paraId="7B364BFE" w14:textId="77777777" w:rsidR="001942BD" w:rsidRPr="00CC37E9" w:rsidRDefault="001942BD" w:rsidP="001942BD">
      <w:pPr>
        <w:jc w:val="both"/>
        <w:rPr>
          <w:b/>
          <w:sz w:val="20"/>
          <w:szCs w:val="20"/>
          <w:lang w:val="sr-Cyrl-RS"/>
        </w:rPr>
      </w:pPr>
    </w:p>
    <w:p w14:paraId="6D0E4462" w14:textId="77777777" w:rsidR="001942BD" w:rsidRPr="00CC37E9" w:rsidRDefault="001942BD" w:rsidP="001942BD">
      <w:pPr>
        <w:jc w:val="both"/>
        <w:rPr>
          <w:sz w:val="20"/>
          <w:szCs w:val="20"/>
          <w:lang w:val="sl-SI"/>
        </w:rPr>
      </w:pPr>
      <w:r w:rsidRPr="00CC37E9">
        <w:rPr>
          <w:b/>
          <w:sz w:val="20"/>
          <w:szCs w:val="20"/>
          <w:lang w:val="sr-Cyrl-RS"/>
        </w:rPr>
        <w:t>Специјалистичке академске студије</w:t>
      </w:r>
      <w:r w:rsidRPr="00CC37E9">
        <w:rPr>
          <w:b/>
          <w:sz w:val="20"/>
          <w:szCs w:val="20"/>
          <w:lang w:val="sl-SI"/>
        </w:rPr>
        <w:t xml:space="preserve"> </w:t>
      </w:r>
    </w:p>
    <w:p w14:paraId="57626035" w14:textId="77777777" w:rsidR="001942BD" w:rsidRPr="00CC37E9" w:rsidRDefault="001942BD" w:rsidP="001942BD">
      <w:pPr>
        <w:jc w:val="both"/>
        <w:rPr>
          <w:sz w:val="20"/>
          <w:szCs w:val="20"/>
          <w:lang w:val="sl-SI"/>
        </w:rPr>
      </w:pPr>
      <w:r w:rsidRPr="00CC37E9">
        <w:rPr>
          <w:sz w:val="20"/>
          <w:szCs w:val="20"/>
          <w:lang w:val="sl-SI"/>
        </w:rPr>
        <w:t>Назив установе</w:t>
      </w:r>
      <w:r w:rsidRPr="00CC37E9">
        <w:rPr>
          <w:sz w:val="20"/>
          <w:szCs w:val="20"/>
          <w:lang w:val="sr-Cyrl-RS"/>
        </w:rPr>
        <w:t xml:space="preserve">: </w:t>
      </w:r>
      <w:r w:rsidRPr="00CC37E9">
        <w:rPr>
          <w:sz w:val="20"/>
          <w:szCs w:val="20"/>
          <w:lang w:val="sr-Cyrl-RS"/>
        </w:rPr>
        <w:tab/>
      </w:r>
      <w:r w:rsidRPr="00CC37E9">
        <w:rPr>
          <w:sz w:val="20"/>
          <w:szCs w:val="20"/>
          <w:lang w:val="sr-Cyrl-RS"/>
        </w:rPr>
        <w:tab/>
      </w:r>
      <w:r w:rsidRPr="00CC37E9">
        <w:rPr>
          <w:sz w:val="20"/>
          <w:szCs w:val="20"/>
          <w:lang w:val="sr-Cyrl-RS"/>
        </w:rPr>
        <w:tab/>
      </w:r>
      <w:r w:rsidRPr="00CC37E9">
        <w:rPr>
          <w:sz w:val="20"/>
          <w:szCs w:val="20"/>
          <w:lang w:val="sr-Cyrl-RS"/>
        </w:rPr>
        <w:tab/>
        <w:t>Медицински факултет Универзитета у Београду</w:t>
      </w:r>
    </w:p>
    <w:p w14:paraId="7411ADCA" w14:textId="77777777" w:rsidR="001942BD" w:rsidRPr="00CC37E9" w:rsidRDefault="001942BD" w:rsidP="001942BD">
      <w:pPr>
        <w:jc w:val="both"/>
        <w:rPr>
          <w:sz w:val="20"/>
          <w:szCs w:val="20"/>
          <w:lang w:val="sr-Cyrl-RS"/>
        </w:rPr>
      </w:pPr>
      <w:r w:rsidRPr="00CC37E9">
        <w:rPr>
          <w:sz w:val="20"/>
          <w:szCs w:val="20"/>
          <w:lang w:val="sl-SI"/>
        </w:rPr>
        <w:t>Место</w:t>
      </w:r>
      <w:r w:rsidRPr="00CC37E9">
        <w:rPr>
          <w:sz w:val="20"/>
          <w:szCs w:val="20"/>
          <w:lang w:val="sr-Cyrl-CS"/>
        </w:rPr>
        <w:t>,</w:t>
      </w:r>
      <w:r w:rsidRPr="00CC37E9">
        <w:rPr>
          <w:sz w:val="20"/>
          <w:szCs w:val="20"/>
          <w:lang w:val="sl-SI"/>
        </w:rPr>
        <w:t xml:space="preserve"> година завршетка </w:t>
      </w:r>
      <w:r w:rsidRPr="00CC37E9">
        <w:rPr>
          <w:sz w:val="20"/>
          <w:szCs w:val="20"/>
          <w:lang w:val="sr-Cyrl-RS"/>
        </w:rPr>
        <w:tab/>
      </w:r>
      <w:r w:rsidRPr="00CC37E9">
        <w:rPr>
          <w:sz w:val="20"/>
          <w:szCs w:val="20"/>
          <w:lang w:val="sr-Cyrl-RS"/>
        </w:rPr>
        <w:tab/>
        <w:t>Београд, 2018.година,</w:t>
      </w:r>
    </w:p>
    <w:p w14:paraId="654504BC" w14:textId="77777777" w:rsidR="001942BD" w:rsidRPr="00CC37E9" w:rsidRDefault="001942BD" w:rsidP="001942BD">
      <w:pPr>
        <w:jc w:val="both"/>
        <w:rPr>
          <w:sz w:val="20"/>
          <w:szCs w:val="20"/>
          <w:lang w:val="sr-Cyrl-RS"/>
        </w:rPr>
      </w:pPr>
    </w:p>
    <w:p w14:paraId="23D37EEF" w14:textId="77777777" w:rsidR="001942BD" w:rsidRPr="00CC37E9" w:rsidRDefault="001942BD" w:rsidP="001942BD">
      <w:pPr>
        <w:ind w:left="3600" w:hanging="3600"/>
        <w:rPr>
          <w:sz w:val="20"/>
          <w:szCs w:val="20"/>
          <w:lang w:val="sr-Cyrl-RS"/>
        </w:rPr>
      </w:pPr>
      <w:r w:rsidRPr="00CC37E9">
        <w:rPr>
          <w:sz w:val="20"/>
          <w:szCs w:val="20"/>
          <w:lang w:val="sr-Cyrl-RS"/>
        </w:rPr>
        <w:t>Ментор</w:t>
      </w:r>
      <w:r w:rsidRPr="00CC37E9">
        <w:rPr>
          <w:sz w:val="20"/>
          <w:szCs w:val="20"/>
          <w:lang w:val="sr-Cyrl-CS"/>
        </w:rPr>
        <w:t xml:space="preserve"> </w:t>
      </w:r>
      <w:r w:rsidRPr="00CC37E9">
        <w:rPr>
          <w:sz w:val="20"/>
          <w:szCs w:val="20"/>
          <w:lang w:val="sr-Latn-CS"/>
        </w:rPr>
        <w:t>и чланови комисије</w:t>
      </w:r>
      <w:r w:rsidRPr="00CC37E9">
        <w:rPr>
          <w:sz w:val="20"/>
          <w:szCs w:val="20"/>
          <w:lang w:val="sr-Cyrl-RS"/>
        </w:rPr>
        <w:t xml:space="preserve">: </w:t>
      </w:r>
      <w:r w:rsidRPr="00CC37E9">
        <w:rPr>
          <w:sz w:val="20"/>
          <w:szCs w:val="20"/>
          <w:lang w:val="sr-Cyrl-RS"/>
        </w:rPr>
        <w:tab/>
        <w:t>Проф Др Драгица Пешут ментор, Проф др Ружа Стевић и Проф. Др Виолета Михаиловић-Вучинић.</w:t>
      </w:r>
    </w:p>
    <w:p w14:paraId="03B95A1D" w14:textId="77777777" w:rsidR="001942BD" w:rsidRPr="00CC37E9" w:rsidRDefault="001942BD" w:rsidP="001942BD">
      <w:pPr>
        <w:ind w:left="3600" w:hanging="3600"/>
        <w:rPr>
          <w:sz w:val="20"/>
          <w:szCs w:val="20"/>
          <w:lang w:val="sr-Cyrl-RS"/>
        </w:rPr>
      </w:pPr>
    </w:p>
    <w:p w14:paraId="78C2C25B" w14:textId="77777777" w:rsidR="001942BD" w:rsidRPr="00CC37E9" w:rsidRDefault="001942BD" w:rsidP="001942BD">
      <w:pPr>
        <w:ind w:left="3600" w:hanging="3600"/>
        <w:rPr>
          <w:sz w:val="20"/>
          <w:szCs w:val="20"/>
          <w:lang w:val="sl-SI"/>
        </w:rPr>
      </w:pPr>
      <w:r w:rsidRPr="00CC37E9">
        <w:rPr>
          <w:sz w:val="20"/>
          <w:szCs w:val="20"/>
          <w:lang w:val="sr-Cyrl-RS"/>
        </w:rPr>
        <w:t>Н</w:t>
      </w:r>
      <w:r w:rsidRPr="00CC37E9">
        <w:rPr>
          <w:sz w:val="20"/>
          <w:szCs w:val="20"/>
          <w:lang w:val="sl-SI"/>
        </w:rPr>
        <w:t>аслов</w:t>
      </w:r>
      <w:r w:rsidRPr="00CC37E9">
        <w:rPr>
          <w:sz w:val="20"/>
          <w:szCs w:val="20"/>
          <w:lang w:val="sr-Cyrl-RS"/>
        </w:rPr>
        <w:t xml:space="preserve"> </w:t>
      </w:r>
      <w:r w:rsidRPr="00CC37E9">
        <w:rPr>
          <w:sz w:val="20"/>
          <w:szCs w:val="20"/>
          <w:lang w:val="sl-SI"/>
        </w:rPr>
        <w:t xml:space="preserve">специјалистичког </w:t>
      </w:r>
      <w:r w:rsidRPr="00CC37E9">
        <w:rPr>
          <w:sz w:val="20"/>
          <w:szCs w:val="20"/>
          <w:lang w:val="sl-SI"/>
        </w:rPr>
        <w:tab/>
      </w:r>
    </w:p>
    <w:p w14:paraId="62A70342" w14:textId="77777777" w:rsidR="001942BD" w:rsidRPr="00CC37E9" w:rsidRDefault="001942BD" w:rsidP="001942BD">
      <w:pPr>
        <w:ind w:left="3600" w:hanging="3600"/>
        <w:jc w:val="both"/>
        <w:rPr>
          <w:color w:val="000000"/>
          <w:sz w:val="20"/>
          <w:szCs w:val="20"/>
          <w:lang w:val="sr-Latn-RS"/>
        </w:rPr>
      </w:pPr>
      <w:r w:rsidRPr="00CC37E9">
        <w:rPr>
          <w:sz w:val="20"/>
          <w:szCs w:val="20"/>
          <w:lang w:val="sl-SI"/>
        </w:rPr>
        <w:t>академског рада</w:t>
      </w:r>
      <w:r w:rsidRPr="00CC37E9">
        <w:rPr>
          <w:sz w:val="20"/>
          <w:szCs w:val="20"/>
          <w:lang w:val="sr-Cyrl-RS"/>
        </w:rPr>
        <w:t xml:space="preserve">: </w:t>
      </w:r>
      <w:r w:rsidRPr="00CC37E9">
        <w:rPr>
          <w:sz w:val="20"/>
          <w:szCs w:val="20"/>
          <w:lang w:val="sr-Cyrl-RS"/>
        </w:rPr>
        <w:tab/>
      </w:r>
      <w:r w:rsidRPr="00CC37E9">
        <w:rPr>
          <w:color w:val="000000"/>
          <w:sz w:val="20"/>
          <w:szCs w:val="20"/>
          <w:lang w:val="sr-Latn-RS"/>
        </w:rPr>
        <w:t xml:space="preserve">„Савремени поглед на клиничко-радиолошку слику, дијагнозу и терапију атипичне пнеумоније izazvane Mycoplasmom пнеумониае“ </w:t>
      </w:r>
    </w:p>
    <w:p w14:paraId="3C34F1E3" w14:textId="77777777" w:rsidR="001942BD" w:rsidRPr="00CC37E9" w:rsidRDefault="001942BD" w:rsidP="001942BD">
      <w:pPr>
        <w:ind w:left="3600" w:hanging="3600"/>
        <w:jc w:val="both"/>
        <w:rPr>
          <w:sz w:val="20"/>
          <w:szCs w:val="20"/>
          <w:lang w:val="sl-SI"/>
        </w:rPr>
      </w:pPr>
    </w:p>
    <w:p w14:paraId="5630756B" w14:textId="77777777" w:rsidR="001942BD" w:rsidRPr="00CC37E9" w:rsidRDefault="001942BD" w:rsidP="001942BD">
      <w:pPr>
        <w:ind w:left="3600" w:hanging="3600"/>
        <w:jc w:val="both"/>
        <w:rPr>
          <w:b/>
          <w:sz w:val="20"/>
          <w:szCs w:val="20"/>
          <w:lang w:val="sr-Cyrl-RS"/>
        </w:rPr>
      </w:pPr>
      <w:r w:rsidRPr="00CC37E9">
        <w:rPr>
          <w:sz w:val="20"/>
          <w:szCs w:val="20"/>
          <w:lang w:val="sl-SI"/>
        </w:rPr>
        <w:t>Ужа научна област</w:t>
      </w:r>
      <w:r w:rsidRPr="00CC37E9">
        <w:rPr>
          <w:sz w:val="20"/>
          <w:szCs w:val="20"/>
          <w:lang w:val="sr-Cyrl-RS"/>
        </w:rPr>
        <w:t xml:space="preserve">: </w:t>
      </w:r>
      <w:r w:rsidRPr="00CC37E9">
        <w:rPr>
          <w:sz w:val="20"/>
          <w:szCs w:val="20"/>
          <w:lang w:val="sr-Cyrl-RS"/>
        </w:rPr>
        <w:tab/>
        <w:t>Пулмологија</w:t>
      </w:r>
    </w:p>
    <w:p w14:paraId="1C156F8D" w14:textId="77777777" w:rsidR="001942BD" w:rsidRPr="00CC37E9" w:rsidRDefault="001942BD" w:rsidP="001942BD">
      <w:pPr>
        <w:jc w:val="both"/>
        <w:rPr>
          <w:b/>
          <w:sz w:val="20"/>
          <w:szCs w:val="20"/>
          <w:lang w:val="sr-Cyrl-RS"/>
        </w:rPr>
      </w:pPr>
    </w:p>
    <w:p w14:paraId="7D653A5A" w14:textId="77777777" w:rsidR="001942BD" w:rsidRPr="00CC37E9" w:rsidRDefault="001942BD" w:rsidP="001942BD">
      <w:pPr>
        <w:jc w:val="both"/>
        <w:rPr>
          <w:sz w:val="20"/>
          <w:szCs w:val="20"/>
          <w:lang w:val="sl-SI"/>
        </w:rPr>
      </w:pPr>
      <w:r w:rsidRPr="00CC37E9">
        <w:rPr>
          <w:b/>
          <w:sz w:val="20"/>
          <w:szCs w:val="20"/>
          <w:lang w:val="sl-SI"/>
        </w:rPr>
        <w:t>Докторат</w:t>
      </w:r>
    </w:p>
    <w:p w14:paraId="2F7C8F80" w14:textId="77777777" w:rsidR="001942BD" w:rsidRPr="00CC37E9" w:rsidRDefault="001942BD" w:rsidP="001942BD">
      <w:pPr>
        <w:jc w:val="both"/>
        <w:rPr>
          <w:sz w:val="20"/>
          <w:szCs w:val="20"/>
          <w:lang w:val="sr-Cyrl-RS"/>
        </w:rPr>
      </w:pPr>
      <w:r w:rsidRPr="00CC37E9">
        <w:rPr>
          <w:sz w:val="20"/>
          <w:szCs w:val="20"/>
          <w:lang w:val="sl-SI"/>
        </w:rPr>
        <w:t>Назив установе</w:t>
      </w:r>
      <w:r w:rsidRPr="00CC37E9">
        <w:rPr>
          <w:sz w:val="20"/>
          <w:szCs w:val="20"/>
          <w:lang w:val="sr-Cyrl-RS"/>
        </w:rPr>
        <w:t xml:space="preserve">: </w:t>
      </w:r>
      <w:r w:rsidRPr="00CC37E9">
        <w:rPr>
          <w:sz w:val="20"/>
          <w:szCs w:val="20"/>
          <w:lang w:val="sr-Cyrl-RS"/>
        </w:rPr>
        <w:tab/>
      </w:r>
      <w:r w:rsidRPr="00CC37E9">
        <w:rPr>
          <w:sz w:val="20"/>
          <w:szCs w:val="20"/>
          <w:lang w:val="sr-Cyrl-RS"/>
        </w:rPr>
        <w:tab/>
      </w:r>
      <w:r w:rsidRPr="00CC37E9">
        <w:rPr>
          <w:sz w:val="20"/>
          <w:szCs w:val="20"/>
          <w:lang w:val="sr-Cyrl-RS"/>
        </w:rPr>
        <w:tab/>
      </w:r>
      <w:r w:rsidRPr="00CC37E9">
        <w:rPr>
          <w:sz w:val="20"/>
          <w:szCs w:val="20"/>
          <w:lang w:val="sr-Cyrl-RS"/>
        </w:rPr>
        <w:tab/>
        <w:t>Медицински факултет Универзитета у Београду</w:t>
      </w:r>
    </w:p>
    <w:p w14:paraId="5899DE44" w14:textId="77777777" w:rsidR="001942BD" w:rsidRPr="00CC37E9" w:rsidRDefault="001942BD" w:rsidP="001942BD">
      <w:pPr>
        <w:jc w:val="both"/>
        <w:rPr>
          <w:sz w:val="20"/>
          <w:szCs w:val="20"/>
          <w:lang w:val="sr-Cyrl-RS"/>
        </w:rPr>
      </w:pPr>
      <w:r w:rsidRPr="00CC37E9">
        <w:rPr>
          <w:sz w:val="20"/>
          <w:szCs w:val="20"/>
          <w:lang w:val="sr-Cyrl-RS"/>
        </w:rPr>
        <w:t>Докторске студије уписане 2023/2024.год. и положени сви испити предвиђени планом и програмом</w:t>
      </w:r>
    </w:p>
    <w:p w14:paraId="21F0BC75" w14:textId="77777777" w:rsidR="001942BD" w:rsidRPr="00CC37E9" w:rsidRDefault="001942BD" w:rsidP="001942BD">
      <w:pPr>
        <w:jc w:val="both"/>
        <w:rPr>
          <w:sz w:val="20"/>
          <w:szCs w:val="20"/>
          <w:lang w:val="sr-Cyrl-RS"/>
        </w:rPr>
      </w:pPr>
    </w:p>
    <w:p w14:paraId="2B7AA19B" w14:textId="77777777" w:rsidR="001942BD" w:rsidRPr="00CC37E9" w:rsidRDefault="001942BD" w:rsidP="001942BD">
      <w:pPr>
        <w:jc w:val="both"/>
        <w:rPr>
          <w:sz w:val="20"/>
          <w:szCs w:val="20"/>
          <w:lang w:val="sr-Cyrl-RS"/>
        </w:rPr>
      </w:pPr>
      <w:r w:rsidRPr="00CC37E9">
        <w:rPr>
          <w:sz w:val="20"/>
          <w:szCs w:val="20"/>
          <w:lang w:val="sr-Cyrl-RS"/>
        </w:rPr>
        <w:t xml:space="preserve">Ментор: </w:t>
      </w:r>
      <w:r w:rsidRPr="00CC37E9">
        <w:rPr>
          <w:sz w:val="20"/>
          <w:szCs w:val="20"/>
          <w:lang w:val="sr-Cyrl-RS"/>
        </w:rPr>
        <w:tab/>
      </w:r>
      <w:r w:rsidRPr="00CC37E9">
        <w:rPr>
          <w:sz w:val="20"/>
          <w:szCs w:val="20"/>
          <w:lang w:val="sr-Cyrl-RS"/>
        </w:rPr>
        <w:tab/>
      </w:r>
      <w:r w:rsidRPr="00CC37E9">
        <w:rPr>
          <w:sz w:val="20"/>
          <w:szCs w:val="20"/>
          <w:lang w:val="sr-Cyrl-RS"/>
        </w:rPr>
        <w:tab/>
      </w:r>
      <w:r w:rsidRPr="00CC37E9">
        <w:rPr>
          <w:sz w:val="20"/>
          <w:szCs w:val="20"/>
          <w:lang w:val="sr-Cyrl-RS"/>
        </w:rPr>
        <w:tab/>
        <w:t xml:space="preserve">Доц др Спасоје Попевић; </w:t>
      </w:r>
    </w:p>
    <w:p w14:paraId="1A968DA1" w14:textId="77777777" w:rsidR="001942BD" w:rsidRPr="00CC37E9" w:rsidRDefault="001942BD" w:rsidP="001942BD">
      <w:pPr>
        <w:jc w:val="both"/>
        <w:rPr>
          <w:bCs/>
          <w:sz w:val="20"/>
          <w:szCs w:val="20"/>
          <w:lang w:val="sr-Cyrl-RS"/>
        </w:rPr>
      </w:pPr>
    </w:p>
    <w:p w14:paraId="29A220DA" w14:textId="40337911" w:rsidR="001942BD" w:rsidRPr="001942BD" w:rsidRDefault="001942BD" w:rsidP="001942BD">
      <w:pPr>
        <w:jc w:val="both"/>
        <w:rPr>
          <w:bCs/>
          <w:sz w:val="20"/>
          <w:szCs w:val="20"/>
        </w:rPr>
      </w:pPr>
      <w:r w:rsidRPr="00CC37E9">
        <w:rPr>
          <w:bCs/>
          <w:sz w:val="20"/>
          <w:szCs w:val="20"/>
          <w:lang w:val="sr-Cyrl-RS"/>
        </w:rPr>
        <w:t xml:space="preserve">Наслов дисертације: </w:t>
      </w:r>
      <w:r w:rsidRPr="00CC37E9">
        <w:rPr>
          <w:bCs/>
          <w:sz w:val="20"/>
          <w:szCs w:val="20"/>
          <w:lang w:val="sr-Cyrl-RS"/>
        </w:rPr>
        <w:tab/>
      </w:r>
      <w:r w:rsidRPr="00CC37E9">
        <w:rPr>
          <w:bCs/>
          <w:sz w:val="20"/>
          <w:szCs w:val="20"/>
          <w:lang w:val="sr-Cyrl-RS"/>
        </w:rPr>
        <w:tab/>
      </w:r>
      <w:r w:rsidRPr="00CC37E9">
        <w:rPr>
          <w:bCs/>
          <w:sz w:val="20"/>
          <w:szCs w:val="20"/>
          <w:lang w:val="sr-Cyrl-RS"/>
        </w:rPr>
        <w:tab/>
        <w:t>/</w:t>
      </w:r>
    </w:p>
    <w:p w14:paraId="4BD307D0" w14:textId="77777777" w:rsidR="001942BD" w:rsidRPr="00CC37E9" w:rsidRDefault="001942BD" w:rsidP="001942BD">
      <w:pPr>
        <w:jc w:val="both"/>
        <w:rPr>
          <w:sz w:val="20"/>
          <w:szCs w:val="20"/>
          <w:lang w:val="sr-Cyrl-RS"/>
        </w:rPr>
      </w:pPr>
      <w:r w:rsidRPr="00CC37E9">
        <w:rPr>
          <w:sz w:val="20"/>
          <w:szCs w:val="20"/>
          <w:lang w:val="sl-SI"/>
        </w:rPr>
        <w:lastRenderedPageBreak/>
        <w:t>Ужа научна област</w:t>
      </w:r>
      <w:r w:rsidRPr="00CC37E9">
        <w:rPr>
          <w:sz w:val="20"/>
          <w:szCs w:val="20"/>
          <w:lang w:val="sr-Cyrl-RS"/>
        </w:rPr>
        <w:t xml:space="preserve">: </w:t>
      </w:r>
      <w:r w:rsidRPr="00CC37E9">
        <w:rPr>
          <w:sz w:val="20"/>
          <w:szCs w:val="20"/>
          <w:lang w:val="sr-Cyrl-RS"/>
        </w:rPr>
        <w:tab/>
      </w:r>
      <w:r w:rsidRPr="00CC37E9">
        <w:rPr>
          <w:sz w:val="20"/>
          <w:szCs w:val="20"/>
          <w:lang w:val="sr-Cyrl-RS"/>
        </w:rPr>
        <w:tab/>
      </w:r>
      <w:r w:rsidRPr="00CC37E9">
        <w:rPr>
          <w:sz w:val="20"/>
          <w:szCs w:val="20"/>
          <w:lang w:val="sr-Cyrl-RS"/>
        </w:rPr>
        <w:tab/>
        <w:t>Пулмологија</w:t>
      </w:r>
    </w:p>
    <w:p w14:paraId="79DF8E60" w14:textId="77777777" w:rsidR="001942BD" w:rsidRPr="00CC37E9" w:rsidRDefault="001942BD" w:rsidP="001942BD">
      <w:pPr>
        <w:jc w:val="both"/>
        <w:rPr>
          <w:sz w:val="20"/>
          <w:szCs w:val="20"/>
          <w:lang w:val="sr-Cyrl-RS"/>
        </w:rPr>
      </w:pPr>
    </w:p>
    <w:p w14:paraId="1065F496" w14:textId="77777777" w:rsidR="001942BD" w:rsidRPr="00CC37E9" w:rsidRDefault="001942BD" w:rsidP="001942BD">
      <w:pPr>
        <w:jc w:val="both"/>
        <w:rPr>
          <w:sz w:val="20"/>
          <w:szCs w:val="20"/>
          <w:lang w:val="sl-SI"/>
        </w:rPr>
      </w:pPr>
      <w:r w:rsidRPr="00CC37E9">
        <w:rPr>
          <w:b/>
          <w:sz w:val="20"/>
          <w:szCs w:val="20"/>
          <w:lang w:val="sl-SI"/>
        </w:rPr>
        <w:t>Специјализација</w:t>
      </w:r>
    </w:p>
    <w:p w14:paraId="3264CDC6" w14:textId="77777777" w:rsidR="001942BD" w:rsidRPr="00CC37E9" w:rsidRDefault="001942BD" w:rsidP="001942BD">
      <w:pPr>
        <w:jc w:val="both"/>
        <w:rPr>
          <w:sz w:val="20"/>
          <w:szCs w:val="20"/>
          <w:lang w:val="sl-SI"/>
        </w:rPr>
      </w:pPr>
      <w:r w:rsidRPr="00CC37E9">
        <w:rPr>
          <w:sz w:val="20"/>
          <w:szCs w:val="20"/>
          <w:lang w:val="sl-SI"/>
        </w:rPr>
        <w:t xml:space="preserve">Назив: </w:t>
      </w:r>
      <w:r w:rsidRPr="00CC37E9">
        <w:rPr>
          <w:sz w:val="20"/>
          <w:szCs w:val="20"/>
          <w:lang w:val="sr-Cyrl-RS"/>
        </w:rPr>
        <w:tab/>
      </w:r>
      <w:r w:rsidRPr="00CC37E9">
        <w:rPr>
          <w:sz w:val="20"/>
          <w:szCs w:val="20"/>
          <w:lang w:val="sr-Cyrl-RS"/>
        </w:rPr>
        <w:tab/>
      </w:r>
      <w:r w:rsidRPr="00CC37E9">
        <w:rPr>
          <w:sz w:val="20"/>
          <w:szCs w:val="20"/>
          <w:lang w:val="sr-Cyrl-RS"/>
        </w:rPr>
        <w:tab/>
      </w:r>
      <w:r w:rsidRPr="00CC37E9">
        <w:rPr>
          <w:sz w:val="20"/>
          <w:szCs w:val="20"/>
          <w:lang w:val="sr-Cyrl-RS"/>
        </w:rPr>
        <w:tab/>
      </w:r>
      <w:r w:rsidRPr="00CC37E9">
        <w:rPr>
          <w:sz w:val="20"/>
          <w:szCs w:val="20"/>
          <w:lang w:val="sr-Cyrl-RS"/>
        </w:rPr>
        <w:tab/>
      </w:r>
      <w:r w:rsidRPr="00CC37E9">
        <w:rPr>
          <w:sz w:val="20"/>
          <w:szCs w:val="20"/>
          <w:lang w:val="sl-SI"/>
        </w:rPr>
        <w:t xml:space="preserve">Интерна </w:t>
      </w:r>
      <w:r w:rsidRPr="00CC37E9">
        <w:rPr>
          <w:sz w:val="20"/>
          <w:szCs w:val="20"/>
          <w:lang w:val="sr-Cyrl-RS"/>
        </w:rPr>
        <w:t>м</w:t>
      </w:r>
      <w:r w:rsidRPr="00CC37E9">
        <w:rPr>
          <w:sz w:val="20"/>
          <w:szCs w:val="20"/>
          <w:lang w:val="sl-SI"/>
        </w:rPr>
        <w:t xml:space="preserve">едицина </w:t>
      </w:r>
    </w:p>
    <w:p w14:paraId="6036F002" w14:textId="77777777" w:rsidR="001942BD" w:rsidRPr="00CC37E9" w:rsidRDefault="001942BD" w:rsidP="001942BD">
      <w:pPr>
        <w:jc w:val="both"/>
        <w:rPr>
          <w:sz w:val="20"/>
          <w:szCs w:val="20"/>
          <w:lang w:val="sr-Cyrl-RS"/>
        </w:rPr>
      </w:pPr>
      <w:r w:rsidRPr="00CC37E9">
        <w:rPr>
          <w:sz w:val="20"/>
          <w:szCs w:val="20"/>
          <w:lang w:val="sl-SI"/>
        </w:rPr>
        <w:t>Место и година завршетка, оцена</w:t>
      </w:r>
      <w:r w:rsidRPr="00CC37E9">
        <w:rPr>
          <w:sz w:val="20"/>
          <w:szCs w:val="20"/>
          <w:lang w:val="sr-Cyrl-RS"/>
        </w:rPr>
        <w:t xml:space="preserve"> и чланови комисије</w:t>
      </w:r>
      <w:r w:rsidRPr="00CC37E9">
        <w:rPr>
          <w:sz w:val="20"/>
          <w:szCs w:val="20"/>
          <w:lang w:val="sl-SI"/>
        </w:rPr>
        <w:t xml:space="preserve">: </w:t>
      </w:r>
      <w:r w:rsidRPr="00CC37E9">
        <w:rPr>
          <w:sz w:val="20"/>
          <w:szCs w:val="20"/>
          <w:lang w:val="sr-Cyrl-RS"/>
        </w:rPr>
        <w:t xml:space="preserve">   </w:t>
      </w:r>
      <w:r w:rsidRPr="00CC37E9">
        <w:rPr>
          <w:sz w:val="20"/>
          <w:szCs w:val="20"/>
          <w:lang w:val="sl-SI"/>
        </w:rPr>
        <w:t>Београд</w:t>
      </w:r>
      <w:r w:rsidRPr="00CC37E9">
        <w:rPr>
          <w:sz w:val="20"/>
          <w:szCs w:val="20"/>
          <w:lang w:val="sr-Cyrl-RS"/>
        </w:rPr>
        <w:t>, април 2022</w:t>
      </w:r>
      <w:r w:rsidRPr="00CC37E9">
        <w:rPr>
          <w:sz w:val="20"/>
          <w:szCs w:val="20"/>
          <w:lang w:val="sl-SI"/>
        </w:rPr>
        <w:t>.</w:t>
      </w:r>
      <w:r w:rsidRPr="00CC37E9">
        <w:rPr>
          <w:sz w:val="20"/>
          <w:szCs w:val="20"/>
          <w:lang w:val="sr-Cyrl-RS"/>
        </w:rPr>
        <w:t xml:space="preserve">године, </w:t>
      </w:r>
      <w:r w:rsidRPr="00CC37E9">
        <w:rPr>
          <w:sz w:val="20"/>
          <w:szCs w:val="20"/>
          <w:lang w:val="sl-SI"/>
        </w:rPr>
        <w:t xml:space="preserve">оцена </w:t>
      </w:r>
      <w:r w:rsidRPr="00CC37E9">
        <w:rPr>
          <w:sz w:val="20"/>
          <w:szCs w:val="20"/>
          <w:lang w:val="sr-Cyrl-RS"/>
        </w:rPr>
        <w:t>одличан,</w:t>
      </w:r>
    </w:p>
    <w:p w14:paraId="36A256B7" w14:textId="77777777" w:rsidR="001942BD" w:rsidRPr="00CC37E9" w:rsidRDefault="001942BD" w:rsidP="001942BD">
      <w:pPr>
        <w:ind w:left="4845"/>
        <w:jc w:val="both"/>
        <w:rPr>
          <w:sz w:val="20"/>
          <w:szCs w:val="20"/>
          <w:lang w:val="sr-Cyrl-RS"/>
        </w:rPr>
      </w:pPr>
      <w:r w:rsidRPr="00CC37E9">
        <w:rPr>
          <w:sz w:val="20"/>
          <w:szCs w:val="20"/>
          <w:lang w:val="sr-Cyrl-RS"/>
        </w:rPr>
        <w:t xml:space="preserve">Проф. др Милан Недељковић, Проф. др Милан Радовић, Проф. др Мирјана Шумарац - Думановић, Проф. др Александра Павловић Марковић, Проф. др Милица Радојковић  </w:t>
      </w:r>
    </w:p>
    <w:p w14:paraId="0CE58A18" w14:textId="77777777" w:rsidR="001942BD" w:rsidRPr="00CC37E9" w:rsidRDefault="001942BD" w:rsidP="001942BD">
      <w:pPr>
        <w:ind w:left="4845"/>
        <w:jc w:val="both"/>
        <w:rPr>
          <w:b/>
          <w:sz w:val="20"/>
          <w:szCs w:val="20"/>
          <w:lang w:val="sl-SI"/>
        </w:rPr>
      </w:pPr>
      <w:r w:rsidRPr="00CC37E9">
        <w:rPr>
          <w:sz w:val="20"/>
          <w:szCs w:val="20"/>
          <w:lang w:val="sr-Cyrl-RS"/>
        </w:rPr>
        <w:t xml:space="preserve">                                 </w:t>
      </w:r>
    </w:p>
    <w:p w14:paraId="5CEF6580" w14:textId="77777777" w:rsidR="001942BD" w:rsidRPr="00CC37E9" w:rsidRDefault="001942BD" w:rsidP="001942BD">
      <w:pPr>
        <w:jc w:val="both"/>
        <w:rPr>
          <w:sz w:val="20"/>
          <w:szCs w:val="20"/>
          <w:lang w:val="sl-SI"/>
        </w:rPr>
      </w:pPr>
      <w:r w:rsidRPr="00CC37E9">
        <w:rPr>
          <w:b/>
          <w:sz w:val="20"/>
          <w:szCs w:val="20"/>
          <w:lang w:val="sl-SI"/>
        </w:rPr>
        <w:t>Ужа специјализација</w:t>
      </w:r>
    </w:p>
    <w:p w14:paraId="6715D4D6" w14:textId="77777777" w:rsidR="001942BD" w:rsidRPr="00CC37E9" w:rsidRDefault="001942BD" w:rsidP="001942BD">
      <w:pPr>
        <w:jc w:val="both"/>
        <w:rPr>
          <w:sz w:val="20"/>
          <w:szCs w:val="20"/>
          <w:lang w:val="sl-SI"/>
        </w:rPr>
      </w:pPr>
      <w:r w:rsidRPr="00CC37E9">
        <w:rPr>
          <w:sz w:val="20"/>
          <w:szCs w:val="20"/>
          <w:lang w:val="sl-SI"/>
        </w:rPr>
        <w:t>Назив установе</w:t>
      </w:r>
      <w:r w:rsidRPr="00CC37E9">
        <w:rPr>
          <w:sz w:val="20"/>
          <w:szCs w:val="20"/>
          <w:lang w:val="sr-Cyrl-RS"/>
        </w:rPr>
        <w:t xml:space="preserve">: </w:t>
      </w:r>
      <w:r w:rsidRPr="00CC37E9">
        <w:rPr>
          <w:sz w:val="20"/>
          <w:szCs w:val="20"/>
          <w:lang w:val="sr-Cyrl-RS"/>
        </w:rPr>
        <w:tab/>
      </w:r>
      <w:r w:rsidRPr="00CC37E9">
        <w:rPr>
          <w:sz w:val="20"/>
          <w:szCs w:val="20"/>
          <w:lang w:val="sr-Cyrl-RS"/>
        </w:rPr>
        <w:tab/>
      </w:r>
      <w:r w:rsidRPr="00CC37E9">
        <w:rPr>
          <w:sz w:val="20"/>
          <w:szCs w:val="20"/>
          <w:lang w:val="sr-Cyrl-RS"/>
        </w:rPr>
        <w:tab/>
      </w:r>
      <w:r w:rsidRPr="00CC37E9">
        <w:rPr>
          <w:sz w:val="20"/>
          <w:szCs w:val="20"/>
          <w:lang w:val="sr-Cyrl-RS"/>
        </w:rPr>
        <w:tab/>
        <w:t>Медицински факултет Универзитета у Београду</w:t>
      </w:r>
    </w:p>
    <w:p w14:paraId="4B9300D0" w14:textId="77777777" w:rsidR="001942BD" w:rsidRPr="00CC37E9" w:rsidRDefault="001942BD" w:rsidP="001942BD">
      <w:pPr>
        <w:ind w:left="3600" w:hanging="3600"/>
        <w:jc w:val="both"/>
        <w:rPr>
          <w:sz w:val="20"/>
          <w:szCs w:val="20"/>
          <w:lang w:val="sr-Cyrl-RS"/>
        </w:rPr>
      </w:pPr>
      <w:r w:rsidRPr="00CC37E9">
        <w:rPr>
          <w:sz w:val="20"/>
          <w:szCs w:val="20"/>
          <w:lang w:val="sl-SI"/>
        </w:rPr>
        <w:t>Место</w:t>
      </w:r>
      <w:r w:rsidRPr="00CC37E9">
        <w:rPr>
          <w:sz w:val="20"/>
          <w:szCs w:val="20"/>
          <w:lang w:val="sr-Cyrl-CS"/>
        </w:rPr>
        <w:t>,</w:t>
      </w:r>
      <w:r w:rsidRPr="00CC37E9">
        <w:rPr>
          <w:sz w:val="20"/>
          <w:szCs w:val="20"/>
          <w:lang w:val="sl-SI"/>
        </w:rPr>
        <w:t xml:space="preserve"> година завршетка</w:t>
      </w:r>
      <w:r w:rsidRPr="00CC37E9">
        <w:rPr>
          <w:sz w:val="20"/>
          <w:szCs w:val="20"/>
          <w:lang w:val="sr-Cyrl-RS"/>
        </w:rPr>
        <w:t xml:space="preserve">: </w:t>
      </w:r>
      <w:r w:rsidRPr="00CC37E9">
        <w:rPr>
          <w:sz w:val="20"/>
          <w:szCs w:val="20"/>
          <w:lang w:val="sr-Cyrl-RS"/>
        </w:rPr>
        <w:tab/>
        <w:t>Београд, 2025 год. Комисија : доц др Милица Контић Јовановић – ментор, Доц др Михаило Стјепановић – председник комисије, Проф. др Ружа Стевић</w:t>
      </w:r>
    </w:p>
    <w:p w14:paraId="61931B0E" w14:textId="77777777" w:rsidR="001942BD" w:rsidRPr="00CC37E9" w:rsidRDefault="001942BD" w:rsidP="001942BD">
      <w:pPr>
        <w:jc w:val="both"/>
        <w:rPr>
          <w:sz w:val="20"/>
          <w:szCs w:val="20"/>
          <w:lang w:val="sr-Cyrl-RS"/>
        </w:rPr>
      </w:pPr>
    </w:p>
    <w:p w14:paraId="6381CCB6" w14:textId="77777777" w:rsidR="001942BD" w:rsidRPr="00CC37E9" w:rsidRDefault="001942BD" w:rsidP="001942BD">
      <w:pPr>
        <w:ind w:left="3645" w:hanging="3645"/>
        <w:jc w:val="both"/>
        <w:rPr>
          <w:sz w:val="20"/>
          <w:szCs w:val="20"/>
          <w:lang w:val="sl-SI"/>
        </w:rPr>
      </w:pPr>
      <w:r w:rsidRPr="00CC37E9">
        <w:rPr>
          <w:sz w:val="20"/>
          <w:szCs w:val="20"/>
          <w:lang w:val="sr-Cyrl-RS"/>
        </w:rPr>
        <w:t xml:space="preserve">Наслов рада: </w:t>
      </w:r>
      <w:r w:rsidRPr="00CC37E9">
        <w:rPr>
          <w:sz w:val="20"/>
          <w:szCs w:val="20"/>
          <w:lang w:val="sr-Cyrl-RS"/>
        </w:rPr>
        <w:tab/>
        <w:t>Ефикасност пирфенидона и нинтеданиба у лечењу пацијената са    ИПФ-ом</w:t>
      </w:r>
    </w:p>
    <w:p w14:paraId="05976027" w14:textId="77777777" w:rsidR="001942BD" w:rsidRPr="00CC37E9" w:rsidRDefault="001942BD" w:rsidP="001942BD">
      <w:pPr>
        <w:jc w:val="both"/>
        <w:rPr>
          <w:b/>
          <w:sz w:val="20"/>
          <w:szCs w:val="20"/>
          <w:lang w:val="sr-Cyrl-RS"/>
        </w:rPr>
      </w:pPr>
      <w:r w:rsidRPr="00CC37E9">
        <w:rPr>
          <w:sz w:val="20"/>
          <w:szCs w:val="20"/>
          <w:lang w:val="sl-SI"/>
        </w:rPr>
        <w:t>Ужа научна област</w:t>
      </w:r>
      <w:r w:rsidRPr="00CC37E9">
        <w:rPr>
          <w:sz w:val="20"/>
          <w:szCs w:val="20"/>
          <w:lang w:val="sr-Cyrl-RS"/>
        </w:rPr>
        <w:t xml:space="preserve">: </w:t>
      </w:r>
      <w:r w:rsidRPr="00CC37E9">
        <w:rPr>
          <w:sz w:val="20"/>
          <w:szCs w:val="20"/>
          <w:lang w:val="sr-Cyrl-RS"/>
        </w:rPr>
        <w:tab/>
      </w:r>
      <w:r w:rsidRPr="00CC37E9">
        <w:rPr>
          <w:sz w:val="20"/>
          <w:szCs w:val="20"/>
          <w:lang w:val="sr-Cyrl-RS"/>
        </w:rPr>
        <w:tab/>
      </w:r>
      <w:r w:rsidRPr="00CC37E9">
        <w:rPr>
          <w:sz w:val="20"/>
          <w:szCs w:val="20"/>
          <w:lang w:val="sr-Cyrl-RS"/>
        </w:rPr>
        <w:tab/>
        <w:t>Пулмологија</w:t>
      </w:r>
    </w:p>
    <w:p w14:paraId="1B505937" w14:textId="77777777" w:rsidR="001942BD" w:rsidRPr="00CC37E9" w:rsidRDefault="001942BD" w:rsidP="001942BD">
      <w:pPr>
        <w:jc w:val="both"/>
        <w:rPr>
          <w:b/>
          <w:sz w:val="20"/>
          <w:szCs w:val="20"/>
          <w:lang w:val="sr-Cyrl-RS"/>
        </w:rPr>
      </w:pPr>
    </w:p>
    <w:p w14:paraId="747B4A6D" w14:textId="77777777" w:rsidR="001942BD" w:rsidRPr="00CC37E9" w:rsidRDefault="001942BD" w:rsidP="001942BD">
      <w:pPr>
        <w:jc w:val="both"/>
        <w:rPr>
          <w:sz w:val="20"/>
          <w:szCs w:val="20"/>
          <w:lang w:val="sr-Cyrl-RS"/>
        </w:rPr>
      </w:pPr>
      <w:r w:rsidRPr="00CC37E9">
        <w:rPr>
          <w:b/>
          <w:sz w:val="20"/>
          <w:szCs w:val="20"/>
          <w:lang w:val="sl-SI"/>
        </w:rPr>
        <w:t>Досадашњи избори у наставна и научна звања</w:t>
      </w:r>
      <w:r w:rsidRPr="00CC37E9">
        <w:rPr>
          <w:sz w:val="20"/>
          <w:szCs w:val="20"/>
          <w:lang w:val="sr-Cyrl-RS"/>
        </w:rPr>
        <w:t xml:space="preserve"> </w:t>
      </w:r>
    </w:p>
    <w:p w14:paraId="2104E7D1" w14:textId="11B861B0" w:rsidR="001942BD" w:rsidRPr="001942BD" w:rsidRDefault="001942BD" w:rsidP="001942BD">
      <w:pPr>
        <w:jc w:val="both"/>
        <w:rPr>
          <w:b/>
          <w:sz w:val="20"/>
          <w:szCs w:val="20"/>
          <w:lang w:val="sr-Latn-RS"/>
        </w:rPr>
      </w:pPr>
      <w:r w:rsidRPr="00CC37E9">
        <w:rPr>
          <w:sz w:val="20"/>
          <w:szCs w:val="20"/>
          <w:lang w:val="sr-Cyrl-RS"/>
        </w:rPr>
        <w:t>/</w:t>
      </w:r>
    </w:p>
    <w:p w14:paraId="543E054E" w14:textId="77777777" w:rsidR="001942BD" w:rsidRPr="00CC37E9" w:rsidRDefault="001942BD" w:rsidP="001942BD">
      <w:pPr>
        <w:jc w:val="both"/>
        <w:rPr>
          <w:b/>
          <w:sz w:val="20"/>
          <w:szCs w:val="20"/>
          <w:lang w:val="sr-Latn-RS"/>
        </w:rPr>
      </w:pPr>
    </w:p>
    <w:p w14:paraId="6A5E6D01" w14:textId="77777777" w:rsidR="001942BD" w:rsidRPr="00CC37E9" w:rsidRDefault="001942BD" w:rsidP="001942BD">
      <w:pPr>
        <w:jc w:val="both"/>
        <w:rPr>
          <w:sz w:val="20"/>
          <w:szCs w:val="20"/>
          <w:lang w:val="sr-Cyrl-RS"/>
        </w:rPr>
      </w:pPr>
      <w:r w:rsidRPr="00CC37E9">
        <w:rPr>
          <w:b/>
          <w:sz w:val="20"/>
          <w:szCs w:val="20"/>
          <w:lang w:val="sr-Cyrl-RS"/>
        </w:rPr>
        <w:t>В</w:t>
      </w:r>
      <w:r w:rsidRPr="00CC37E9">
        <w:rPr>
          <w:b/>
          <w:sz w:val="20"/>
          <w:szCs w:val="20"/>
          <w:lang w:val="sr-Latn-CS"/>
        </w:rPr>
        <w:t xml:space="preserve">. </w:t>
      </w:r>
      <w:r w:rsidRPr="00CC37E9">
        <w:rPr>
          <w:b/>
          <w:bCs/>
          <w:sz w:val="20"/>
          <w:szCs w:val="20"/>
          <w:lang w:val="sl-SI"/>
        </w:rPr>
        <w:t>ОЦЕНА О РЕЗУЛТАТИМА ПЕДАГОШКОГ РАДА</w:t>
      </w:r>
    </w:p>
    <w:p w14:paraId="4388C03D" w14:textId="77777777" w:rsidR="001942BD" w:rsidRPr="00CC37E9" w:rsidRDefault="001942BD" w:rsidP="001942BD">
      <w:pPr>
        <w:jc w:val="both"/>
        <w:rPr>
          <w:sz w:val="20"/>
          <w:szCs w:val="20"/>
          <w:lang w:val="sr-Latn-RS"/>
        </w:rPr>
      </w:pPr>
      <w:r w:rsidRPr="00CC37E9">
        <w:rPr>
          <w:sz w:val="20"/>
          <w:szCs w:val="20"/>
          <w:lang w:val="sr-Cyrl-RS"/>
        </w:rPr>
        <w:t>/</w:t>
      </w:r>
    </w:p>
    <w:p w14:paraId="7043CE2E" w14:textId="77777777" w:rsidR="001942BD" w:rsidRPr="00CC37E9" w:rsidRDefault="001942BD" w:rsidP="001942BD">
      <w:pPr>
        <w:jc w:val="both"/>
        <w:rPr>
          <w:sz w:val="20"/>
          <w:szCs w:val="20"/>
          <w:lang w:val="sr-Latn-RS"/>
        </w:rPr>
      </w:pPr>
    </w:p>
    <w:p w14:paraId="7449BBBC" w14:textId="77777777" w:rsidR="001942BD" w:rsidRPr="00CC37E9" w:rsidRDefault="001942BD" w:rsidP="001942BD">
      <w:pPr>
        <w:jc w:val="both"/>
        <w:rPr>
          <w:bCs/>
          <w:color w:val="000000"/>
          <w:sz w:val="20"/>
          <w:szCs w:val="20"/>
          <w:lang w:val="sr-Cyrl-RS"/>
        </w:rPr>
      </w:pPr>
      <w:r w:rsidRPr="00CC37E9">
        <w:rPr>
          <w:b/>
          <w:sz w:val="20"/>
          <w:szCs w:val="20"/>
          <w:lang w:val="sr-Cyrl-RS"/>
        </w:rPr>
        <w:t>Г</w:t>
      </w:r>
      <w:r w:rsidRPr="00CC37E9">
        <w:rPr>
          <w:b/>
          <w:sz w:val="20"/>
          <w:szCs w:val="20"/>
          <w:lang w:val="sr-Latn-CS"/>
        </w:rPr>
        <w:t xml:space="preserve">. </w:t>
      </w:r>
      <w:r w:rsidRPr="00CC37E9">
        <w:rPr>
          <w:b/>
          <w:bCs/>
          <w:sz w:val="20"/>
          <w:szCs w:val="20"/>
          <w:lang w:val="sl-SI"/>
        </w:rPr>
        <w:t>ОЦЕНА РЕЗУЛТАТА У ОБЕЗБЕЂИВАЊУ НАУЧНО-НАСТАВНОГ ПОДМЛАТКА</w:t>
      </w:r>
    </w:p>
    <w:p w14:paraId="4BB41368" w14:textId="77777777" w:rsidR="001942BD" w:rsidRPr="00CC37E9" w:rsidRDefault="001942BD" w:rsidP="001942BD">
      <w:pPr>
        <w:jc w:val="both"/>
        <w:rPr>
          <w:sz w:val="20"/>
          <w:szCs w:val="20"/>
          <w:lang w:val="sl-SI"/>
        </w:rPr>
      </w:pPr>
      <w:r w:rsidRPr="00CC37E9">
        <w:rPr>
          <w:bCs/>
          <w:color w:val="000000"/>
          <w:sz w:val="20"/>
          <w:szCs w:val="20"/>
          <w:lang w:val="sr-Cyrl-RS"/>
        </w:rPr>
        <w:t>/</w:t>
      </w:r>
    </w:p>
    <w:p w14:paraId="56595D37" w14:textId="77777777" w:rsidR="001942BD" w:rsidRPr="00CC37E9" w:rsidRDefault="001942BD" w:rsidP="001942BD">
      <w:pPr>
        <w:jc w:val="both"/>
        <w:rPr>
          <w:sz w:val="20"/>
          <w:szCs w:val="20"/>
          <w:lang w:val="sl-SI"/>
        </w:rPr>
      </w:pPr>
    </w:p>
    <w:p w14:paraId="3D59D80E" w14:textId="77777777" w:rsidR="001942BD" w:rsidRPr="00CC37E9" w:rsidRDefault="001942BD" w:rsidP="001942BD">
      <w:pPr>
        <w:jc w:val="both"/>
        <w:rPr>
          <w:sz w:val="20"/>
          <w:szCs w:val="20"/>
          <w:lang w:val="sr-Cyrl-RS"/>
        </w:rPr>
      </w:pPr>
      <w:r w:rsidRPr="00CC37E9">
        <w:rPr>
          <w:b/>
          <w:sz w:val="20"/>
          <w:szCs w:val="20"/>
          <w:lang w:val="sr-Cyrl-RS"/>
        </w:rPr>
        <w:t>Д</w:t>
      </w:r>
      <w:r w:rsidRPr="00CC37E9">
        <w:rPr>
          <w:b/>
          <w:sz w:val="20"/>
          <w:szCs w:val="20"/>
          <w:lang w:val="sl-SI"/>
        </w:rPr>
        <w:t>. НАУЧНИ И СТРУЧНИ РАД</w:t>
      </w:r>
    </w:p>
    <w:p w14:paraId="3AC25918" w14:textId="77777777" w:rsidR="001942BD" w:rsidRPr="00CC37E9" w:rsidRDefault="001942BD" w:rsidP="001942BD">
      <w:pPr>
        <w:jc w:val="both"/>
        <w:rPr>
          <w:b/>
          <w:sz w:val="20"/>
          <w:szCs w:val="20"/>
          <w:u w:val="single"/>
          <w:lang w:val="sr-Latn-CS"/>
        </w:rPr>
      </w:pPr>
      <w:r w:rsidRPr="00CC37E9">
        <w:rPr>
          <w:sz w:val="20"/>
          <w:szCs w:val="20"/>
          <w:lang w:val="sr-Cyrl-RS"/>
        </w:rPr>
        <w:t>a) списак радова</w:t>
      </w:r>
    </w:p>
    <w:p w14:paraId="4CE0B68C" w14:textId="77777777" w:rsidR="001942BD" w:rsidRPr="00CC37E9" w:rsidRDefault="001942BD" w:rsidP="001942BD">
      <w:pPr>
        <w:pStyle w:val="NoSpacing"/>
        <w:spacing w:line="276" w:lineRule="auto"/>
        <w:rPr>
          <w:rFonts w:ascii="Times New Roman" w:hAnsi="Times New Roman" w:cs="Times New Roman"/>
          <w:b/>
          <w:sz w:val="20"/>
          <w:szCs w:val="20"/>
          <w:u w:val="single"/>
          <w:lang w:val="sr-Latn-CS"/>
        </w:rPr>
      </w:pPr>
    </w:p>
    <w:p w14:paraId="0BE6E9F9" w14:textId="41F0AA44" w:rsidR="001942BD" w:rsidRPr="00AE317B" w:rsidRDefault="001942BD" w:rsidP="001942BD">
      <w:pPr>
        <w:pStyle w:val="NoSpacing"/>
        <w:spacing w:line="276" w:lineRule="auto"/>
        <w:rPr>
          <w:rFonts w:ascii="Times New Roman" w:hAnsi="Times New Roman" w:cs="Times New Roman"/>
          <w:b/>
          <w:sz w:val="20"/>
          <w:szCs w:val="20"/>
          <w:lang w:val="sr-Latn-CS"/>
        </w:rPr>
      </w:pPr>
      <w:r w:rsidRPr="00AE317B">
        <w:rPr>
          <w:rFonts w:ascii="Times New Roman" w:hAnsi="Times New Roman" w:cs="Times New Roman"/>
          <w:b/>
          <w:sz w:val="20"/>
          <w:szCs w:val="20"/>
          <w:lang w:val="sr-Latn-CS"/>
        </w:rPr>
        <w:t xml:space="preserve">Оргинални радови </w:t>
      </w:r>
      <w:r w:rsidRPr="00AE317B">
        <w:rPr>
          <w:rFonts w:ascii="Times New Roman" w:hAnsi="Times New Roman" w:cs="Times New Roman"/>
          <w:b/>
          <w:i/>
          <w:iCs/>
          <w:sz w:val="20"/>
          <w:szCs w:val="20"/>
          <w:lang w:val="sr-Latn-CS"/>
        </w:rPr>
        <w:t>in extenso</w:t>
      </w:r>
      <w:r w:rsidRPr="00AE317B">
        <w:rPr>
          <w:rFonts w:ascii="Times New Roman" w:hAnsi="Times New Roman" w:cs="Times New Roman"/>
          <w:b/>
          <w:sz w:val="20"/>
          <w:szCs w:val="20"/>
          <w:lang w:val="sr-Latn-CS"/>
        </w:rPr>
        <w:t xml:space="preserve"> у часописима са ЈЦР листе:</w:t>
      </w:r>
    </w:p>
    <w:p w14:paraId="14E2CAAF" w14:textId="76B57578" w:rsidR="001942BD" w:rsidRPr="000F1E91" w:rsidRDefault="001942BD" w:rsidP="000F1E91">
      <w:pPr>
        <w:pStyle w:val="NoSpacing"/>
        <w:numPr>
          <w:ilvl w:val="0"/>
          <w:numId w:val="14"/>
        </w:numPr>
        <w:spacing w:line="276" w:lineRule="auto"/>
        <w:ind w:left="360"/>
        <w:rPr>
          <w:rFonts w:ascii="Times New Roman" w:hAnsi="Times New Roman" w:cs="Times New Roman"/>
          <w:sz w:val="20"/>
          <w:szCs w:val="20"/>
          <w:lang w:val="sr-Latn-CS"/>
        </w:rPr>
      </w:pPr>
      <w:r w:rsidRPr="00CC37E9">
        <w:rPr>
          <w:rFonts w:ascii="Times New Roman" w:hAnsi="Times New Roman" w:cs="Times New Roman"/>
          <w:sz w:val="20"/>
          <w:szCs w:val="20"/>
          <w:lang w:val="sr-Latn-CS"/>
        </w:rPr>
        <w:t xml:space="preserve">Dimic-Janjic S, Buha I., Cvejic J, Kostadinovic N, Stamenic S, Postić A, Ratkovic A, Stosic-Markovic K, Sekulovic-Radovanovic I, Vukoja M, </w:t>
      </w:r>
      <w:r w:rsidRPr="00CC37E9">
        <w:rPr>
          <w:rFonts w:ascii="Times New Roman" w:hAnsi="Times New Roman" w:cs="Times New Roman"/>
          <w:b/>
          <w:bCs/>
          <w:sz w:val="20"/>
          <w:szCs w:val="20"/>
          <w:lang w:val="sr-Latn-CS"/>
        </w:rPr>
        <w:t>Trboljevac N</w:t>
      </w:r>
      <w:r w:rsidRPr="00CC37E9">
        <w:rPr>
          <w:rFonts w:ascii="Times New Roman" w:hAnsi="Times New Roman" w:cs="Times New Roman"/>
          <w:sz w:val="20"/>
          <w:szCs w:val="20"/>
          <w:lang w:val="sr-Latn-CS"/>
        </w:rPr>
        <w:t>, Isovic L, Stevic R, Colic N, Lukic K, Popevic S, Djurdjevic N, Savic M, Subotic N, Stjepanovic M.  Early functional impairment in smokers with CT-detected emphysema: Spirometry provides complementary physiological information in lung cancer screening. Biomedicines. 2026 Apr;14(4):847. doi:10.3390/biomedicines14040847. (M21, IF 3.9)</w:t>
      </w:r>
    </w:p>
    <w:p w14:paraId="5B8664A1" w14:textId="78D21B6C" w:rsidR="001942BD" w:rsidRPr="00CC37E9" w:rsidRDefault="001942BD" w:rsidP="000F1E91">
      <w:pPr>
        <w:pStyle w:val="Bibliography"/>
        <w:numPr>
          <w:ilvl w:val="0"/>
          <w:numId w:val="14"/>
        </w:numPr>
        <w:ind w:left="360"/>
        <w:rPr>
          <w:sz w:val="20"/>
          <w:szCs w:val="20"/>
          <w:lang w:val="sr-Latn-RS"/>
        </w:rPr>
      </w:pPr>
      <w:r w:rsidRPr="00CC37E9">
        <w:rPr>
          <w:b/>
          <w:bCs/>
          <w:sz w:val="20"/>
          <w:szCs w:val="20"/>
        </w:rPr>
        <w:t>Trboljevac N,</w:t>
      </w:r>
      <w:r w:rsidRPr="00CC37E9">
        <w:rPr>
          <w:sz w:val="20"/>
          <w:szCs w:val="20"/>
        </w:rPr>
        <w:t xml:space="preserve"> Dimic-Janjic S, Kontic M, Omcikus M, Ilic B, Markovic F, Postic A, Isovic L, Stjepanovic M, Nenezic D. Comparison of the Efficacy of Pirfenidone and Nintedanib in the Treatment of Patients with Idiopathic Pulmonary Fibrosis—A Single-Center Experience. Medicina (Lithuania). 2026 Jan;62(1):229. </w:t>
      </w:r>
      <w:r w:rsidRPr="00CC37E9">
        <w:rPr>
          <w:sz w:val="20"/>
          <w:szCs w:val="20"/>
          <w:lang w:val="sr-Latn-RS"/>
        </w:rPr>
        <w:t>(M21, IF 2.4).</w:t>
      </w:r>
    </w:p>
    <w:p w14:paraId="258F5798" w14:textId="55F8298A" w:rsidR="001942BD" w:rsidRPr="000F1E91" w:rsidRDefault="001942BD" w:rsidP="000F1E91">
      <w:pPr>
        <w:pStyle w:val="ListParagraph"/>
        <w:numPr>
          <w:ilvl w:val="0"/>
          <w:numId w:val="14"/>
        </w:numPr>
        <w:ind w:left="360"/>
        <w:jc w:val="both"/>
        <w:rPr>
          <w:sz w:val="20"/>
          <w:szCs w:val="20"/>
        </w:rPr>
      </w:pPr>
      <w:r w:rsidRPr="001942BD">
        <w:rPr>
          <w:sz w:val="20"/>
          <w:szCs w:val="20"/>
        </w:rPr>
        <w:t xml:space="preserve">Dimic-Janjic S, Stjepanovic M, Belic S, Vukosavljevic D, Milivojevic I, </w:t>
      </w:r>
      <w:r w:rsidRPr="001942BD">
        <w:rPr>
          <w:b/>
          <w:bCs/>
          <w:sz w:val="20"/>
          <w:szCs w:val="20"/>
        </w:rPr>
        <w:t>Trboljevac N</w:t>
      </w:r>
      <w:r w:rsidRPr="001942BD">
        <w:rPr>
          <w:sz w:val="20"/>
          <w:szCs w:val="20"/>
        </w:rPr>
        <w:t>, Nikolic N, Stamenic S, Stojanovic M, Stosic K, Vasakova MK, Stevic R, Colic N, Lukic K, Ilic M, Isovic L, Maric N, Popevic S, Vucinic-Mihailović V, Kasikovic Lecic S, Mojsilovic S, Pejcic T, Jovanovic D, the Serbian EMPIRE Investigators. Clinical Characteristics and Survival of Patients with Idiopathic Pulmonary Fibrosis: Analysis of the Serbian Cohort from the EMPIRE Registry. Diagnostics. 2025 Jan;15(17):2121. (M21, IF 3.3)</w:t>
      </w:r>
    </w:p>
    <w:p w14:paraId="77DB5D94" w14:textId="3897146C" w:rsidR="001942BD" w:rsidRPr="000F1E91" w:rsidRDefault="001942BD" w:rsidP="000F1E91">
      <w:pPr>
        <w:pStyle w:val="NoSpacing"/>
        <w:numPr>
          <w:ilvl w:val="0"/>
          <w:numId w:val="14"/>
        </w:numPr>
        <w:spacing w:line="276" w:lineRule="auto"/>
        <w:ind w:left="360"/>
        <w:rPr>
          <w:rFonts w:ascii="Times New Roman" w:hAnsi="Times New Roman" w:cs="Times New Roman"/>
          <w:sz w:val="20"/>
          <w:szCs w:val="20"/>
        </w:rPr>
      </w:pPr>
      <w:r w:rsidRPr="00CC37E9">
        <w:rPr>
          <w:rFonts w:ascii="Times New Roman" w:hAnsi="Times New Roman" w:cs="Times New Roman"/>
          <w:sz w:val="20"/>
          <w:szCs w:val="20"/>
        </w:rPr>
        <w:t xml:space="preserve">Dimic-Janjic S, Zecevic A, Golubovic A, Ratkovic A, Milivojevic I, Postic A, Stjepanovic M, Jankovic J, </w:t>
      </w:r>
      <w:r w:rsidRPr="00CC37E9">
        <w:rPr>
          <w:rFonts w:ascii="Times New Roman" w:hAnsi="Times New Roman" w:cs="Times New Roman"/>
          <w:b/>
          <w:bCs/>
          <w:sz w:val="20"/>
          <w:szCs w:val="20"/>
        </w:rPr>
        <w:t>Trboljevac N</w:t>
      </w:r>
      <w:r w:rsidRPr="00CC37E9">
        <w:rPr>
          <w:rFonts w:ascii="Times New Roman" w:hAnsi="Times New Roman" w:cs="Times New Roman"/>
          <w:sz w:val="20"/>
          <w:szCs w:val="20"/>
        </w:rPr>
        <w:t>, Barac A, Popevic S, Samardzic A, Isovic L, Milenkovic B. Utility of neutrophil to lymphocyte ratio in the prediction of inflammation and COPD mortality. J Infect Dev Ctries. 2025 May 31;19(05):776–81. (M23, IF 1.2)</w:t>
      </w:r>
    </w:p>
    <w:p w14:paraId="21447D27" w14:textId="285A4E40" w:rsidR="001942BD" w:rsidRPr="000F1E91" w:rsidRDefault="001942BD" w:rsidP="000F1E91">
      <w:pPr>
        <w:pStyle w:val="NoSpacing"/>
        <w:numPr>
          <w:ilvl w:val="0"/>
          <w:numId w:val="14"/>
        </w:numPr>
        <w:ind w:left="360"/>
        <w:rPr>
          <w:rFonts w:ascii="Times New Roman" w:hAnsi="Times New Roman" w:cs="Times New Roman"/>
          <w:sz w:val="20"/>
          <w:szCs w:val="20"/>
        </w:rPr>
      </w:pPr>
      <w:r w:rsidRPr="00CC37E9">
        <w:rPr>
          <w:rFonts w:ascii="Times New Roman" w:hAnsi="Times New Roman" w:cs="Times New Roman"/>
          <w:sz w:val="20"/>
          <w:szCs w:val="20"/>
        </w:rPr>
        <w:t xml:space="preserve">Popevic S, Maric N, Belic S, Karapandzic M, Dimic Janjic S, Ilic B, </w:t>
      </w:r>
      <w:r w:rsidRPr="00CC37E9">
        <w:rPr>
          <w:rFonts w:ascii="Times New Roman" w:hAnsi="Times New Roman" w:cs="Times New Roman"/>
          <w:b/>
          <w:bCs/>
          <w:sz w:val="20"/>
          <w:szCs w:val="20"/>
        </w:rPr>
        <w:t>Trboljevac N</w:t>
      </w:r>
      <w:r w:rsidRPr="00CC37E9">
        <w:rPr>
          <w:rFonts w:ascii="Times New Roman" w:hAnsi="Times New Roman" w:cs="Times New Roman"/>
          <w:sz w:val="20"/>
          <w:szCs w:val="20"/>
        </w:rPr>
        <w:t xml:space="preserve">, Dubljanin D, Stjepanovic M. Bronchoscopy procedures in diagnostics and treatment of endobronchial tuberculosis. J Infect Dev Ctries. 2025 May 31;19(5):636–40. (M23, IF 1.2) </w:t>
      </w:r>
    </w:p>
    <w:p w14:paraId="23C9CD28" w14:textId="0E181D60" w:rsidR="001942BD" w:rsidRPr="000F1E91" w:rsidRDefault="001942BD" w:rsidP="000F1E91">
      <w:pPr>
        <w:pStyle w:val="NoSpacing"/>
        <w:numPr>
          <w:ilvl w:val="0"/>
          <w:numId w:val="14"/>
        </w:numPr>
        <w:ind w:left="360"/>
        <w:rPr>
          <w:rFonts w:ascii="Times New Roman" w:hAnsi="Times New Roman" w:cs="Times New Roman"/>
          <w:sz w:val="20"/>
          <w:szCs w:val="20"/>
        </w:rPr>
      </w:pPr>
      <w:r w:rsidRPr="00CC37E9">
        <w:rPr>
          <w:rFonts w:ascii="Times New Roman" w:hAnsi="Times New Roman" w:cs="Times New Roman"/>
          <w:sz w:val="20"/>
          <w:szCs w:val="20"/>
        </w:rPr>
        <w:t xml:space="preserve">Stojanović M, Miličić B, Purić N, Jeremić J, Jović M, Stojčić M, Omčikus M, </w:t>
      </w:r>
      <w:r w:rsidRPr="00CC37E9">
        <w:rPr>
          <w:rFonts w:ascii="Times New Roman" w:hAnsi="Times New Roman" w:cs="Times New Roman"/>
          <w:b/>
          <w:bCs/>
          <w:sz w:val="20"/>
          <w:szCs w:val="20"/>
        </w:rPr>
        <w:t>Trboljevac N</w:t>
      </w:r>
      <w:r w:rsidRPr="00CC37E9">
        <w:rPr>
          <w:rFonts w:ascii="Times New Roman" w:hAnsi="Times New Roman" w:cs="Times New Roman"/>
          <w:sz w:val="20"/>
          <w:szCs w:val="20"/>
        </w:rPr>
        <w:t>, Velickovic J. Survival of critically ill patients with COVID-19 pneumonia-a single-center experience. J Infect Dev Ctries. 2022, 16:1424–1431. (M23, IF 1.2)</w:t>
      </w:r>
    </w:p>
    <w:p w14:paraId="0FD04F5A" w14:textId="346726A0" w:rsidR="001942BD" w:rsidRPr="001942BD" w:rsidRDefault="001942BD" w:rsidP="000F1E91">
      <w:pPr>
        <w:pStyle w:val="ListParagraph"/>
        <w:numPr>
          <w:ilvl w:val="0"/>
          <w:numId w:val="14"/>
        </w:numPr>
        <w:ind w:left="360"/>
        <w:rPr>
          <w:sz w:val="20"/>
          <w:szCs w:val="20"/>
        </w:rPr>
      </w:pPr>
      <w:r w:rsidRPr="001942BD">
        <w:rPr>
          <w:sz w:val="20"/>
          <w:szCs w:val="20"/>
        </w:rPr>
        <w:t xml:space="preserve">Jovanović M, Mitrović N, Beraud L, </w:t>
      </w:r>
      <w:r w:rsidRPr="001942BD">
        <w:rPr>
          <w:b/>
          <w:bCs/>
          <w:sz w:val="20"/>
          <w:szCs w:val="20"/>
        </w:rPr>
        <w:t>Trboljevac N</w:t>
      </w:r>
      <w:r w:rsidRPr="001942BD">
        <w:rPr>
          <w:sz w:val="20"/>
          <w:szCs w:val="20"/>
        </w:rPr>
        <w:t xml:space="preserve">, Milošević B, Radovanović Spurnić A, Jovanović S, Marić D. Severe pneumonia caused by Legionella pneumophila detected by a multiplex polymerase chain reaction </w:t>
      </w:r>
      <w:r w:rsidRPr="001942BD">
        <w:rPr>
          <w:sz w:val="20"/>
          <w:szCs w:val="20"/>
        </w:rPr>
        <w:lastRenderedPageBreak/>
        <w:t>assay and confirmed by serology. Eur J Inflamm. 2022;20:1721727X221095035. doi:10.1177/1721727X221095035. (M23, IF 0.8)</w:t>
      </w:r>
    </w:p>
    <w:p w14:paraId="4580DEAD" w14:textId="77777777" w:rsidR="001942BD" w:rsidRPr="00CC37E9" w:rsidRDefault="001942BD" w:rsidP="001942BD">
      <w:pPr>
        <w:pStyle w:val="NoSpacing"/>
        <w:spacing w:line="276" w:lineRule="auto"/>
        <w:rPr>
          <w:rFonts w:ascii="Times New Roman" w:hAnsi="Times New Roman" w:cs="Times New Roman"/>
          <w:b/>
          <w:sz w:val="20"/>
          <w:szCs w:val="20"/>
        </w:rPr>
      </w:pPr>
    </w:p>
    <w:p w14:paraId="111194FC" w14:textId="1CA6FB0F" w:rsidR="001942BD" w:rsidRPr="00AE317B" w:rsidRDefault="001942BD" w:rsidP="001942BD">
      <w:pPr>
        <w:pStyle w:val="NoSpacing"/>
        <w:spacing w:line="276" w:lineRule="auto"/>
        <w:rPr>
          <w:rFonts w:ascii="Times New Roman" w:hAnsi="Times New Roman" w:cs="Times New Roman"/>
          <w:sz w:val="20"/>
          <w:szCs w:val="20"/>
        </w:rPr>
      </w:pPr>
      <w:r w:rsidRPr="00AE317B">
        <w:rPr>
          <w:rFonts w:ascii="Times New Roman" w:hAnsi="Times New Roman" w:cs="Times New Roman"/>
          <w:b/>
          <w:sz w:val="20"/>
          <w:szCs w:val="20"/>
        </w:rPr>
        <w:t>Цео рад у часопису који није укључен у горе поменуте базе:</w:t>
      </w:r>
    </w:p>
    <w:p w14:paraId="6A8D3F5E" w14:textId="2DCD46E9" w:rsidR="001942BD" w:rsidRPr="000F1E91" w:rsidRDefault="001942BD" w:rsidP="000F1E91">
      <w:pPr>
        <w:pStyle w:val="ListParagraph"/>
        <w:numPr>
          <w:ilvl w:val="0"/>
          <w:numId w:val="16"/>
        </w:numPr>
        <w:rPr>
          <w:sz w:val="20"/>
          <w:szCs w:val="20"/>
        </w:rPr>
      </w:pPr>
      <w:r w:rsidRPr="000F1E91">
        <w:rPr>
          <w:sz w:val="20"/>
          <w:szCs w:val="20"/>
        </w:rPr>
        <w:t>Laban Lazović</w:t>
      </w:r>
      <w:r w:rsidR="000F1E91">
        <w:rPr>
          <w:sz w:val="20"/>
          <w:szCs w:val="20"/>
          <w:lang w:val="sr-Cyrl-RS"/>
        </w:rPr>
        <w:t xml:space="preserve"> М</w:t>
      </w:r>
      <w:r w:rsidRPr="000F1E91">
        <w:rPr>
          <w:sz w:val="20"/>
          <w:szCs w:val="20"/>
        </w:rPr>
        <w:t>, Blanka</w:t>
      </w:r>
      <w:r w:rsidR="000F1E91">
        <w:rPr>
          <w:sz w:val="20"/>
          <w:szCs w:val="20"/>
          <w:lang w:val="sr-Cyrl-RS"/>
        </w:rPr>
        <w:t xml:space="preserve"> А</w:t>
      </w:r>
      <w:r w:rsidRPr="000F1E91">
        <w:rPr>
          <w:sz w:val="20"/>
          <w:szCs w:val="20"/>
        </w:rPr>
        <w:t>, Adžić Vukičević</w:t>
      </w:r>
      <w:r w:rsidR="000F1E91">
        <w:rPr>
          <w:sz w:val="20"/>
          <w:szCs w:val="20"/>
          <w:lang w:val="sr-Cyrl-RS"/>
        </w:rPr>
        <w:t xml:space="preserve"> Т</w:t>
      </w:r>
      <w:r w:rsidRPr="000F1E91">
        <w:rPr>
          <w:sz w:val="20"/>
          <w:szCs w:val="20"/>
        </w:rPr>
        <w:t>, Đikić</w:t>
      </w:r>
      <w:r w:rsidR="000F1E91">
        <w:rPr>
          <w:sz w:val="20"/>
          <w:szCs w:val="20"/>
          <w:lang w:val="sr-Cyrl-RS"/>
        </w:rPr>
        <w:t xml:space="preserve"> М, </w:t>
      </w:r>
      <w:r w:rsidRPr="000F1E91">
        <w:rPr>
          <w:b/>
          <w:bCs/>
          <w:sz w:val="20"/>
          <w:szCs w:val="20"/>
        </w:rPr>
        <w:t>Trboljevac</w:t>
      </w:r>
      <w:r w:rsidR="000F1E91">
        <w:rPr>
          <w:b/>
          <w:bCs/>
          <w:sz w:val="20"/>
          <w:szCs w:val="20"/>
          <w:lang w:val="sr-Cyrl-RS"/>
        </w:rPr>
        <w:t xml:space="preserve"> </w:t>
      </w:r>
      <w:r w:rsidR="000F1E91">
        <w:rPr>
          <w:b/>
          <w:bCs/>
          <w:sz w:val="20"/>
          <w:szCs w:val="20"/>
        </w:rPr>
        <w:t>N</w:t>
      </w:r>
      <w:r w:rsidR="000F1E91">
        <w:rPr>
          <w:sz w:val="20"/>
          <w:szCs w:val="20"/>
        </w:rPr>
        <w:t>.</w:t>
      </w:r>
      <w:r w:rsidRPr="000F1E91">
        <w:rPr>
          <w:sz w:val="20"/>
          <w:szCs w:val="20"/>
        </w:rPr>
        <w:t xml:space="preserve"> Različiti oblici infekcije mikobakterijama kod bolesnika na anti-TNF terapiji - prikazi bolesnika, Medicinski glasnik Specijalne bolnice za bolesti štitaste žlezde i bolesti metabolizma 'Zlatibor', 2022, vol. 27, no. 85, pp. 41-61. doi: 10.5937/mgiszm2285041L.</w:t>
      </w:r>
    </w:p>
    <w:p w14:paraId="47C4DF5A" w14:textId="77777777" w:rsidR="001942BD" w:rsidRPr="00CC37E9" w:rsidRDefault="001942BD" w:rsidP="001942BD">
      <w:pPr>
        <w:pStyle w:val="NoSpacing"/>
        <w:spacing w:line="276" w:lineRule="auto"/>
        <w:rPr>
          <w:rFonts w:ascii="Times New Roman" w:hAnsi="Times New Roman" w:cs="Times New Roman"/>
          <w:b/>
          <w:sz w:val="20"/>
          <w:szCs w:val="20"/>
        </w:rPr>
      </w:pPr>
    </w:p>
    <w:p w14:paraId="6E483E7A" w14:textId="4CFA2E36" w:rsidR="001942BD" w:rsidRPr="00AE317B" w:rsidRDefault="001942BD" w:rsidP="001942BD">
      <w:pPr>
        <w:pStyle w:val="NoSpacing"/>
        <w:rPr>
          <w:rFonts w:ascii="Times New Roman" w:hAnsi="Times New Roman" w:cs="Times New Roman"/>
          <w:sz w:val="20"/>
          <w:szCs w:val="20"/>
        </w:rPr>
      </w:pPr>
      <w:r w:rsidRPr="00AE317B">
        <w:rPr>
          <w:rFonts w:ascii="Times New Roman" w:hAnsi="Times New Roman" w:cs="Times New Roman"/>
          <w:b/>
          <w:sz w:val="20"/>
          <w:szCs w:val="20"/>
        </w:rPr>
        <w:t>Цео рад у зборнику међународног скупа:</w:t>
      </w:r>
    </w:p>
    <w:p w14:paraId="44B32A35" w14:textId="19F45731" w:rsidR="001942BD" w:rsidRPr="000F1E91" w:rsidRDefault="001942BD" w:rsidP="000F1E91">
      <w:pPr>
        <w:pStyle w:val="NoSpacing"/>
        <w:numPr>
          <w:ilvl w:val="0"/>
          <w:numId w:val="17"/>
        </w:numPr>
        <w:ind w:left="360"/>
        <w:rPr>
          <w:rFonts w:ascii="Times New Roman" w:hAnsi="Times New Roman" w:cs="Times New Roman"/>
          <w:sz w:val="20"/>
          <w:szCs w:val="20"/>
        </w:rPr>
      </w:pPr>
      <w:r w:rsidRPr="00CC37E9">
        <w:rPr>
          <w:rFonts w:ascii="Times New Roman" w:hAnsi="Times New Roman" w:cs="Times New Roman"/>
          <w:b/>
          <w:bCs/>
          <w:sz w:val="20"/>
          <w:szCs w:val="20"/>
        </w:rPr>
        <w:t>Trboljevac N</w:t>
      </w:r>
      <w:r w:rsidRPr="00CC37E9">
        <w:rPr>
          <w:rFonts w:ascii="Times New Roman" w:hAnsi="Times New Roman" w:cs="Times New Roman"/>
          <w:sz w:val="20"/>
          <w:szCs w:val="20"/>
        </w:rPr>
        <w:t>, Stamenić S, Isović L, Belić S, Golubović A, Dimić- Janjić S. Uloga carcinoma pluća u kliničkom toku idiopatske plućne fibrose: komorbiditet ili glavni akter?, Respiratio 2025: 15 (1 - 2), 16-21s</w:t>
      </w:r>
    </w:p>
    <w:p w14:paraId="15907655" w14:textId="741BE49F" w:rsidR="001942BD" w:rsidRPr="000F1E91" w:rsidRDefault="001942BD" w:rsidP="000F1E91">
      <w:pPr>
        <w:pStyle w:val="NoSpacing"/>
        <w:numPr>
          <w:ilvl w:val="0"/>
          <w:numId w:val="17"/>
        </w:numPr>
        <w:ind w:left="360"/>
        <w:rPr>
          <w:rFonts w:ascii="Times New Roman" w:hAnsi="Times New Roman" w:cs="Times New Roman"/>
          <w:sz w:val="20"/>
          <w:szCs w:val="20"/>
        </w:rPr>
      </w:pPr>
      <w:r w:rsidRPr="00CC37E9">
        <w:rPr>
          <w:rFonts w:ascii="Times New Roman" w:hAnsi="Times New Roman" w:cs="Times New Roman"/>
          <w:sz w:val="20"/>
          <w:szCs w:val="20"/>
        </w:rPr>
        <w:t xml:space="preserve">Golubović A, Belić S, Đurđević N, </w:t>
      </w:r>
      <w:r w:rsidRPr="00CC37E9">
        <w:rPr>
          <w:rFonts w:ascii="Times New Roman" w:hAnsi="Times New Roman" w:cs="Times New Roman"/>
          <w:b/>
          <w:bCs/>
          <w:sz w:val="20"/>
          <w:szCs w:val="20"/>
        </w:rPr>
        <w:t>Trboljevac N</w:t>
      </w:r>
      <w:r w:rsidRPr="00CC37E9">
        <w:rPr>
          <w:rFonts w:ascii="Times New Roman" w:hAnsi="Times New Roman" w:cs="Times New Roman"/>
          <w:sz w:val="20"/>
          <w:szCs w:val="20"/>
        </w:rPr>
        <w:t>, Biševac – Perić G, Stjepanović M. Izazovi u lečenju teške astme: Slučaj pacijentkinje sa mešovitim alergijskim i eozinofilnim fenotipom. Respiratio 2025: 15 (1 - 2), 89-93s</w:t>
      </w:r>
    </w:p>
    <w:p w14:paraId="5A4EE18C" w14:textId="602E445E" w:rsidR="001942BD" w:rsidRPr="001942BD" w:rsidRDefault="001942BD" w:rsidP="000F1E91">
      <w:pPr>
        <w:pStyle w:val="NoSpacing"/>
        <w:numPr>
          <w:ilvl w:val="0"/>
          <w:numId w:val="17"/>
        </w:numPr>
        <w:ind w:left="360"/>
        <w:rPr>
          <w:rFonts w:ascii="Times New Roman" w:hAnsi="Times New Roman" w:cs="Times New Roman"/>
          <w:sz w:val="20"/>
          <w:szCs w:val="20"/>
        </w:rPr>
      </w:pPr>
      <w:r w:rsidRPr="00CC37E9">
        <w:rPr>
          <w:rFonts w:ascii="Times New Roman" w:hAnsi="Times New Roman" w:cs="Times New Roman"/>
          <w:sz w:val="20"/>
          <w:szCs w:val="20"/>
        </w:rPr>
        <w:t xml:space="preserve">Stamenić S, </w:t>
      </w:r>
      <w:r w:rsidRPr="00CC37E9">
        <w:rPr>
          <w:rFonts w:ascii="Times New Roman" w:hAnsi="Times New Roman" w:cs="Times New Roman"/>
          <w:b/>
          <w:bCs/>
          <w:sz w:val="20"/>
          <w:szCs w:val="20"/>
        </w:rPr>
        <w:t>Trboljevac N</w:t>
      </w:r>
      <w:r w:rsidRPr="00CC37E9">
        <w:rPr>
          <w:rFonts w:ascii="Times New Roman" w:hAnsi="Times New Roman" w:cs="Times New Roman"/>
          <w:sz w:val="20"/>
          <w:szCs w:val="20"/>
        </w:rPr>
        <w:t>, Isović L, Sekulović Radovanović I, Dimić Janjić S. Uticaj deficita  alfa 1 antitripsina na progresiju hronične opstruktivne bolesti pluća : Klinički pristup o terapija – prikaz slučaja. Respiratio 2025: 15 (1 - 2), 22-24s</w:t>
      </w:r>
    </w:p>
    <w:p w14:paraId="1F2F9F90" w14:textId="77777777" w:rsidR="001942BD" w:rsidRPr="00CC37E9" w:rsidRDefault="001942BD" w:rsidP="001942BD">
      <w:pPr>
        <w:pStyle w:val="NoSpacing"/>
        <w:spacing w:line="276" w:lineRule="auto"/>
        <w:rPr>
          <w:rFonts w:ascii="Times New Roman" w:hAnsi="Times New Roman" w:cs="Times New Roman"/>
          <w:b/>
          <w:sz w:val="20"/>
          <w:szCs w:val="20"/>
          <w:u w:val="single"/>
        </w:rPr>
      </w:pPr>
    </w:p>
    <w:p w14:paraId="552E9F30" w14:textId="4DC1C213" w:rsidR="001942BD" w:rsidRPr="00AE317B" w:rsidRDefault="001942BD" w:rsidP="001942BD">
      <w:pPr>
        <w:pStyle w:val="NoSpacing"/>
        <w:rPr>
          <w:rFonts w:ascii="Times New Roman" w:hAnsi="Times New Roman" w:cs="Times New Roman"/>
          <w:sz w:val="20"/>
          <w:szCs w:val="20"/>
        </w:rPr>
      </w:pPr>
      <w:r w:rsidRPr="00AE317B">
        <w:rPr>
          <w:rFonts w:ascii="Times New Roman" w:hAnsi="Times New Roman" w:cs="Times New Roman"/>
          <w:b/>
          <w:sz w:val="20"/>
          <w:szCs w:val="20"/>
          <w:lang w:val="sr-Cyrl-RS"/>
        </w:rPr>
        <w:t>Извод</w:t>
      </w:r>
      <w:r w:rsidRPr="00AE317B">
        <w:rPr>
          <w:rFonts w:ascii="Times New Roman" w:hAnsi="Times New Roman" w:cs="Times New Roman"/>
          <w:b/>
          <w:sz w:val="20"/>
          <w:szCs w:val="20"/>
        </w:rPr>
        <w:t xml:space="preserve"> у зборнику међународног скупа:</w:t>
      </w:r>
    </w:p>
    <w:p w14:paraId="789DE19B" w14:textId="637C11FC" w:rsidR="001942BD" w:rsidRPr="00CC37E9" w:rsidRDefault="001942BD" w:rsidP="000F1E91">
      <w:pPr>
        <w:pStyle w:val="NoSpacing"/>
        <w:numPr>
          <w:ilvl w:val="0"/>
          <w:numId w:val="23"/>
        </w:numPr>
        <w:rPr>
          <w:rFonts w:ascii="Times New Roman" w:hAnsi="Times New Roman" w:cs="Times New Roman"/>
          <w:sz w:val="20"/>
          <w:szCs w:val="20"/>
        </w:rPr>
      </w:pPr>
      <w:r w:rsidRPr="00CC37E9">
        <w:rPr>
          <w:rFonts w:ascii="Times New Roman" w:hAnsi="Times New Roman" w:cs="Times New Roman"/>
          <w:sz w:val="20"/>
          <w:szCs w:val="20"/>
        </w:rPr>
        <w:t xml:space="preserve">Omčikus M, Barjaktarević I, Dimić- Janjić S, </w:t>
      </w:r>
      <w:r w:rsidRPr="00CC37E9">
        <w:rPr>
          <w:rFonts w:ascii="Times New Roman" w:hAnsi="Times New Roman" w:cs="Times New Roman"/>
          <w:b/>
          <w:bCs/>
          <w:sz w:val="20"/>
          <w:szCs w:val="20"/>
        </w:rPr>
        <w:t>Trboljevac N</w:t>
      </w:r>
      <w:r w:rsidRPr="00CC37E9">
        <w:rPr>
          <w:rFonts w:ascii="Times New Roman" w:hAnsi="Times New Roman" w:cs="Times New Roman"/>
          <w:sz w:val="20"/>
          <w:szCs w:val="20"/>
        </w:rPr>
        <w:t xml:space="preserve">. Alpha -1 antitripsin deficency: the beginings of augmentation therapy in Serbia, </w:t>
      </w:r>
      <w:r w:rsidRPr="00CC37E9">
        <w:rPr>
          <w:rFonts w:ascii="Times New Roman" w:hAnsi="Times New Roman" w:cs="Times New Roman"/>
          <w:caps/>
          <w:sz w:val="20"/>
          <w:szCs w:val="20"/>
        </w:rPr>
        <w:t xml:space="preserve">8TH </w:t>
      </w:r>
      <w:r w:rsidRPr="00CC37E9">
        <w:rPr>
          <w:rFonts w:ascii="Times New Roman" w:hAnsi="Times New Roman" w:cs="Times New Roman"/>
          <w:sz w:val="20"/>
          <w:szCs w:val="20"/>
        </w:rPr>
        <w:t>Slovenian pneumology, allergology and immunology congress, april 18-19 2024, Ljubljana, Slovenia, 26s</w:t>
      </w:r>
    </w:p>
    <w:p w14:paraId="79AD71B2" w14:textId="77777777" w:rsidR="001942BD" w:rsidRPr="00CC37E9" w:rsidRDefault="001942BD" w:rsidP="001942BD">
      <w:pPr>
        <w:pStyle w:val="NoSpacing"/>
        <w:rPr>
          <w:rFonts w:ascii="Times New Roman" w:hAnsi="Times New Roman" w:cs="Times New Roman"/>
          <w:sz w:val="20"/>
          <w:szCs w:val="20"/>
        </w:rPr>
      </w:pPr>
    </w:p>
    <w:p w14:paraId="4083ADC7" w14:textId="34CBBD90" w:rsidR="001942BD" w:rsidRPr="00AE317B" w:rsidRDefault="001942BD" w:rsidP="001942BD">
      <w:pPr>
        <w:jc w:val="both"/>
        <w:rPr>
          <w:b/>
          <w:iCs/>
          <w:sz w:val="20"/>
          <w:szCs w:val="20"/>
        </w:rPr>
      </w:pPr>
      <w:r w:rsidRPr="00AE317B">
        <w:rPr>
          <w:b/>
          <w:iCs/>
          <w:sz w:val="20"/>
          <w:szCs w:val="20"/>
        </w:rPr>
        <w:t>Извод у зборнику националног скупа :</w:t>
      </w:r>
    </w:p>
    <w:p w14:paraId="40615915" w14:textId="5CF5674F" w:rsidR="001942BD" w:rsidRPr="000F1E91" w:rsidRDefault="001942BD" w:rsidP="000F1E91">
      <w:pPr>
        <w:pStyle w:val="ListParagraph"/>
        <w:numPr>
          <w:ilvl w:val="0"/>
          <w:numId w:val="19"/>
        </w:numPr>
        <w:ind w:left="360"/>
        <w:jc w:val="both"/>
        <w:rPr>
          <w:sz w:val="20"/>
          <w:szCs w:val="20"/>
        </w:rPr>
      </w:pPr>
      <w:r w:rsidRPr="000F1E91">
        <w:rPr>
          <w:b/>
          <w:bCs/>
          <w:sz w:val="20"/>
          <w:szCs w:val="20"/>
        </w:rPr>
        <w:t>Trboljevac N,</w:t>
      </w:r>
      <w:r w:rsidRPr="000F1E91">
        <w:rPr>
          <w:sz w:val="20"/>
          <w:szCs w:val="20"/>
        </w:rPr>
        <w:t xml:space="preserve">  Omčikus M, Stamenić S, Isović L, Kostadinović N, Dimić- Janjić S,  Deficit A1AT : Dijagnostika i lečenje – naša iskustva. 8 Kongres respiratorne medicine,  19 – 21.9.2025. Beograd, Srbija, Abstract book, 2025, 37s</w:t>
      </w:r>
    </w:p>
    <w:p w14:paraId="2417184F" w14:textId="40433475" w:rsidR="001942BD" w:rsidRPr="000F1E91" w:rsidRDefault="001942BD" w:rsidP="000F1E91">
      <w:pPr>
        <w:pStyle w:val="ListParagraph"/>
        <w:numPr>
          <w:ilvl w:val="0"/>
          <w:numId w:val="19"/>
        </w:numPr>
        <w:ind w:left="360"/>
        <w:jc w:val="both"/>
        <w:rPr>
          <w:sz w:val="20"/>
          <w:szCs w:val="20"/>
        </w:rPr>
      </w:pPr>
      <w:r w:rsidRPr="000F1E91">
        <w:rPr>
          <w:b/>
          <w:bCs/>
          <w:sz w:val="20"/>
          <w:szCs w:val="20"/>
        </w:rPr>
        <w:t>Trboljevac N</w:t>
      </w:r>
      <w:r w:rsidRPr="000F1E91">
        <w:rPr>
          <w:sz w:val="20"/>
          <w:szCs w:val="20"/>
        </w:rPr>
        <w:t>, Stamenić S, Isović L, Dimić- Janjić S,  Terapijski izazovi I prognoza kod pacijenata sa plućnom arterijskom hipertenzijom grupe 3. 8 Kongres respiratorne medicine,  19 – 21.9.2025. Beograd, Srbija, Abstract book, 2025, 39s</w:t>
      </w:r>
    </w:p>
    <w:p w14:paraId="63CEF8F2" w14:textId="5AEED3E6" w:rsidR="001942BD" w:rsidRPr="000F1E91" w:rsidRDefault="001942BD" w:rsidP="000F1E91">
      <w:pPr>
        <w:pStyle w:val="ListParagraph"/>
        <w:numPr>
          <w:ilvl w:val="0"/>
          <w:numId w:val="19"/>
        </w:numPr>
        <w:ind w:left="360"/>
        <w:jc w:val="both"/>
        <w:rPr>
          <w:sz w:val="20"/>
          <w:szCs w:val="20"/>
        </w:rPr>
      </w:pPr>
      <w:r w:rsidRPr="000F1E91">
        <w:rPr>
          <w:sz w:val="20"/>
          <w:szCs w:val="20"/>
        </w:rPr>
        <w:t xml:space="preserve">Kostadinović N, </w:t>
      </w:r>
      <w:r w:rsidRPr="000F1E91">
        <w:rPr>
          <w:b/>
          <w:bCs/>
          <w:sz w:val="20"/>
          <w:szCs w:val="20"/>
        </w:rPr>
        <w:t>Trboljevac N,</w:t>
      </w:r>
      <w:r w:rsidRPr="000F1E91">
        <w:rPr>
          <w:sz w:val="20"/>
          <w:szCs w:val="20"/>
        </w:rPr>
        <w:t xml:space="preserve"> Isović L, Subotić N, Dimić Janjić S. Silikoza pluća ili karcinom pluća. Diferencijalno dijagnostički izazov – prikaz slučaja. . 8 Kongres respiratorne medicine,  19 – 21.9.2025. Beograd, Srbija, Abstract book, 2025, 121s</w:t>
      </w:r>
    </w:p>
    <w:p w14:paraId="7D8E093E" w14:textId="33757671" w:rsidR="001942BD" w:rsidRPr="000F1E91" w:rsidRDefault="001942BD" w:rsidP="000F1E91">
      <w:pPr>
        <w:pStyle w:val="ListParagraph"/>
        <w:numPr>
          <w:ilvl w:val="0"/>
          <w:numId w:val="19"/>
        </w:numPr>
        <w:ind w:left="360"/>
        <w:jc w:val="both"/>
        <w:rPr>
          <w:sz w:val="20"/>
          <w:szCs w:val="20"/>
        </w:rPr>
      </w:pPr>
      <w:r w:rsidRPr="000F1E91">
        <w:rPr>
          <w:sz w:val="20"/>
          <w:szCs w:val="20"/>
        </w:rPr>
        <w:t xml:space="preserve">Ratković A, </w:t>
      </w:r>
      <w:r w:rsidRPr="000F1E91">
        <w:rPr>
          <w:b/>
          <w:bCs/>
          <w:sz w:val="20"/>
          <w:szCs w:val="20"/>
        </w:rPr>
        <w:t>Trboljevac N,</w:t>
      </w:r>
      <w:r w:rsidRPr="000F1E91">
        <w:rPr>
          <w:sz w:val="20"/>
          <w:szCs w:val="20"/>
        </w:rPr>
        <w:t xml:space="preserve">  Petković K, Dimić-Janjić S. Reumatoidni plućni nodus ili pleomorfni karcinom pluća? – Prikaz slučaja. 2. Beogradski pulmološki dani Beograd 20-21.09.2024. Knjiga apstrakta: 36s</w:t>
      </w:r>
    </w:p>
    <w:p w14:paraId="669EC463" w14:textId="53A1047B" w:rsidR="001942BD" w:rsidRPr="000F1E91" w:rsidRDefault="001942BD" w:rsidP="000F1E91">
      <w:pPr>
        <w:pStyle w:val="ListParagraph"/>
        <w:numPr>
          <w:ilvl w:val="0"/>
          <w:numId w:val="19"/>
        </w:numPr>
        <w:ind w:left="360"/>
        <w:jc w:val="both"/>
        <w:rPr>
          <w:sz w:val="20"/>
          <w:szCs w:val="20"/>
        </w:rPr>
      </w:pPr>
      <w:r w:rsidRPr="000F1E91">
        <w:rPr>
          <w:sz w:val="20"/>
          <w:szCs w:val="20"/>
        </w:rPr>
        <w:t xml:space="preserve">Vukanić I, Vukosavljević D, Dimić Janjić S, </w:t>
      </w:r>
      <w:r w:rsidRPr="000F1E91">
        <w:rPr>
          <w:b/>
          <w:bCs/>
          <w:sz w:val="20"/>
          <w:szCs w:val="20"/>
        </w:rPr>
        <w:t>Trboljevac N</w:t>
      </w:r>
      <w:r w:rsidRPr="000F1E91">
        <w:rPr>
          <w:sz w:val="20"/>
          <w:szCs w:val="20"/>
        </w:rPr>
        <w:t>,  Gajić M. Složenost dijagnostike bilateralnih konsolidacija i nodularnih promena u plućima kroz prikaz slučaja. 2. Beogradski pulmološki dani Beograd 20-21.09.2024. Knjiga apstrakta: 64s</w:t>
      </w:r>
    </w:p>
    <w:p w14:paraId="1A3911D7" w14:textId="736A5F80" w:rsidR="001942BD" w:rsidRPr="000F1E91" w:rsidRDefault="001942BD" w:rsidP="000F1E91">
      <w:pPr>
        <w:pStyle w:val="ListParagraph"/>
        <w:numPr>
          <w:ilvl w:val="0"/>
          <w:numId w:val="19"/>
        </w:numPr>
        <w:ind w:left="360"/>
        <w:jc w:val="both"/>
        <w:rPr>
          <w:sz w:val="20"/>
          <w:szCs w:val="20"/>
        </w:rPr>
      </w:pPr>
      <w:r w:rsidRPr="000F1E91">
        <w:rPr>
          <w:sz w:val="20"/>
          <w:szCs w:val="20"/>
        </w:rPr>
        <w:t xml:space="preserve">Petković K, </w:t>
      </w:r>
      <w:r w:rsidRPr="000F1E91">
        <w:rPr>
          <w:b/>
          <w:bCs/>
          <w:sz w:val="20"/>
          <w:szCs w:val="20"/>
        </w:rPr>
        <w:t>Trboljevac N,</w:t>
      </w:r>
      <w:r w:rsidRPr="000F1E91">
        <w:rPr>
          <w:sz w:val="20"/>
          <w:szCs w:val="20"/>
        </w:rPr>
        <w:t xml:space="preserve"> Dimić-Janjić S. Plućna alveolarna proteinoza – prikaz slučaja. 2. Beogradski pulmološki dani Beograd 20-21.09.2024. Knjiga apstrakta: 88s</w:t>
      </w:r>
    </w:p>
    <w:p w14:paraId="721A59E3" w14:textId="35340135" w:rsidR="000F1E91" w:rsidRPr="000F1E91" w:rsidRDefault="001942BD" w:rsidP="000F1E91">
      <w:pPr>
        <w:pStyle w:val="ListParagraph"/>
        <w:numPr>
          <w:ilvl w:val="0"/>
          <w:numId w:val="19"/>
        </w:numPr>
        <w:ind w:left="360"/>
        <w:jc w:val="both"/>
        <w:rPr>
          <w:sz w:val="20"/>
          <w:szCs w:val="20"/>
        </w:rPr>
      </w:pPr>
      <w:r w:rsidRPr="000F1E91">
        <w:rPr>
          <w:sz w:val="20"/>
          <w:szCs w:val="20"/>
        </w:rPr>
        <w:t xml:space="preserve">Škodrić Trifunović V, Dimić Janjić S, Stjepanović M, Popević S, </w:t>
      </w:r>
      <w:r w:rsidRPr="000F1E91">
        <w:rPr>
          <w:b/>
          <w:bCs/>
          <w:sz w:val="20"/>
          <w:szCs w:val="20"/>
        </w:rPr>
        <w:t>Trboljevac N.</w:t>
      </w:r>
      <w:r w:rsidRPr="000F1E91">
        <w:rPr>
          <w:sz w:val="20"/>
          <w:szCs w:val="20"/>
        </w:rPr>
        <w:t xml:space="preserve"> Neinvanzivni molekularni biomarkeri idiopatske fibrose pluća : predikcija, dijagnoza, prognoza, terapija. 2. Beogradski pulmološki dani Beograd 20-21.09.2024. Knjiga apstrakta: 118-119s</w:t>
      </w:r>
    </w:p>
    <w:p w14:paraId="6C1F8812" w14:textId="7B1CDC38" w:rsidR="000F1E91" w:rsidRPr="000F1E91" w:rsidRDefault="001942BD" w:rsidP="000F1E91">
      <w:pPr>
        <w:pStyle w:val="ListParagraph"/>
        <w:numPr>
          <w:ilvl w:val="0"/>
          <w:numId w:val="19"/>
        </w:numPr>
        <w:ind w:left="360"/>
        <w:jc w:val="both"/>
        <w:rPr>
          <w:sz w:val="20"/>
          <w:szCs w:val="20"/>
        </w:rPr>
      </w:pPr>
      <w:r w:rsidRPr="000F1E91">
        <w:rPr>
          <w:sz w:val="20"/>
          <w:szCs w:val="20"/>
        </w:rPr>
        <w:t xml:space="preserve">Golubović A, Stošić K, </w:t>
      </w:r>
      <w:r w:rsidRPr="000F1E91">
        <w:rPr>
          <w:b/>
          <w:bCs/>
          <w:sz w:val="20"/>
          <w:szCs w:val="20"/>
        </w:rPr>
        <w:t>Trboljevac N</w:t>
      </w:r>
      <w:r w:rsidRPr="000F1E91">
        <w:rPr>
          <w:sz w:val="20"/>
          <w:szCs w:val="20"/>
        </w:rPr>
        <w:t>, Dimić-Janjić S. Uspešna plućna tromboendarterktomija kod pacijenta sa hroničnom tromboembolijskom plućnom hipertenzijom. Beogradski pulmološki dani Beograd 22-23.09.2023. Knjiga apstrakta: 64s</w:t>
      </w:r>
    </w:p>
    <w:p w14:paraId="05F7206F" w14:textId="64F3AE16" w:rsidR="000F1E91" w:rsidRPr="000F1E91" w:rsidRDefault="001942BD" w:rsidP="000F1E91">
      <w:pPr>
        <w:pStyle w:val="ListParagraph"/>
        <w:numPr>
          <w:ilvl w:val="0"/>
          <w:numId w:val="19"/>
        </w:numPr>
        <w:ind w:left="360"/>
        <w:jc w:val="both"/>
        <w:rPr>
          <w:sz w:val="20"/>
          <w:szCs w:val="20"/>
        </w:rPr>
      </w:pPr>
      <w:r w:rsidRPr="000F1E91">
        <w:rPr>
          <w:sz w:val="20"/>
          <w:szCs w:val="20"/>
        </w:rPr>
        <w:t xml:space="preserve">Stošić K, Golubović A, </w:t>
      </w:r>
      <w:r w:rsidRPr="000F1E91">
        <w:rPr>
          <w:b/>
          <w:bCs/>
          <w:sz w:val="20"/>
          <w:szCs w:val="20"/>
        </w:rPr>
        <w:t>Trboljevac N</w:t>
      </w:r>
      <w:r w:rsidRPr="000F1E91">
        <w:rPr>
          <w:sz w:val="20"/>
          <w:szCs w:val="20"/>
        </w:rPr>
        <w:t>, Dimić Janjić S. Primarni karcinom pluća sa multiplim obostranim kavitacijama u plućima. Beogradski pulmološki dani Beograd 22-23.09.2023. Knjiga apstrakta: 88s</w:t>
      </w:r>
    </w:p>
    <w:p w14:paraId="6BA38657" w14:textId="2B6536CA" w:rsidR="000F1E91" w:rsidRPr="000F1E91" w:rsidRDefault="001942BD" w:rsidP="000F1E91">
      <w:pPr>
        <w:pStyle w:val="ListParagraph"/>
        <w:numPr>
          <w:ilvl w:val="0"/>
          <w:numId w:val="19"/>
        </w:numPr>
        <w:ind w:left="360"/>
        <w:jc w:val="both"/>
        <w:rPr>
          <w:sz w:val="20"/>
          <w:szCs w:val="20"/>
        </w:rPr>
      </w:pPr>
      <w:r w:rsidRPr="000F1E91">
        <w:rPr>
          <w:sz w:val="20"/>
          <w:szCs w:val="20"/>
        </w:rPr>
        <w:t xml:space="preserve">Adžić-Vukičević T, Blanka Protić A, Laban Lazović M, </w:t>
      </w:r>
      <w:r w:rsidRPr="000F1E91">
        <w:rPr>
          <w:b/>
          <w:bCs/>
          <w:sz w:val="20"/>
          <w:szCs w:val="20"/>
        </w:rPr>
        <w:t>Trboljevac N</w:t>
      </w:r>
      <w:r w:rsidRPr="000F1E91">
        <w:rPr>
          <w:sz w:val="20"/>
          <w:szCs w:val="20"/>
        </w:rPr>
        <w:t>, Ilić A. Problemi dijagnostike i lečenja netuberkuloznih mikobakterija (NTM), Šesti kongres respiratorne medicine Srbije sa međunarodnim učešćem, 15-17. novembar 2019. godine, Kopaonik, 3-4s</w:t>
      </w:r>
    </w:p>
    <w:p w14:paraId="78B7D23D" w14:textId="1C378A2B" w:rsidR="001942BD" w:rsidRPr="000F1E91" w:rsidRDefault="001942BD" w:rsidP="000F1E91">
      <w:pPr>
        <w:pStyle w:val="ListParagraph"/>
        <w:numPr>
          <w:ilvl w:val="0"/>
          <w:numId w:val="19"/>
        </w:numPr>
        <w:ind w:left="360"/>
        <w:jc w:val="both"/>
        <w:rPr>
          <w:sz w:val="20"/>
          <w:szCs w:val="20"/>
        </w:rPr>
      </w:pPr>
      <w:r w:rsidRPr="000F1E91">
        <w:rPr>
          <w:sz w:val="20"/>
          <w:szCs w:val="20"/>
        </w:rPr>
        <w:t xml:space="preserve">Vujić T, Cvetković S, </w:t>
      </w:r>
      <w:r w:rsidRPr="000F1E91">
        <w:rPr>
          <w:b/>
          <w:bCs/>
          <w:sz w:val="20"/>
          <w:szCs w:val="20"/>
        </w:rPr>
        <w:t>Trboljevac</w:t>
      </w:r>
      <w:r w:rsidRPr="000F1E91">
        <w:rPr>
          <w:sz w:val="20"/>
          <w:szCs w:val="20"/>
        </w:rPr>
        <w:t xml:space="preserve"> N, Popović Lj,  Nagorni Obradović Lj. Metabolički profil bolesnika sa hroničnom opstruktivnom bolešću pluća, Šesti kongres endokrinologa Srbije sa medjunarodnim učešćem, 18-21 novembar 2018 godine.</w:t>
      </w:r>
    </w:p>
    <w:p w14:paraId="3F095483" w14:textId="77777777" w:rsidR="001942BD" w:rsidRPr="00CC37E9" w:rsidRDefault="001942BD" w:rsidP="001942BD">
      <w:pPr>
        <w:jc w:val="both"/>
        <w:rPr>
          <w:sz w:val="20"/>
          <w:szCs w:val="20"/>
        </w:rPr>
      </w:pPr>
    </w:p>
    <w:p w14:paraId="563AE85B" w14:textId="48C0D635" w:rsidR="001942BD" w:rsidRPr="00AE317B" w:rsidRDefault="001942BD" w:rsidP="001942BD">
      <w:pPr>
        <w:jc w:val="both"/>
        <w:rPr>
          <w:b/>
          <w:bCs/>
          <w:sz w:val="20"/>
          <w:szCs w:val="20"/>
        </w:rPr>
      </w:pPr>
      <w:r w:rsidRPr="00AE317B">
        <w:rPr>
          <w:b/>
          <w:bCs/>
          <w:sz w:val="20"/>
          <w:szCs w:val="20"/>
        </w:rPr>
        <w:t>Поглавља у уџбеницима, практикумима:</w:t>
      </w:r>
    </w:p>
    <w:p w14:paraId="2C6535BA" w14:textId="44AFD188" w:rsidR="001942BD" w:rsidRPr="000F1E91" w:rsidRDefault="001942BD" w:rsidP="000F1E91">
      <w:pPr>
        <w:pStyle w:val="ListParagraph"/>
        <w:numPr>
          <w:ilvl w:val="0"/>
          <w:numId w:val="21"/>
        </w:numPr>
        <w:ind w:left="360"/>
        <w:jc w:val="both"/>
        <w:rPr>
          <w:sz w:val="20"/>
          <w:szCs w:val="20"/>
        </w:rPr>
      </w:pPr>
      <w:r w:rsidRPr="000F1E91">
        <w:rPr>
          <w:sz w:val="20"/>
          <w:szCs w:val="20"/>
        </w:rPr>
        <w:t>Popević S, Ilić B, Grujić M, Zečević A, Belić S, Popović M,</w:t>
      </w:r>
      <w:r w:rsidRPr="000F1E91">
        <w:rPr>
          <w:b/>
          <w:bCs/>
          <w:sz w:val="20"/>
          <w:szCs w:val="20"/>
        </w:rPr>
        <w:t xml:space="preserve"> Trboljevac N ,</w:t>
      </w:r>
      <w:r w:rsidRPr="000F1E91">
        <w:rPr>
          <w:sz w:val="20"/>
          <w:szCs w:val="20"/>
        </w:rPr>
        <w:t xml:space="preserve"> Uskoković Stefanović Ž. Bronhoskoija u dijagnostici tumora pluća. U Stjepanović M, Popević S, Dimić-Janjić S, Odabrana poglavlja iz pulmologije,Medicinski Fakultet Univerzitet u Beogradu, CIBID, Beograd, 2023god, ISBN 978-86-7117-681-1 </w:t>
      </w:r>
      <w:r w:rsidRPr="000F1E91">
        <w:rPr>
          <w:sz w:val="20"/>
          <w:szCs w:val="20"/>
        </w:rPr>
        <w:lastRenderedPageBreak/>
        <w:t>(odluka br 141/40-6 donesena na sednici veća za specijalističku nastavu Medicinskog fakulteta, u Beogradu 30.5.2022.g) s. 39-44.</w:t>
      </w:r>
    </w:p>
    <w:p w14:paraId="41CAF11E" w14:textId="5880BFCF" w:rsidR="001942BD" w:rsidRPr="000F1E91" w:rsidRDefault="001942BD" w:rsidP="000F1E91">
      <w:pPr>
        <w:pStyle w:val="ListParagraph"/>
        <w:numPr>
          <w:ilvl w:val="0"/>
          <w:numId w:val="21"/>
        </w:numPr>
        <w:ind w:left="360"/>
        <w:jc w:val="both"/>
        <w:rPr>
          <w:sz w:val="20"/>
          <w:szCs w:val="20"/>
        </w:rPr>
      </w:pPr>
      <w:r w:rsidRPr="000F1E91">
        <w:rPr>
          <w:sz w:val="20"/>
          <w:szCs w:val="20"/>
        </w:rPr>
        <w:t>Karan R, Adžić-Vukičević T, Kalezić N,</w:t>
      </w:r>
      <w:r w:rsidRPr="000F1E91">
        <w:rPr>
          <w:sz w:val="20"/>
          <w:szCs w:val="20"/>
          <w:lang w:val="sr-Latn-RS"/>
        </w:rPr>
        <w:t xml:space="preserve"> Kovačević Kostić N,</w:t>
      </w:r>
      <w:r w:rsidRPr="000F1E91">
        <w:rPr>
          <w:b/>
          <w:bCs/>
          <w:sz w:val="20"/>
          <w:szCs w:val="20"/>
        </w:rPr>
        <w:t xml:space="preserve"> Trboljevac N,</w:t>
      </w:r>
      <w:r w:rsidRPr="000F1E91">
        <w:rPr>
          <w:sz w:val="20"/>
          <w:szCs w:val="20"/>
        </w:rPr>
        <w:t xml:space="preserve"> Škodrić Trifunović V. Preoperativna priprema i perioperativno lečenje bolesnika sa restriktivnim bolestima pluća, U Nevena Kalezić, Perioperativna medicina 2., Akademija medicinskih nauka Srpskog lekarskog društva, 2022 godine, ISBN 978-86-6061-125-5 (odluka br 39-130/40-18 donesena na 18. sednici veća za specijalističku nastavu Medicinskog fakulteta, u Beogradu 20.5.2021.g) s. 335-351.</w:t>
      </w:r>
    </w:p>
    <w:p w14:paraId="2190EFDB" w14:textId="77777777" w:rsidR="001942BD" w:rsidRPr="00CC37E9" w:rsidRDefault="001942BD" w:rsidP="001942BD">
      <w:pPr>
        <w:pStyle w:val="NoSpacing"/>
        <w:jc w:val="both"/>
        <w:rPr>
          <w:rFonts w:ascii="Times New Roman" w:hAnsi="Times New Roman" w:cs="Times New Roman"/>
          <w:sz w:val="20"/>
          <w:szCs w:val="20"/>
          <w:lang w:val="sl-SI"/>
        </w:rPr>
      </w:pPr>
      <w:r w:rsidRPr="00CC37E9">
        <w:rPr>
          <w:rFonts w:ascii="Times New Roman" w:hAnsi="Times New Roman" w:cs="Times New Roman"/>
          <w:b/>
          <w:sz w:val="20"/>
          <w:szCs w:val="20"/>
          <w:lang w:val="sr-Cyrl-RS"/>
        </w:rPr>
        <w:t xml:space="preserve">  </w:t>
      </w:r>
    </w:p>
    <w:p w14:paraId="504E63DF" w14:textId="77777777" w:rsidR="001942BD" w:rsidRPr="00CC37E9" w:rsidRDefault="001942BD" w:rsidP="001942BD">
      <w:pPr>
        <w:jc w:val="both"/>
        <w:rPr>
          <w:bCs/>
          <w:sz w:val="20"/>
          <w:szCs w:val="20"/>
          <w:lang w:val="sr-Cyrl-RS"/>
        </w:rPr>
      </w:pPr>
      <w:r w:rsidRPr="00CC37E9">
        <w:rPr>
          <w:sz w:val="20"/>
          <w:szCs w:val="20"/>
          <w:lang w:val="sl-SI"/>
        </w:rPr>
        <w:t xml:space="preserve">ц) </w:t>
      </w:r>
      <w:r w:rsidRPr="00CC37E9">
        <w:rPr>
          <w:sz w:val="20"/>
          <w:szCs w:val="20"/>
          <w:lang w:val="sr-Cyrl-RS"/>
        </w:rPr>
        <w:t xml:space="preserve"> </w:t>
      </w:r>
      <w:r w:rsidRPr="00CC37E9">
        <w:rPr>
          <w:sz w:val="20"/>
          <w:szCs w:val="20"/>
          <w:lang w:val="sl-SI"/>
        </w:rPr>
        <w:t>Цитираност</w:t>
      </w:r>
      <w:r w:rsidRPr="00CC37E9">
        <w:rPr>
          <w:sz w:val="20"/>
          <w:szCs w:val="20"/>
          <w:lang w:val="sr-Cyrl-RS"/>
        </w:rPr>
        <w:t xml:space="preserve">: према индексној бази </w:t>
      </w:r>
      <w:r w:rsidRPr="00CC37E9">
        <w:rPr>
          <w:sz w:val="20"/>
          <w:szCs w:val="20"/>
          <w:lang w:val="sr-Latn-RS"/>
        </w:rPr>
        <w:t xml:space="preserve">SCOPUS </w:t>
      </w:r>
      <w:r w:rsidRPr="00CC37E9">
        <w:rPr>
          <w:sz w:val="20"/>
          <w:szCs w:val="20"/>
          <w:lang w:val="sr-Cyrl-RS"/>
        </w:rPr>
        <w:t xml:space="preserve"> 13.04.2026.</w:t>
      </w:r>
      <w:r w:rsidRPr="00CC37E9">
        <w:rPr>
          <w:sz w:val="20"/>
          <w:szCs w:val="20"/>
          <w:lang w:val="sr-Latn-RS"/>
        </w:rPr>
        <w:t xml:space="preserve">: </w:t>
      </w:r>
      <w:r w:rsidRPr="00CC37E9">
        <w:rPr>
          <w:sz w:val="20"/>
          <w:szCs w:val="20"/>
          <w:lang w:val="sr-Cyrl-RS"/>
        </w:rPr>
        <w:t>5</w:t>
      </w:r>
      <w:r w:rsidRPr="00CC37E9">
        <w:rPr>
          <w:sz w:val="20"/>
          <w:szCs w:val="20"/>
          <w:lang w:val="sr-Latn-RS"/>
        </w:rPr>
        <w:t xml:space="preserve"> хетеро</w:t>
      </w:r>
      <w:r w:rsidRPr="00CC37E9">
        <w:rPr>
          <w:sz w:val="20"/>
          <w:szCs w:val="20"/>
          <w:lang w:val="sr-Cyrl-RS"/>
        </w:rPr>
        <w:t xml:space="preserve">цитата; </w:t>
      </w:r>
      <w:r w:rsidRPr="00CC37E9">
        <w:rPr>
          <w:i/>
          <w:sz w:val="20"/>
          <w:szCs w:val="20"/>
          <w:lang w:val="sr-Latn-RS"/>
        </w:rPr>
        <w:t>h-</w:t>
      </w:r>
      <w:r w:rsidRPr="00CC37E9">
        <w:rPr>
          <w:sz w:val="20"/>
          <w:szCs w:val="20"/>
          <w:lang w:val="sr-Cyrl-RS"/>
        </w:rPr>
        <w:t xml:space="preserve">индекс 1. </w:t>
      </w:r>
    </w:p>
    <w:p w14:paraId="6A5A4E81" w14:textId="77777777" w:rsidR="001942BD" w:rsidRPr="00CC37E9" w:rsidRDefault="001942BD" w:rsidP="001942BD">
      <w:pPr>
        <w:jc w:val="both"/>
        <w:rPr>
          <w:bCs/>
          <w:sz w:val="20"/>
          <w:szCs w:val="20"/>
          <w:lang w:val="sr-Cyrl-RS"/>
        </w:rPr>
      </w:pPr>
    </w:p>
    <w:p w14:paraId="2582ABAB" w14:textId="77777777" w:rsidR="001942BD" w:rsidRPr="00CC37E9" w:rsidRDefault="001942BD" w:rsidP="001942BD">
      <w:pPr>
        <w:jc w:val="both"/>
        <w:rPr>
          <w:bCs/>
          <w:sz w:val="20"/>
          <w:szCs w:val="20"/>
          <w:lang w:val="sr-Cyrl-RS"/>
        </w:rPr>
      </w:pPr>
      <w:r w:rsidRPr="00CC37E9">
        <w:rPr>
          <w:bCs/>
          <w:sz w:val="20"/>
          <w:szCs w:val="20"/>
          <w:lang w:val="sr-Cyrl-RS"/>
        </w:rPr>
        <w:t xml:space="preserve">д)  </w:t>
      </w:r>
      <w:r w:rsidRPr="00CC37E9">
        <w:rPr>
          <w:bCs/>
          <w:sz w:val="20"/>
          <w:szCs w:val="20"/>
        </w:rPr>
        <w:t>Организовање научних састанака и симпозијума</w:t>
      </w:r>
      <w:r w:rsidRPr="00CC37E9">
        <w:rPr>
          <w:bCs/>
          <w:sz w:val="20"/>
          <w:szCs w:val="20"/>
          <w:lang w:val="sr-Cyrl-RS"/>
        </w:rPr>
        <w:t xml:space="preserve"> : /</w:t>
      </w:r>
    </w:p>
    <w:p w14:paraId="21007BD1" w14:textId="77777777" w:rsidR="001942BD" w:rsidRPr="00CC37E9" w:rsidRDefault="001942BD" w:rsidP="001942BD">
      <w:pPr>
        <w:jc w:val="both"/>
        <w:rPr>
          <w:bCs/>
          <w:sz w:val="20"/>
          <w:szCs w:val="20"/>
          <w:lang w:val="sr-Cyrl-RS"/>
        </w:rPr>
      </w:pPr>
    </w:p>
    <w:p w14:paraId="2A9AB959" w14:textId="77777777" w:rsidR="001942BD" w:rsidRPr="00CC37E9" w:rsidRDefault="001942BD" w:rsidP="001942BD">
      <w:pPr>
        <w:pStyle w:val="NoSpacing"/>
        <w:jc w:val="both"/>
        <w:rPr>
          <w:rFonts w:ascii="Times New Roman" w:hAnsi="Times New Roman" w:cs="Times New Roman"/>
          <w:bCs/>
          <w:noProof/>
          <w:sz w:val="20"/>
          <w:szCs w:val="20"/>
          <w:lang w:val="ru-RU"/>
        </w:rPr>
      </w:pPr>
      <w:r w:rsidRPr="00CC37E9">
        <w:rPr>
          <w:rFonts w:ascii="Times New Roman" w:hAnsi="Times New Roman" w:cs="Times New Roman"/>
          <w:bCs/>
          <w:noProof/>
          <w:sz w:val="20"/>
          <w:szCs w:val="20"/>
          <w:lang w:val="ru-RU"/>
        </w:rPr>
        <w:t xml:space="preserve">е) друга достигнућа ( рецензије, рецензије у часописима) : / </w:t>
      </w:r>
    </w:p>
    <w:p w14:paraId="0CC55C8F" w14:textId="77777777" w:rsidR="001942BD" w:rsidRPr="00CC37E9" w:rsidRDefault="001942BD" w:rsidP="001942BD">
      <w:pPr>
        <w:jc w:val="both"/>
        <w:rPr>
          <w:sz w:val="20"/>
          <w:szCs w:val="20"/>
          <w:lang w:val="sr-Cyrl-RS"/>
        </w:rPr>
      </w:pPr>
    </w:p>
    <w:p w14:paraId="0A7C8988" w14:textId="77777777" w:rsidR="001942BD" w:rsidRPr="00CC37E9" w:rsidRDefault="001942BD" w:rsidP="001942BD">
      <w:pPr>
        <w:jc w:val="both"/>
        <w:rPr>
          <w:sz w:val="20"/>
          <w:szCs w:val="20"/>
          <w:lang w:val="sr-Cyrl-RS"/>
        </w:rPr>
      </w:pPr>
    </w:p>
    <w:p w14:paraId="66B4E6FE" w14:textId="77777777" w:rsidR="001942BD" w:rsidRPr="00CC37E9" w:rsidRDefault="001942BD" w:rsidP="001942BD">
      <w:pPr>
        <w:jc w:val="both"/>
        <w:rPr>
          <w:b/>
          <w:bCs/>
          <w:sz w:val="20"/>
          <w:szCs w:val="20"/>
          <w:lang w:val="sl-SI"/>
        </w:rPr>
      </w:pPr>
      <w:r w:rsidRPr="00CC37E9">
        <w:rPr>
          <w:b/>
          <w:bCs/>
          <w:sz w:val="20"/>
          <w:szCs w:val="20"/>
          <w:lang w:val="sr-Cyrl-RS"/>
        </w:rPr>
        <w:t>Ђ</w:t>
      </w:r>
      <w:r w:rsidRPr="00CC37E9">
        <w:rPr>
          <w:b/>
          <w:bCs/>
          <w:sz w:val="20"/>
          <w:szCs w:val="20"/>
          <w:lang w:val="sl-SI"/>
        </w:rPr>
        <w:t>. ОЦЕНА О РЕЗУЛТАТИМА НАУЧНОГ И ИСТРАЖИВАЧКОГ РАДА</w:t>
      </w:r>
    </w:p>
    <w:p w14:paraId="450E8E24" w14:textId="77777777" w:rsidR="001942BD" w:rsidRPr="00CC37E9" w:rsidRDefault="001942BD" w:rsidP="001942BD">
      <w:pPr>
        <w:jc w:val="both"/>
        <w:rPr>
          <w:sz w:val="20"/>
          <w:szCs w:val="20"/>
          <w:lang w:val="sl-SI"/>
        </w:rPr>
      </w:pPr>
    </w:p>
    <w:p w14:paraId="5A6FDC2F" w14:textId="77777777" w:rsidR="001942BD" w:rsidRPr="00CC37E9" w:rsidRDefault="001942BD" w:rsidP="001942BD">
      <w:pPr>
        <w:pStyle w:val="NormalWeb"/>
        <w:spacing w:before="0" w:beforeAutospacing="0" w:after="0" w:afterAutospacing="0"/>
        <w:jc w:val="both"/>
        <w:rPr>
          <w:sz w:val="20"/>
          <w:szCs w:val="20"/>
        </w:rPr>
      </w:pPr>
      <w:r w:rsidRPr="00CC37E9">
        <w:rPr>
          <w:sz w:val="20"/>
          <w:szCs w:val="20"/>
        </w:rPr>
        <w:t>Др Никола Трбољевац је до сада објавио укупно 8 научних радова. Од тога је 7 радова објављено у целини у часописима индексираним у JCR листи, са кумулативним импакт фактором 14, док је један рад објављен у часопису који није индексиран у JCR листи. Од радова објављених у JCR индексираним часописима, први је аутор на једном раду, док је на преосталих шест радова коаутор. На једном раду објављеном у часопису који није индексиран у JCR листи учествовао је као коаутор.</w:t>
      </w:r>
      <w:r w:rsidRPr="00CC37E9">
        <w:rPr>
          <w:sz w:val="20"/>
          <w:szCs w:val="20"/>
          <w:lang w:val="sr-Cyrl-RS"/>
        </w:rPr>
        <w:t xml:space="preserve"> </w:t>
      </w:r>
      <w:r w:rsidRPr="00CC37E9">
        <w:rPr>
          <w:sz w:val="20"/>
          <w:szCs w:val="20"/>
        </w:rPr>
        <w:t xml:space="preserve">Поред тога, др Никола Трбољевац је објавио три рада у целини у зборницима са међународних научних скупова, од којих је на једном први аутор, а на два коаутор. Такође, коаутор је једног рада објављеног у зборнику са међународног скупа. Од укупно 11 </w:t>
      </w:r>
      <w:r w:rsidRPr="00CC37E9">
        <w:rPr>
          <w:sz w:val="20"/>
          <w:szCs w:val="20"/>
          <w:lang w:val="sr-Cyrl-RS"/>
        </w:rPr>
        <w:t>радова</w:t>
      </w:r>
      <w:r w:rsidRPr="00CC37E9">
        <w:rPr>
          <w:sz w:val="20"/>
          <w:szCs w:val="20"/>
        </w:rPr>
        <w:t xml:space="preserve"> објављених у зборницима националних скупова, на два је први аутор, док је на девет коаутор. Учествовао је и у изради два поглавља у уџбеницима као коаутор.</w:t>
      </w:r>
    </w:p>
    <w:p w14:paraId="22D757C8" w14:textId="1142738B" w:rsidR="001942BD" w:rsidRPr="000F1E91" w:rsidRDefault="001942BD" w:rsidP="000F1E91">
      <w:pPr>
        <w:pStyle w:val="NormalWeb"/>
        <w:spacing w:before="0" w:beforeAutospacing="0"/>
        <w:jc w:val="both"/>
        <w:rPr>
          <w:sz w:val="20"/>
          <w:szCs w:val="20"/>
          <w:lang w:val="sr-Cyrl-RS"/>
        </w:rPr>
      </w:pPr>
      <w:r w:rsidRPr="00CC37E9">
        <w:rPr>
          <w:sz w:val="20"/>
          <w:szCs w:val="20"/>
        </w:rPr>
        <w:t xml:space="preserve">Анализа приложених научних публикација показује да се др Никола Трбољевац континуирано и систематски бави научноистраживачким радом. Својим истраживањима обухватио је бројне аспекте хроничних респираторних обољења, са посебним освртом на </w:t>
      </w:r>
      <w:r w:rsidRPr="00CC37E9">
        <w:rPr>
          <w:sz w:val="20"/>
          <w:szCs w:val="20"/>
          <w:lang w:val="sr-Cyrl-RS"/>
        </w:rPr>
        <w:t xml:space="preserve"> </w:t>
      </w:r>
      <w:r w:rsidRPr="00CC37E9">
        <w:rPr>
          <w:sz w:val="20"/>
          <w:szCs w:val="20"/>
        </w:rPr>
        <w:t>плућну фиброзу и опструктивне болести дисајних путева. Резултате свог научног рада успешно примењује у свакодневној клиничкој пракси, активно учествујући у дијагностиковању, праћењу и лечењу пацијената са плућном фиброзом, хроничном опструктивном болешћу плућа и другим комплексним плућним обољењима која представљају значајан дијагностички и терапијски изазов.</w:t>
      </w:r>
      <w:r w:rsidRPr="00CC37E9">
        <w:rPr>
          <w:sz w:val="20"/>
          <w:szCs w:val="20"/>
          <w:lang w:val="sr-Cyrl-RS"/>
        </w:rPr>
        <w:t xml:space="preserve"> </w:t>
      </w:r>
      <w:r w:rsidRPr="00CC37E9">
        <w:rPr>
          <w:sz w:val="20"/>
          <w:szCs w:val="20"/>
        </w:rPr>
        <w:t>Своје посебно интересовање за област плућне фиброзе др Трбољевац потврђује кроз даље стручно и научно усавршавање, укључујући израду субспецијалистичког рада и докторске дисертације, чиме показује јасну посвећеност даљем развоју у области пулмологије и научноистраживачког рада.</w:t>
      </w:r>
    </w:p>
    <w:p w14:paraId="3A4F5FDC" w14:textId="77777777" w:rsidR="001942BD" w:rsidRPr="00CC37E9" w:rsidRDefault="001942BD" w:rsidP="001942BD">
      <w:pPr>
        <w:jc w:val="both"/>
        <w:rPr>
          <w:sz w:val="20"/>
          <w:szCs w:val="20"/>
          <w:lang w:val="sr-Cyrl-RS"/>
        </w:rPr>
      </w:pPr>
      <w:r w:rsidRPr="00CC37E9">
        <w:rPr>
          <w:b/>
          <w:sz w:val="20"/>
          <w:szCs w:val="20"/>
          <w:lang w:val="sr-Cyrl-RS"/>
        </w:rPr>
        <w:t>Е</w:t>
      </w:r>
      <w:r w:rsidRPr="00CC37E9">
        <w:rPr>
          <w:b/>
          <w:sz w:val="20"/>
          <w:szCs w:val="20"/>
          <w:lang w:val="sr-Latn-CS"/>
        </w:rPr>
        <w:t xml:space="preserve">. </w:t>
      </w:r>
      <w:r w:rsidRPr="00CC37E9">
        <w:rPr>
          <w:b/>
          <w:bCs/>
          <w:sz w:val="20"/>
          <w:szCs w:val="20"/>
          <w:lang w:val="sl-SI"/>
        </w:rPr>
        <w:t>ОЦЕНА О АНГАЖОВАЊУ У РАЗВОЈУ НАСТАВЕ И ДРУГИХ ДЕЛАТНОСТИ ВИСОКОШКОЛСКЕ УСТАНОВЕ</w:t>
      </w:r>
    </w:p>
    <w:p w14:paraId="121D4A59" w14:textId="77777777" w:rsidR="001942BD" w:rsidRPr="00CC37E9" w:rsidRDefault="001942BD" w:rsidP="001942BD">
      <w:pPr>
        <w:jc w:val="both"/>
        <w:rPr>
          <w:b/>
          <w:sz w:val="20"/>
          <w:szCs w:val="20"/>
          <w:lang w:val="sr-Cyrl-RS"/>
        </w:rPr>
      </w:pPr>
      <w:r w:rsidRPr="00CC37E9">
        <w:rPr>
          <w:sz w:val="20"/>
          <w:szCs w:val="20"/>
          <w:lang w:val="sr-Cyrl-RS"/>
        </w:rPr>
        <w:t>/</w:t>
      </w:r>
    </w:p>
    <w:p w14:paraId="08BA007E" w14:textId="77777777" w:rsidR="001942BD" w:rsidRPr="00CC37E9" w:rsidRDefault="001942BD" w:rsidP="001942BD">
      <w:pPr>
        <w:jc w:val="center"/>
        <w:rPr>
          <w:b/>
          <w:sz w:val="20"/>
          <w:szCs w:val="20"/>
          <w:lang w:val="sl-SI"/>
        </w:rPr>
      </w:pPr>
    </w:p>
    <w:p w14:paraId="62B1922D" w14:textId="77777777" w:rsidR="001942BD" w:rsidRPr="00CC37E9" w:rsidRDefault="001942BD" w:rsidP="001942BD">
      <w:pPr>
        <w:jc w:val="both"/>
        <w:rPr>
          <w:b/>
          <w:noProof/>
          <w:color w:val="000000"/>
          <w:sz w:val="20"/>
          <w:szCs w:val="20"/>
          <w:lang w:val="sr-Cyrl-RS"/>
        </w:rPr>
      </w:pPr>
      <w:r w:rsidRPr="00CC37E9">
        <w:rPr>
          <w:bCs/>
          <w:noProof/>
          <w:sz w:val="20"/>
          <w:szCs w:val="20"/>
          <w:lang w:val="sr-Cyrl-RS"/>
        </w:rPr>
        <w:t>С</w:t>
      </w:r>
      <w:r w:rsidRPr="00CC37E9">
        <w:rPr>
          <w:b/>
          <w:noProof/>
          <w:color w:val="000000"/>
          <w:sz w:val="20"/>
          <w:szCs w:val="20"/>
          <w:lang w:val="sr-Cyrl-RS"/>
        </w:rPr>
        <w:t>ТРУЧНО</w:t>
      </w:r>
      <w:r w:rsidRPr="00CC37E9">
        <w:rPr>
          <w:b/>
          <w:noProof/>
          <w:color w:val="000000"/>
          <w:sz w:val="20"/>
          <w:szCs w:val="20"/>
          <w:lang w:val="ru-RU"/>
        </w:rPr>
        <w:t>-</w:t>
      </w:r>
      <w:r w:rsidRPr="00CC37E9">
        <w:rPr>
          <w:b/>
          <w:noProof/>
          <w:color w:val="000000"/>
          <w:sz w:val="20"/>
          <w:szCs w:val="20"/>
          <w:lang w:val="sr-Cyrl-RS"/>
        </w:rPr>
        <w:t>ПРОФЕСИОНАЛНИ ДОПРИНОС:</w:t>
      </w:r>
    </w:p>
    <w:p w14:paraId="5141AF39" w14:textId="77777777" w:rsidR="001942BD" w:rsidRPr="00CC37E9" w:rsidRDefault="001942BD" w:rsidP="001942BD">
      <w:pPr>
        <w:jc w:val="both"/>
        <w:rPr>
          <w:noProof/>
          <w:color w:val="000000"/>
          <w:sz w:val="20"/>
          <w:szCs w:val="20"/>
          <w:lang w:val="sr-Cyrl-RS"/>
        </w:rPr>
      </w:pPr>
    </w:p>
    <w:p w14:paraId="5FEC069B" w14:textId="77777777" w:rsidR="001942BD" w:rsidRPr="00CC37E9" w:rsidRDefault="001942BD" w:rsidP="001942BD">
      <w:pPr>
        <w:pStyle w:val="isselectedend"/>
        <w:spacing w:before="0" w:beforeAutospacing="0" w:after="0" w:afterAutospacing="0"/>
        <w:jc w:val="both"/>
        <w:rPr>
          <w:sz w:val="20"/>
          <w:szCs w:val="20"/>
        </w:rPr>
      </w:pPr>
      <w:r w:rsidRPr="00CC37E9">
        <w:rPr>
          <w:sz w:val="20"/>
          <w:szCs w:val="20"/>
        </w:rPr>
        <w:t>Др Никола Трбољевац је радни ангажман на Клиници за пулмологију Универзитетског клиничког центра Србије започео 2012. године као волонтер. Од 2014. године заснива радни однос, а од 2017. године је у сталном радном односу на Клиници за пулмологију УКЦС.</w:t>
      </w:r>
    </w:p>
    <w:p w14:paraId="7CC64D89" w14:textId="77777777" w:rsidR="001942BD" w:rsidRPr="00CC37E9" w:rsidRDefault="001942BD" w:rsidP="001942BD">
      <w:pPr>
        <w:pStyle w:val="isselectedend"/>
        <w:spacing w:before="0" w:beforeAutospacing="0" w:after="0" w:afterAutospacing="0"/>
        <w:jc w:val="both"/>
        <w:rPr>
          <w:sz w:val="20"/>
          <w:szCs w:val="20"/>
        </w:rPr>
      </w:pPr>
      <w:r w:rsidRPr="00CC37E9">
        <w:rPr>
          <w:sz w:val="20"/>
          <w:szCs w:val="20"/>
        </w:rPr>
        <w:t>Током свог професионалног ангажовања прошао је кроз више организационих јединица Клинике, укључујући јединице интензивне неге, где је стекао значајно искуство у збрињавању критично оболелих пацијената, примени механичке вентилације, мерама животне подршке и извођењу интензивистичких инвазивних процедура. Усавршавајући се у области бронхологије и радећи на Одсеку за бронхологију, савладао је бројне дијагностичке и терапијске процедуре, укључујући бронхоскопију и торакоцентезу.</w:t>
      </w:r>
    </w:p>
    <w:p w14:paraId="5E9969D1" w14:textId="77777777" w:rsidR="001942BD" w:rsidRPr="00CC37E9" w:rsidRDefault="001942BD" w:rsidP="001942BD">
      <w:pPr>
        <w:pStyle w:val="isselectedend"/>
        <w:spacing w:before="0" w:beforeAutospacing="0" w:after="0" w:afterAutospacing="0"/>
        <w:jc w:val="both"/>
        <w:rPr>
          <w:sz w:val="20"/>
          <w:szCs w:val="20"/>
        </w:rPr>
      </w:pPr>
      <w:r w:rsidRPr="00CC37E9">
        <w:rPr>
          <w:sz w:val="20"/>
          <w:szCs w:val="20"/>
        </w:rPr>
        <w:t xml:space="preserve">Од 2023. године обавља дужност заменика начелника IV клиничког одељења Клинике за пулмологију УКЦС, где активно учествује у дијагностици, лечењу и праћењу пацијената са комплексним плућним обољењима, као што су плућна фиброза, тешка астма, плућна хипертензија и дефицит алфа-1 антитрипсина. Такође је укључен у праћење </w:t>
      </w:r>
      <w:r w:rsidRPr="00CC37E9">
        <w:rPr>
          <w:sz w:val="20"/>
          <w:szCs w:val="20"/>
          <w:lang w:val="sr-Cyrl-RS"/>
        </w:rPr>
        <w:t xml:space="preserve">и лечење </w:t>
      </w:r>
      <w:r w:rsidRPr="00CC37E9">
        <w:rPr>
          <w:sz w:val="20"/>
          <w:szCs w:val="20"/>
        </w:rPr>
        <w:t>првог пацијента са трансплантираним плућима у Републици Србији, као и других пацијената који захтевају високо специјализовани пулмолошки третман.</w:t>
      </w:r>
    </w:p>
    <w:p w14:paraId="3E7D6A3E" w14:textId="77777777" w:rsidR="001942BD" w:rsidRPr="00CC37E9" w:rsidRDefault="001942BD" w:rsidP="001942BD">
      <w:pPr>
        <w:pStyle w:val="isselectedend"/>
        <w:spacing w:before="0" w:beforeAutospacing="0" w:after="0" w:afterAutospacing="0"/>
        <w:jc w:val="both"/>
        <w:rPr>
          <w:sz w:val="20"/>
          <w:szCs w:val="20"/>
          <w:lang w:val="sr-Cyrl-RS"/>
        </w:rPr>
      </w:pPr>
      <w:r w:rsidRPr="00CC37E9">
        <w:rPr>
          <w:sz w:val="20"/>
          <w:szCs w:val="20"/>
        </w:rPr>
        <w:t>Стални је члан два мултидисциплинарна конзилијума Клинике за пулмологију: Конзилијума за плућну хипертензију и Конзилијума за трансплантацију плућа</w:t>
      </w:r>
      <w:r w:rsidRPr="00CC37E9">
        <w:rPr>
          <w:sz w:val="20"/>
          <w:szCs w:val="20"/>
          <w:lang w:val="sr-Cyrl-RS"/>
        </w:rPr>
        <w:t>.</w:t>
      </w:r>
    </w:p>
    <w:p w14:paraId="6C6194E7" w14:textId="77777777" w:rsidR="001942BD" w:rsidRPr="00CC37E9" w:rsidRDefault="001942BD" w:rsidP="001942BD">
      <w:pPr>
        <w:pStyle w:val="NormalWeb"/>
        <w:spacing w:before="0" w:beforeAutospacing="0" w:after="0" w:afterAutospacing="0"/>
        <w:jc w:val="both"/>
        <w:rPr>
          <w:sz w:val="20"/>
          <w:szCs w:val="20"/>
        </w:rPr>
      </w:pPr>
      <w:r w:rsidRPr="00CC37E9">
        <w:rPr>
          <w:sz w:val="20"/>
          <w:szCs w:val="20"/>
        </w:rPr>
        <w:t>Током епидемије COVID-19 био је активно ангажован у лечењу најтеже оболелих пацијената у Јединици интензивне неге Клинике за пулмологију УКЦС, дајући значајан допринос збрињавању пацијената са тешким облицима болести и респираторном инсуфицијенцијом.</w:t>
      </w:r>
    </w:p>
    <w:p w14:paraId="769A4D96" w14:textId="77777777" w:rsidR="001942BD" w:rsidRPr="00CC37E9" w:rsidRDefault="001942BD" w:rsidP="001942BD">
      <w:pPr>
        <w:pStyle w:val="NormalWeb"/>
        <w:spacing w:before="0" w:beforeAutospacing="0" w:after="0" w:afterAutospacing="0"/>
        <w:jc w:val="both"/>
        <w:rPr>
          <w:sz w:val="20"/>
          <w:szCs w:val="20"/>
        </w:rPr>
      </w:pPr>
    </w:p>
    <w:p w14:paraId="189F7472" w14:textId="77777777" w:rsidR="001942BD" w:rsidRPr="00CC37E9" w:rsidRDefault="001942BD" w:rsidP="001942BD">
      <w:pPr>
        <w:pStyle w:val="NormalWeb"/>
        <w:spacing w:before="0" w:beforeAutospacing="0" w:after="0" w:afterAutospacing="0"/>
        <w:jc w:val="both"/>
        <w:rPr>
          <w:sz w:val="20"/>
          <w:szCs w:val="20"/>
        </w:rPr>
      </w:pPr>
    </w:p>
    <w:p w14:paraId="3843041E" w14:textId="77777777" w:rsidR="001942BD" w:rsidRPr="00CC37E9" w:rsidRDefault="001942BD" w:rsidP="001942BD">
      <w:pPr>
        <w:pStyle w:val="Tekstclana"/>
        <w:numPr>
          <w:ilvl w:val="0"/>
          <w:numId w:val="0"/>
        </w:numPr>
        <w:spacing w:before="0"/>
        <w:jc w:val="both"/>
        <w:rPr>
          <w:b/>
          <w:color w:val="000000"/>
          <w:sz w:val="20"/>
          <w:szCs w:val="20"/>
          <w:lang w:val="sr-Latn-RS"/>
        </w:rPr>
      </w:pPr>
      <w:r w:rsidRPr="00CC37E9">
        <w:rPr>
          <w:b/>
          <w:color w:val="000000"/>
          <w:sz w:val="20"/>
          <w:szCs w:val="20"/>
          <w:lang w:val="sr-Cyrl-CS"/>
        </w:rPr>
        <w:t>ЗА ДОПРИНОС АКАДЕМСКОЈ И ШИРОЈ ЗАЈЕДНИЦИ</w:t>
      </w:r>
      <w:r w:rsidRPr="00CC37E9">
        <w:rPr>
          <w:color w:val="000000"/>
          <w:sz w:val="20"/>
          <w:szCs w:val="20"/>
          <w:lang w:val="sr-Cyrl-CS"/>
        </w:rPr>
        <w:t xml:space="preserve">: </w:t>
      </w:r>
    </w:p>
    <w:p w14:paraId="7E01D068" w14:textId="77777777" w:rsidR="001942BD" w:rsidRPr="00CC37E9" w:rsidRDefault="001942BD" w:rsidP="001942BD">
      <w:pPr>
        <w:pStyle w:val="Tekstclana"/>
        <w:numPr>
          <w:ilvl w:val="0"/>
          <w:numId w:val="0"/>
        </w:numPr>
        <w:spacing w:before="48" w:after="48"/>
        <w:jc w:val="both"/>
        <w:rPr>
          <w:color w:val="000000"/>
          <w:sz w:val="20"/>
          <w:szCs w:val="20"/>
          <w:lang w:val="sr-Cyrl-CS"/>
        </w:rPr>
      </w:pPr>
    </w:p>
    <w:p w14:paraId="26A519FF" w14:textId="77777777" w:rsidR="001942BD" w:rsidRPr="00CC37E9" w:rsidRDefault="001942BD" w:rsidP="001942BD">
      <w:pPr>
        <w:pStyle w:val="Tekstclana"/>
        <w:numPr>
          <w:ilvl w:val="0"/>
          <w:numId w:val="0"/>
        </w:numPr>
        <w:spacing w:before="48" w:after="48"/>
        <w:jc w:val="both"/>
        <w:rPr>
          <w:color w:val="000000"/>
          <w:sz w:val="20"/>
          <w:szCs w:val="20"/>
          <w:lang w:val="sr-Cyrl-CS"/>
        </w:rPr>
      </w:pPr>
      <w:r w:rsidRPr="00CC37E9">
        <w:rPr>
          <w:color w:val="000000"/>
          <w:sz w:val="20"/>
          <w:szCs w:val="20"/>
          <w:lang w:val="sr-Cyrl-CS"/>
        </w:rPr>
        <w:t xml:space="preserve">1. </w:t>
      </w:r>
      <w:r w:rsidRPr="00CC37E9">
        <w:rPr>
          <w:color w:val="000000"/>
          <w:sz w:val="20"/>
          <w:szCs w:val="20"/>
          <w:lang w:val="sr-Cyrl-RS"/>
        </w:rPr>
        <w:t>Ч</w:t>
      </w:r>
      <w:r w:rsidRPr="00CC37E9">
        <w:rPr>
          <w:color w:val="000000"/>
          <w:sz w:val="20"/>
          <w:szCs w:val="20"/>
          <w:lang w:val="sr-Cyrl-CS"/>
        </w:rPr>
        <w:t>лан је респираторног удружења Србије</w:t>
      </w:r>
    </w:p>
    <w:p w14:paraId="26E31AFD" w14:textId="77777777" w:rsidR="001942BD" w:rsidRPr="00CC37E9" w:rsidRDefault="001942BD" w:rsidP="001942BD">
      <w:pPr>
        <w:pStyle w:val="Tekstclana"/>
        <w:numPr>
          <w:ilvl w:val="0"/>
          <w:numId w:val="0"/>
        </w:numPr>
        <w:spacing w:before="0"/>
        <w:jc w:val="both"/>
        <w:rPr>
          <w:color w:val="000000"/>
          <w:sz w:val="20"/>
          <w:szCs w:val="20"/>
          <w:lang w:val="sr-Cyrl-CS"/>
        </w:rPr>
      </w:pPr>
      <w:r w:rsidRPr="00CC37E9">
        <w:rPr>
          <w:color w:val="000000"/>
          <w:sz w:val="20"/>
          <w:szCs w:val="20"/>
          <w:lang w:val="sr-Cyrl-CS"/>
        </w:rPr>
        <w:t xml:space="preserve">2. Члан је Европског респираторног удружења (ЕРС) </w:t>
      </w:r>
    </w:p>
    <w:p w14:paraId="718F1D18" w14:textId="77777777" w:rsidR="001942BD" w:rsidRPr="00CC37E9" w:rsidRDefault="001942BD" w:rsidP="001942BD">
      <w:pPr>
        <w:pStyle w:val="Tekstclana"/>
        <w:numPr>
          <w:ilvl w:val="0"/>
          <w:numId w:val="0"/>
        </w:numPr>
        <w:spacing w:before="0"/>
        <w:jc w:val="both"/>
        <w:rPr>
          <w:noProof/>
          <w:sz w:val="20"/>
          <w:szCs w:val="20"/>
          <w:lang w:val="ru-RU"/>
        </w:rPr>
      </w:pPr>
      <w:r w:rsidRPr="00CC37E9">
        <w:rPr>
          <w:color w:val="000000"/>
          <w:sz w:val="20"/>
          <w:szCs w:val="20"/>
          <w:lang w:val="sr-Latn-RS"/>
        </w:rPr>
        <w:t xml:space="preserve">3. </w:t>
      </w:r>
      <w:r w:rsidRPr="00CC37E9">
        <w:rPr>
          <w:noProof/>
          <w:sz w:val="20"/>
          <w:szCs w:val="20"/>
          <w:lang w:val="ru-RU"/>
        </w:rPr>
        <w:t>Члан је Лекарске коморе Србије</w:t>
      </w:r>
    </w:p>
    <w:p w14:paraId="1A5C22F9" w14:textId="77777777" w:rsidR="001942BD" w:rsidRPr="00CC37E9" w:rsidRDefault="001942BD" w:rsidP="001942BD">
      <w:pPr>
        <w:pStyle w:val="ListParagraph"/>
        <w:ind w:left="0"/>
        <w:rPr>
          <w:color w:val="000000"/>
          <w:sz w:val="20"/>
          <w:szCs w:val="20"/>
          <w:lang w:val="sr-Cyrl-CS"/>
        </w:rPr>
      </w:pPr>
    </w:p>
    <w:p w14:paraId="5BB66AAB" w14:textId="77777777" w:rsidR="001942BD" w:rsidRPr="00CC37E9" w:rsidRDefault="001942BD" w:rsidP="001942BD">
      <w:pPr>
        <w:pStyle w:val="Tekstclana"/>
        <w:numPr>
          <w:ilvl w:val="0"/>
          <w:numId w:val="0"/>
        </w:numPr>
        <w:tabs>
          <w:tab w:val="left" w:pos="0"/>
        </w:tabs>
        <w:spacing w:before="0"/>
        <w:ind w:left="720" w:hanging="720"/>
        <w:jc w:val="both"/>
        <w:rPr>
          <w:b/>
          <w:color w:val="000000"/>
          <w:sz w:val="20"/>
          <w:szCs w:val="20"/>
          <w:lang w:val="sr-Cyrl-CS"/>
        </w:rPr>
      </w:pPr>
      <w:r w:rsidRPr="00CC37E9">
        <w:rPr>
          <w:b/>
          <w:color w:val="000000"/>
          <w:sz w:val="20"/>
          <w:szCs w:val="20"/>
          <w:lang w:val="sr-Cyrl-CS"/>
        </w:rPr>
        <w:t xml:space="preserve">ЗА САРАДЊУ СА ДРУГИМ ВИСОКОШКОЛСКИМ, НАУЧНО-ИСТРАЖИВАЧКИМ </w:t>
      </w:r>
    </w:p>
    <w:p w14:paraId="00271584" w14:textId="77777777" w:rsidR="001942BD" w:rsidRPr="00CC37E9" w:rsidRDefault="001942BD" w:rsidP="001942BD">
      <w:pPr>
        <w:pStyle w:val="Tekstclana"/>
        <w:numPr>
          <w:ilvl w:val="0"/>
          <w:numId w:val="0"/>
        </w:numPr>
        <w:tabs>
          <w:tab w:val="left" w:pos="0"/>
        </w:tabs>
        <w:spacing w:before="0"/>
        <w:ind w:left="720" w:hanging="720"/>
        <w:jc w:val="both"/>
        <w:rPr>
          <w:color w:val="000000"/>
          <w:sz w:val="20"/>
          <w:szCs w:val="20"/>
          <w:lang w:val="sr-Cyrl-CS"/>
        </w:rPr>
      </w:pPr>
      <w:r w:rsidRPr="00CC37E9">
        <w:rPr>
          <w:b/>
          <w:color w:val="000000"/>
          <w:sz w:val="20"/>
          <w:szCs w:val="20"/>
          <w:lang w:val="sr-Cyrl-CS"/>
        </w:rPr>
        <w:t>УСТАНОВАМА У ЗЕМЉИ И ИНОСТРАНСТВУ МОБИЛНОСТ</w:t>
      </w:r>
      <w:r w:rsidRPr="00CC37E9">
        <w:rPr>
          <w:color w:val="000000"/>
          <w:sz w:val="20"/>
          <w:szCs w:val="20"/>
          <w:lang w:val="sr-Cyrl-CS"/>
        </w:rPr>
        <w:t>:</w:t>
      </w:r>
    </w:p>
    <w:p w14:paraId="767111F0" w14:textId="77777777" w:rsidR="001942BD" w:rsidRPr="00CC37E9" w:rsidRDefault="001942BD" w:rsidP="001942BD">
      <w:pPr>
        <w:pStyle w:val="Tekstclana"/>
        <w:numPr>
          <w:ilvl w:val="0"/>
          <w:numId w:val="0"/>
        </w:numPr>
        <w:tabs>
          <w:tab w:val="left" w:pos="0"/>
        </w:tabs>
        <w:spacing w:before="0"/>
        <w:ind w:left="720" w:hanging="720"/>
        <w:jc w:val="both"/>
        <w:rPr>
          <w:color w:val="000000"/>
          <w:sz w:val="20"/>
          <w:szCs w:val="20"/>
          <w:lang w:val="sr-Cyrl-CS"/>
        </w:rPr>
      </w:pPr>
    </w:p>
    <w:p w14:paraId="6ACA0BBD" w14:textId="4B43FC02" w:rsidR="001942BD" w:rsidRPr="00CC37E9" w:rsidRDefault="001942BD" w:rsidP="001942BD">
      <w:pPr>
        <w:pStyle w:val="Tekstclana"/>
        <w:numPr>
          <w:ilvl w:val="0"/>
          <w:numId w:val="0"/>
        </w:numPr>
        <w:spacing w:before="48" w:after="48"/>
        <w:ind w:left="720" w:hanging="720"/>
        <w:rPr>
          <w:sz w:val="20"/>
          <w:szCs w:val="20"/>
          <w:lang w:val="sr-Cyrl-CS"/>
        </w:rPr>
      </w:pPr>
      <w:r w:rsidRPr="00CC37E9">
        <w:rPr>
          <w:sz w:val="20"/>
          <w:szCs w:val="20"/>
          <w:lang w:val="sr-Cyrl-CS"/>
        </w:rPr>
        <w:t xml:space="preserve">1. </w:t>
      </w:r>
      <w:r w:rsidR="000F1E91">
        <w:rPr>
          <w:sz w:val="20"/>
          <w:szCs w:val="20"/>
          <w:lang w:val="sr-Cyrl-RS"/>
        </w:rPr>
        <w:t>Курс</w:t>
      </w:r>
      <w:r w:rsidRPr="00CC37E9">
        <w:rPr>
          <w:sz w:val="20"/>
          <w:szCs w:val="20"/>
          <w:lang w:val="sr-Cyrl-CS"/>
        </w:rPr>
        <w:t>: Uvod u fleksibilnu bronhoskopiju, Introduction to flexibile Bronchoscopy Course, Beograd, Jun 2022 god</w:t>
      </w:r>
    </w:p>
    <w:p w14:paraId="64313AEF" w14:textId="77777777" w:rsidR="001942BD" w:rsidRPr="00CC37E9" w:rsidRDefault="001942BD" w:rsidP="001942BD">
      <w:pPr>
        <w:pStyle w:val="Tekstclana"/>
        <w:numPr>
          <w:ilvl w:val="0"/>
          <w:numId w:val="0"/>
        </w:numPr>
        <w:spacing w:before="48" w:after="48"/>
        <w:ind w:left="720" w:hanging="720"/>
        <w:rPr>
          <w:sz w:val="20"/>
          <w:szCs w:val="20"/>
          <w:lang w:val="sr-Cyrl-CS"/>
        </w:rPr>
      </w:pPr>
      <w:r w:rsidRPr="00CC37E9">
        <w:rPr>
          <w:sz w:val="20"/>
          <w:szCs w:val="20"/>
          <w:lang w:val="sr-Cyrl-CS"/>
        </w:rPr>
        <w:t>2. Interstitial lung disease : Center of exellence programme, Rome 04-05 december 2023 god.</w:t>
      </w:r>
    </w:p>
    <w:p w14:paraId="4FAEC49B" w14:textId="77777777" w:rsidR="001942BD" w:rsidRPr="00CC37E9" w:rsidRDefault="001942BD" w:rsidP="001942BD">
      <w:pPr>
        <w:spacing w:beforeLines="20" w:before="48" w:afterLines="20" w:after="48"/>
        <w:ind w:left="360" w:hanging="360"/>
        <w:jc w:val="both"/>
        <w:rPr>
          <w:b/>
          <w:i/>
          <w:noProof/>
          <w:sz w:val="20"/>
          <w:szCs w:val="20"/>
          <w:lang w:val="ru-RU" w:bidi="en-US"/>
        </w:rPr>
      </w:pPr>
    </w:p>
    <w:p w14:paraId="254E08C3" w14:textId="0A27C3F4" w:rsidR="001942BD" w:rsidRPr="00CC37E9" w:rsidRDefault="001942BD" w:rsidP="000F1E91">
      <w:pPr>
        <w:spacing w:beforeLines="20" w:before="48" w:afterLines="20" w:after="48"/>
        <w:ind w:left="360" w:hanging="360"/>
        <w:jc w:val="both"/>
        <w:rPr>
          <w:b/>
          <w:i/>
          <w:noProof/>
          <w:sz w:val="20"/>
          <w:szCs w:val="20"/>
          <w:lang w:val="ru-RU" w:bidi="en-US"/>
        </w:rPr>
      </w:pPr>
      <w:r w:rsidRPr="00CC37E9">
        <w:rPr>
          <w:b/>
          <w:i/>
          <w:noProof/>
          <w:sz w:val="20"/>
          <w:szCs w:val="20"/>
          <w:lang w:val="ru-RU" w:bidi="en-US"/>
        </w:rPr>
        <w:t xml:space="preserve">Предавања по позиву или пленарна предавања на акредитованим </w:t>
      </w:r>
      <w:r w:rsidRPr="00CC37E9">
        <w:rPr>
          <w:b/>
          <w:i/>
          <w:noProof/>
          <w:sz w:val="20"/>
          <w:szCs w:val="20"/>
          <w:lang w:val="sr-Cyrl-RS" w:bidi="en-US"/>
        </w:rPr>
        <w:t xml:space="preserve">домаћим </w:t>
      </w:r>
      <w:r w:rsidRPr="00CC37E9">
        <w:rPr>
          <w:b/>
          <w:i/>
          <w:noProof/>
          <w:sz w:val="20"/>
          <w:szCs w:val="20"/>
          <w:lang w:val="ru-RU" w:bidi="en-US"/>
        </w:rPr>
        <w:t>скуповима</w:t>
      </w:r>
    </w:p>
    <w:p w14:paraId="3DB2F07D" w14:textId="77777777" w:rsidR="001942BD" w:rsidRPr="00CC37E9" w:rsidRDefault="001942BD" w:rsidP="001942BD">
      <w:pPr>
        <w:pStyle w:val="Tekstclana"/>
        <w:numPr>
          <w:ilvl w:val="0"/>
          <w:numId w:val="0"/>
        </w:numPr>
        <w:spacing w:before="48" w:after="48"/>
        <w:ind w:left="720" w:hanging="720"/>
        <w:rPr>
          <w:sz w:val="20"/>
          <w:szCs w:val="20"/>
          <w:lang w:val="sr-Cyrl-RS"/>
        </w:rPr>
      </w:pPr>
      <w:r w:rsidRPr="00CC37E9">
        <w:rPr>
          <w:sz w:val="20"/>
          <w:szCs w:val="20"/>
          <w:lang w:val="sr-Cyrl-RS"/>
        </w:rPr>
        <w:t xml:space="preserve">1. Предавање по позиву за 8. Конгрес респираторне медицине Србије са међународним учешћем са темом </w:t>
      </w:r>
    </w:p>
    <w:p w14:paraId="14C0C879" w14:textId="77777777" w:rsidR="001942BD" w:rsidRPr="00CC37E9" w:rsidRDefault="001942BD" w:rsidP="001942BD">
      <w:pPr>
        <w:pStyle w:val="Tekstclana"/>
        <w:numPr>
          <w:ilvl w:val="0"/>
          <w:numId w:val="0"/>
        </w:numPr>
        <w:spacing w:before="48" w:after="48"/>
        <w:ind w:left="720" w:hanging="720"/>
        <w:rPr>
          <w:sz w:val="20"/>
          <w:szCs w:val="20"/>
        </w:rPr>
      </w:pPr>
      <w:r w:rsidRPr="00CC37E9">
        <w:rPr>
          <w:sz w:val="20"/>
          <w:szCs w:val="20"/>
          <w:lang w:val="sr-Cyrl-RS"/>
        </w:rPr>
        <w:t>„Дефицит</w:t>
      </w:r>
      <w:r w:rsidRPr="00CC37E9">
        <w:rPr>
          <w:sz w:val="20"/>
          <w:szCs w:val="20"/>
          <w:lang w:val="sr-Latn-RS"/>
        </w:rPr>
        <w:t xml:space="preserve"> </w:t>
      </w:r>
      <w:r w:rsidRPr="00CC37E9">
        <w:rPr>
          <w:sz w:val="20"/>
          <w:szCs w:val="20"/>
          <w:lang w:val="sr-Cyrl-RS"/>
        </w:rPr>
        <w:t>А1АТ : Дијагностика И лечење – наша искуства.“</w:t>
      </w:r>
    </w:p>
    <w:p w14:paraId="240BE44D" w14:textId="67A939B1" w:rsidR="00776008" w:rsidRDefault="00776008" w:rsidP="00776008">
      <w:pPr>
        <w:jc w:val="both"/>
        <w:rPr>
          <w:sz w:val="20"/>
          <w:szCs w:val="20"/>
          <w:lang w:val="sr-Cyrl-RS"/>
        </w:rPr>
      </w:pPr>
    </w:p>
    <w:p w14:paraId="26E6B990" w14:textId="794C55D7" w:rsidR="0081336F" w:rsidRDefault="0081336F" w:rsidP="0081336F">
      <w:pPr>
        <w:jc w:val="both"/>
        <w:rPr>
          <w:b/>
          <w:bCs/>
          <w:sz w:val="20"/>
          <w:szCs w:val="20"/>
          <w:u w:val="single"/>
          <w:lang w:val="sr-Cyrl-RS"/>
        </w:rPr>
      </w:pPr>
      <w:r w:rsidRPr="001942BD">
        <w:rPr>
          <w:b/>
          <w:bCs/>
          <w:sz w:val="20"/>
          <w:szCs w:val="20"/>
          <w:u w:val="single"/>
          <w:lang w:val="sr-Cyrl-RS"/>
        </w:rPr>
        <w:t xml:space="preserve">Кандидат под редним бројем </w:t>
      </w:r>
      <w:r>
        <w:rPr>
          <w:b/>
          <w:bCs/>
          <w:sz w:val="20"/>
          <w:szCs w:val="20"/>
          <w:u w:val="single"/>
          <w:lang w:val="sr-Cyrl-RS"/>
        </w:rPr>
        <w:t>2</w:t>
      </w:r>
      <w:r w:rsidRPr="001942BD">
        <w:rPr>
          <w:b/>
          <w:bCs/>
          <w:sz w:val="20"/>
          <w:szCs w:val="20"/>
          <w:u w:val="single"/>
          <w:lang w:val="sr-Cyrl-RS"/>
        </w:rPr>
        <w:t xml:space="preserve">. Др Никола </w:t>
      </w:r>
      <w:r>
        <w:rPr>
          <w:b/>
          <w:bCs/>
          <w:sz w:val="20"/>
          <w:szCs w:val="20"/>
          <w:u w:val="single"/>
          <w:lang w:val="sr-Cyrl-RS"/>
        </w:rPr>
        <w:t>Николић</w:t>
      </w:r>
    </w:p>
    <w:p w14:paraId="3027643F" w14:textId="77777777" w:rsidR="0081336F" w:rsidRDefault="0081336F" w:rsidP="0081336F">
      <w:pPr>
        <w:jc w:val="both"/>
        <w:rPr>
          <w:b/>
          <w:bCs/>
          <w:sz w:val="20"/>
          <w:szCs w:val="20"/>
          <w:u w:val="single"/>
          <w:lang w:val="sr-Cyrl-RS"/>
        </w:rPr>
      </w:pPr>
    </w:p>
    <w:p w14:paraId="24CBF103" w14:textId="77777777" w:rsidR="0081336F" w:rsidRPr="00DE664E" w:rsidRDefault="0081336F" w:rsidP="0081336F">
      <w:pPr>
        <w:jc w:val="both"/>
        <w:rPr>
          <w:b/>
          <w:sz w:val="20"/>
          <w:szCs w:val="20"/>
          <w:u w:val="single"/>
        </w:rPr>
      </w:pPr>
      <w:r w:rsidRPr="00DE664E">
        <w:rPr>
          <w:b/>
          <w:sz w:val="20"/>
          <w:szCs w:val="20"/>
          <w:lang w:val="sr-Latn-CS"/>
        </w:rPr>
        <w:t>A. ОСНОВНИ БИОГРАФСКИ ПОДАЦИ</w:t>
      </w:r>
    </w:p>
    <w:p w14:paraId="3EE9D908" w14:textId="77777777" w:rsidR="0081336F" w:rsidRPr="00DE664E" w:rsidRDefault="0081336F" w:rsidP="0081336F">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329"/>
      </w:tblGrid>
      <w:tr w:rsidR="0081336F" w:rsidRPr="00DE664E" w14:paraId="6296AAD0" w14:textId="77777777" w:rsidTr="00C60224">
        <w:trPr>
          <w:trHeight w:val="104"/>
        </w:trPr>
        <w:tc>
          <w:tcPr>
            <w:tcW w:w="3681" w:type="dxa"/>
          </w:tcPr>
          <w:p w14:paraId="2C37D2B0" w14:textId="77777777" w:rsidR="0081336F" w:rsidRPr="00DE664E" w:rsidRDefault="0081336F" w:rsidP="00C60224">
            <w:pPr>
              <w:jc w:val="both"/>
              <w:rPr>
                <w:b/>
                <w:sz w:val="20"/>
                <w:szCs w:val="20"/>
                <w:lang w:val="da-DK"/>
              </w:rPr>
            </w:pPr>
            <w:r w:rsidRPr="00DE664E">
              <w:rPr>
                <w:sz w:val="20"/>
                <w:szCs w:val="20"/>
                <w:lang w:val="sr-Latn-CS"/>
              </w:rPr>
              <w:t>Име, средње име и презиме:</w:t>
            </w:r>
          </w:p>
        </w:tc>
        <w:tc>
          <w:tcPr>
            <w:tcW w:w="5329" w:type="dxa"/>
          </w:tcPr>
          <w:p w14:paraId="749A680D" w14:textId="77777777" w:rsidR="0081336F" w:rsidRPr="00DE664E" w:rsidRDefault="0081336F" w:rsidP="00C60224">
            <w:pPr>
              <w:jc w:val="both"/>
              <w:rPr>
                <w:bCs/>
                <w:sz w:val="20"/>
                <w:szCs w:val="20"/>
                <w:lang w:val="sr-Cyrl-RS"/>
              </w:rPr>
            </w:pPr>
            <w:r w:rsidRPr="00DE664E">
              <w:rPr>
                <w:bCs/>
                <w:sz w:val="20"/>
                <w:szCs w:val="20"/>
                <w:lang w:val="sr-Cyrl-RS"/>
              </w:rPr>
              <w:t>Никола</w:t>
            </w:r>
            <w:r w:rsidRPr="00DE664E">
              <w:rPr>
                <w:bCs/>
                <w:sz w:val="20"/>
                <w:szCs w:val="20"/>
              </w:rPr>
              <w:t xml:space="preserve"> </w:t>
            </w:r>
            <w:r w:rsidRPr="00DE664E">
              <w:rPr>
                <w:bCs/>
                <w:sz w:val="20"/>
                <w:szCs w:val="20"/>
                <w:lang w:val="sr-Cyrl-RS"/>
              </w:rPr>
              <w:t>(Зоран) Николић</w:t>
            </w:r>
          </w:p>
        </w:tc>
      </w:tr>
      <w:tr w:rsidR="0081336F" w:rsidRPr="00DE664E" w14:paraId="6D67AEA2" w14:textId="77777777" w:rsidTr="00C60224">
        <w:tc>
          <w:tcPr>
            <w:tcW w:w="3681" w:type="dxa"/>
          </w:tcPr>
          <w:p w14:paraId="4923E393" w14:textId="77777777" w:rsidR="0081336F" w:rsidRPr="00DE664E" w:rsidRDefault="0081336F" w:rsidP="00C60224">
            <w:pPr>
              <w:jc w:val="both"/>
              <w:rPr>
                <w:b/>
                <w:sz w:val="20"/>
                <w:szCs w:val="20"/>
                <w:lang w:val="da-DK"/>
              </w:rPr>
            </w:pPr>
            <w:r w:rsidRPr="00DE664E">
              <w:rPr>
                <w:sz w:val="20"/>
                <w:szCs w:val="20"/>
                <w:lang w:val="sr-Latn-CS"/>
              </w:rPr>
              <w:t>Датум и место рођења:</w:t>
            </w:r>
            <w:r w:rsidRPr="00DE664E">
              <w:rPr>
                <w:sz w:val="20"/>
                <w:szCs w:val="20"/>
                <w:lang w:val="sr-Latn-CS"/>
              </w:rPr>
              <w:tab/>
            </w:r>
          </w:p>
        </w:tc>
        <w:tc>
          <w:tcPr>
            <w:tcW w:w="5329" w:type="dxa"/>
          </w:tcPr>
          <w:p w14:paraId="00DE5B78" w14:textId="77777777" w:rsidR="0081336F" w:rsidRPr="00DE664E" w:rsidRDefault="0081336F" w:rsidP="00C60224">
            <w:pPr>
              <w:jc w:val="both"/>
              <w:rPr>
                <w:bCs/>
                <w:sz w:val="20"/>
                <w:szCs w:val="20"/>
                <w:lang w:val="sr-Cyrl-RS"/>
              </w:rPr>
            </w:pPr>
            <w:r w:rsidRPr="00DE664E">
              <w:rPr>
                <w:bCs/>
                <w:sz w:val="20"/>
                <w:szCs w:val="20"/>
                <w:lang w:val="sr-Cyrl-RS"/>
              </w:rPr>
              <w:t>15.05.1993. Љубовија</w:t>
            </w:r>
          </w:p>
        </w:tc>
      </w:tr>
      <w:tr w:rsidR="0081336F" w:rsidRPr="00DE664E" w14:paraId="2BAE1E8B" w14:textId="77777777" w:rsidTr="00C60224">
        <w:tc>
          <w:tcPr>
            <w:tcW w:w="3681" w:type="dxa"/>
          </w:tcPr>
          <w:p w14:paraId="3DA364DB" w14:textId="77777777" w:rsidR="0081336F" w:rsidRPr="00DE664E" w:rsidRDefault="0081336F" w:rsidP="00C60224">
            <w:pPr>
              <w:jc w:val="both"/>
              <w:rPr>
                <w:b/>
                <w:sz w:val="20"/>
                <w:szCs w:val="20"/>
                <w:lang w:val="da-DK"/>
              </w:rPr>
            </w:pPr>
            <w:r w:rsidRPr="00DE664E">
              <w:rPr>
                <w:sz w:val="20"/>
                <w:szCs w:val="20"/>
                <w:lang w:val="sr-Latn-CS"/>
              </w:rPr>
              <w:t>Установа где је запослен:</w:t>
            </w:r>
          </w:p>
        </w:tc>
        <w:tc>
          <w:tcPr>
            <w:tcW w:w="5329" w:type="dxa"/>
          </w:tcPr>
          <w:p w14:paraId="4060E912" w14:textId="77777777" w:rsidR="0081336F" w:rsidRPr="00DE664E" w:rsidRDefault="0081336F" w:rsidP="00C60224">
            <w:pPr>
              <w:jc w:val="both"/>
              <w:rPr>
                <w:bCs/>
                <w:sz w:val="20"/>
                <w:szCs w:val="20"/>
                <w:lang w:val="sr-Cyrl-CS"/>
              </w:rPr>
            </w:pPr>
            <w:r w:rsidRPr="00DE664E">
              <w:rPr>
                <w:bCs/>
                <w:sz w:val="20"/>
                <w:szCs w:val="20"/>
                <w:lang w:val="sr-Cyrl-CS"/>
              </w:rPr>
              <w:t>Универзитетски клинички центар Србије,</w:t>
            </w:r>
          </w:p>
          <w:p w14:paraId="60DA2444" w14:textId="77777777" w:rsidR="0081336F" w:rsidRPr="00DE664E" w:rsidRDefault="0081336F" w:rsidP="00C60224">
            <w:pPr>
              <w:jc w:val="both"/>
              <w:rPr>
                <w:bCs/>
                <w:sz w:val="20"/>
                <w:szCs w:val="20"/>
                <w:lang w:val="sr-Cyrl-CS"/>
              </w:rPr>
            </w:pPr>
            <w:r w:rsidRPr="00DE664E">
              <w:rPr>
                <w:bCs/>
                <w:sz w:val="20"/>
                <w:szCs w:val="20"/>
                <w:lang w:val="sr-Cyrl-CS"/>
              </w:rPr>
              <w:t>Клиника за пулмологију</w:t>
            </w:r>
          </w:p>
        </w:tc>
      </w:tr>
      <w:tr w:rsidR="0081336F" w:rsidRPr="00DE664E" w14:paraId="69016C50" w14:textId="77777777" w:rsidTr="00C60224">
        <w:tc>
          <w:tcPr>
            <w:tcW w:w="3681" w:type="dxa"/>
          </w:tcPr>
          <w:p w14:paraId="51D68C2B" w14:textId="77777777" w:rsidR="0081336F" w:rsidRPr="00DE664E" w:rsidRDefault="0081336F" w:rsidP="00C60224">
            <w:pPr>
              <w:jc w:val="both"/>
              <w:rPr>
                <w:b/>
                <w:sz w:val="20"/>
                <w:szCs w:val="20"/>
                <w:lang w:val="da-DK"/>
              </w:rPr>
            </w:pPr>
            <w:r w:rsidRPr="00DE664E">
              <w:rPr>
                <w:sz w:val="20"/>
                <w:szCs w:val="20"/>
                <w:lang w:val="sr-Latn-CS"/>
              </w:rPr>
              <w:t>Звање/радно место:</w:t>
            </w:r>
          </w:p>
        </w:tc>
        <w:tc>
          <w:tcPr>
            <w:tcW w:w="5329" w:type="dxa"/>
          </w:tcPr>
          <w:p w14:paraId="2ECC2703" w14:textId="77777777" w:rsidR="0081336F" w:rsidRPr="00DE664E" w:rsidRDefault="0081336F" w:rsidP="00C60224">
            <w:pPr>
              <w:jc w:val="both"/>
              <w:rPr>
                <w:bCs/>
                <w:sz w:val="20"/>
                <w:szCs w:val="20"/>
              </w:rPr>
            </w:pPr>
            <w:r w:rsidRPr="00DE664E">
              <w:rPr>
                <w:bCs/>
                <w:sz w:val="20"/>
                <w:szCs w:val="20"/>
              </w:rPr>
              <w:t>специјалиста интерне медицине</w:t>
            </w:r>
          </w:p>
        </w:tc>
      </w:tr>
      <w:tr w:rsidR="0081336F" w:rsidRPr="00DE664E" w14:paraId="0ADBF3F9" w14:textId="77777777" w:rsidTr="00C60224">
        <w:tc>
          <w:tcPr>
            <w:tcW w:w="3681" w:type="dxa"/>
          </w:tcPr>
          <w:p w14:paraId="76A52B2D" w14:textId="77777777" w:rsidR="0081336F" w:rsidRPr="00DE664E" w:rsidRDefault="0081336F" w:rsidP="00C60224">
            <w:pPr>
              <w:jc w:val="both"/>
              <w:rPr>
                <w:b/>
                <w:sz w:val="20"/>
                <w:szCs w:val="20"/>
                <w:lang w:val="da-DK"/>
              </w:rPr>
            </w:pPr>
            <w:r w:rsidRPr="00DE664E">
              <w:rPr>
                <w:sz w:val="20"/>
                <w:szCs w:val="20"/>
              </w:rPr>
              <w:t>Ужа научна област</w:t>
            </w:r>
            <w:r w:rsidRPr="00DE664E">
              <w:rPr>
                <w:sz w:val="20"/>
                <w:szCs w:val="20"/>
                <w:lang w:val="sr-Latn-CS"/>
              </w:rPr>
              <w:t>:</w:t>
            </w:r>
          </w:p>
        </w:tc>
        <w:tc>
          <w:tcPr>
            <w:tcW w:w="5329" w:type="dxa"/>
          </w:tcPr>
          <w:p w14:paraId="39764FB0" w14:textId="77777777" w:rsidR="0081336F" w:rsidRPr="00DE664E" w:rsidRDefault="0081336F" w:rsidP="00C60224">
            <w:pPr>
              <w:jc w:val="both"/>
              <w:rPr>
                <w:sz w:val="20"/>
                <w:szCs w:val="20"/>
              </w:rPr>
            </w:pPr>
            <w:r w:rsidRPr="00DE664E">
              <w:rPr>
                <w:sz w:val="20"/>
                <w:szCs w:val="20"/>
              </w:rPr>
              <w:t>интерна медицина (</w:t>
            </w:r>
            <w:r w:rsidRPr="00DE664E">
              <w:rPr>
                <w:sz w:val="20"/>
                <w:szCs w:val="20"/>
                <w:lang w:val="sr-Cyrl-RS"/>
              </w:rPr>
              <w:t>пулмологија</w:t>
            </w:r>
            <w:r w:rsidRPr="00DE664E">
              <w:rPr>
                <w:sz w:val="20"/>
                <w:szCs w:val="20"/>
              </w:rPr>
              <w:t>)</w:t>
            </w:r>
          </w:p>
        </w:tc>
      </w:tr>
    </w:tbl>
    <w:p w14:paraId="332B538D" w14:textId="77777777" w:rsidR="0081336F" w:rsidRPr="00DE664E" w:rsidRDefault="0081336F" w:rsidP="0081336F">
      <w:pPr>
        <w:jc w:val="both"/>
        <w:rPr>
          <w:b/>
          <w:sz w:val="20"/>
          <w:szCs w:val="20"/>
          <w:lang w:val="sl-SI"/>
        </w:rPr>
      </w:pPr>
    </w:p>
    <w:p w14:paraId="203115A0" w14:textId="77777777" w:rsidR="0081336F" w:rsidRPr="00DE664E" w:rsidRDefault="0081336F" w:rsidP="0081336F">
      <w:pPr>
        <w:jc w:val="both"/>
        <w:rPr>
          <w:b/>
          <w:sz w:val="20"/>
          <w:szCs w:val="20"/>
        </w:rPr>
      </w:pPr>
      <w:r w:rsidRPr="00DE664E">
        <w:rPr>
          <w:b/>
          <w:sz w:val="20"/>
          <w:szCs w:val="20"/>
          <w:lang w:val="da-DK"/>
        </w:rPr>
        <w:t>Б. СТРУЧНА БИОГРАФИЈА, ДИПЛОМЕ И ЗВАЊА</w:t>
      </w:r>
    </w:p>
    <w:p w14:paraId="161766F5" w14:textId="77777777" w:rsidR="0081336F" w:rsidRPr="00DE664E" w:rsidRDefault="0081336F" w:rsidP="0081336F">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648"/>
        <w:gridCol w:w="3681"/>
      </w:tblGrid>
      <w:tr w:rsidR="0081336F" w:rsidRPr="00DE664E" w14:paraId="2AD9E682" w14:textId="77777777" w:rsidTr="00C60224">
        <w:tc>
          <w:tcPr>
            <w:tcW w:w="3681" w:type="dxa"/>
          </w:tcPr>
          <w:p w14:paraId="1AD57197" w14:textId="77777777" w:rsidR="0081336F" w:rsidRPr="00DE664E" w:rsidRDefault="0081336F" w:rsidP="00C60224">
            <w:pPr>
              <w:jc w:val="both"/>
              <w:rPr>
                <w:b/>
                <w:bCs/>
                <w:sz w:val="20"/>
                <w:szCs w:val="20"/>
              </w:rPr>
            </w:pPr>
            <w:r w:rsidRPr="00DE664E">
              <w:rPr>
                <w:b/>
                <w:bCs/>
                <w:sz w:val="20"/>
                <w:szCs w:val="20"/>
              </w:rPr>
              <w:t>Основне студије</w:t>
            </w:r>
          </w:p>
        </w:tc>
        <w:tc>
          <w:tcPr>
            <w:tcW w:w="5329" w:type="dxa"/>
            <w:gridSpan w:val="2"/>
          </w:tcPr>
          <w:p w14:paraId="09736442" w14:textId="77777777" w:rsidR="0081336F" w:rsidRPr="00DE664E" w:rsidRDefault="0081336F" w:rsidP="00C60224">
            <w:pPr>
              <w:jc w:val="both"/>
              <w:rPr>
                <w:i/>
                <w:iCs/>
                <w:sz w:val="20"/>
                <w:szCs w:val="20"/>
                <w:lang w:val="da-DK"/>
              </w:rPr>
            </w:pPr>
          </w:p>
        </w:tc>
      </w:tr>
      <w:tr w:rsidR="0081336F" w:rsidRPr="00DE664E" w14:paraId="1350C77C" w14:textId="77777777" w:rsidTr="00C60224">
        <w:tc>
          <w:tcPr>
            <w:tcW w:w="3681" w:type="dxa"/>
          </w:tcPr>
          <w:p w14:paraId="046CDB5A" w14:textId="77777777" w:rsidR="0081336F" w:rsidRPr="00DE664E" w:rsidRDefault="0081336F" w:rsidP="00C60224">
            <w:pPr>
              <w:jc w:val="both"/>
              <w:rPr>
                <w:sz w:val="20"/>
                <w:szCs w:val="20"/>
                <w:lang w:val="sr-Latn-CS"/>
              </w:rPr>
            </w:pPr>
            <w:r w:rsidRPr="00DE664E">
              <w:rPr>
                <w:sz w:val="20"/>
                <w:szCs w:val="20"/>
                <w:lang w:val="sr-Latn-CS"/>
              </w:rPr>
              <w:t xml:space="preserve">Назив установе: </w:t>
            </w:r>
          </w:p>
        </w:tc>
        <w:tc>
          <w:tcPr>
            <w:tcW w:w="5329" w:type="dxa"/>
            <w:gridSpan w:val="2"/>
          </w:tcPr>
          <w:p w14:paraId="5F27C22B" w14:textId="77777777" w:rsidR="0081336F" w:rsidRPr="00DE664E" w:rsidRDefault="0081336F" w:rsidP="00C60224">
            <w:pPr>
              <w:jc w:val="both"/>
              <w:rPr>
                <w:sz w:val="20"/>
                <w:szCs w:val="20"/>
                <w:lang w:val="sr-Latn-CS"/>
              </w:rPr>
            </w:pPr>
            <w:r w:rsidRPr="00DE664E">
              <w:rPr>
                <w:sz w:val="20"/>
                <w:szCs w:val="20"/>
              </w:rPr>
              <w:t>Медицински факултет Универзитета у Београду</w:t>
            </w:r>
          </w:p>
        </w:tc>
      </w:tr>
      <w:tr w:rsidR="0081336F" w:rsidRPr="00DE664E" w14:paraId="7253BC60" w14:textId="77777777" w:rsidTr="00C60224">
        <w:tc>
          <w:tcPr>
            <w:tcW w:w="3681" w:type="dxa"/>
          </w:tcPr>
          <w:p w14:paraId="1D01AE0D" w14:textId="77777777" w:rsidR="0081336F" w:rsidRPr="00DE664E" w:rsidRDefault="0081336F" w:rsidP="00C60224">
            <w:pPr>
              <w:jc w:val="both"/>
              <w:rPr>
                <w:sz w:val="20"/>
                <w:szCs w:val="20"/>
                <w:lang w:val="sr-Latn-CS"/>
              </w:rPr>
            </w:pPr>
            <w:r w:rsidRPr="00DE664E">
              <w:rPr>
                <w:sz w:val="20"/>
                <w:szCs w:val="20"/>
              </w:rPr>
              <w:t>Место и година завршетка, просечна оцена</w:t>
            </w:r>
            <w:r w:rsidRPr="00DE664E">
              <w:rPr>
                <w:sz w:val="20"/>
                <w:szCs w:val="20"/>
                <w:lang w:val="sr-Latn-CS"/>
              </w:rPr>
              <w:t xml:space="preserve">: </w:t>
            </w:r>
          </w:p>
        </w:tc>
        <w:tc>
          <w:tcPr>
            <w:tcW w:w="5329" w:type="dxa"/>
            <w:gridSpan w:val="2"/>
          </w:tcPr>
          <w:p w14:paraId="647EDF91" w14:textId="77777777" w:rsidR="0081336F" w:rsidRPr="00DE664E" w:rsidRDefault="0081336F" w:rsidP="00C60224">
            <w:pPr>
              <w:jc w:val="both"/>
              <w:rPr>
                <w:bCs/>
                <w:sz w:val="20"/>
                <w:szCs w:val="20"/>
              </w:rPr>
            </w:pPr>
            <w:r w:rsidRPr="00DE664E">
              <w:rPr>
                <w:bCs/>
                <w:sz w:val="20"/>
                <w:szCs w:val="20"/>
              </w:rPr>
              <w:t>Београд, 201</w:t>
            </w:r>
            <w:r w:rsidRPr="00DE664E">
              <w:rPr>
                <w:bCs/>
                <w:sz w:val="20"/>
                <w:szCs w:val="20"/>
                <w:lang w:val="sr-Cyrl-RS"/>
              </w:rPr>
              <w:t>8</w:t>
            </w:r>
            <w:r w:rsidRPr="00DE664E">
              <w:rPr>
                <w:bCs/>
                <w:sz w:val="20"/>
                <w:szCs w:val="20"/>
              </w:rPr>
              <w:t xml:space="preserve">. године, просечна оцена </w:t>
            </w:r>
            <w:r w:rsidRPr="00DE664E">
              <w:rPr>
                <w:bCs/>
                <w:sz w:val="20"/>
                <w:szCs w:val="20"/>
                <w:lang w:val="sr-Cyrl-RS"/>
              </w:rPr>
              <w:t>9,57</w:t>
            </w:r>
            <w:r w:rsidRPr="00DE664E">
              <w:rPr>
                <w:bCs/>
                <w:sz w:val="20"/>
                <w:szCs w:val="20"/>
              </w:rPr>
              <w:t xml:space="preserve"> (</w:t>
            </w:r>
            <w:r w:rsidRPr="00DE664E">
              <w:rPr>
                <w:bCs/>
                <w:sz w:val="20"/>
                <w:szCs w:val="20"/>
                <w:lang w:val="sr-Cyrl-RS"/>
              </w:rPr>
              <w:t>девет и педесет седам</w:t>
            </w:r>
            <w:r w:rsidRPr="00DE664E">
              <w:rPr>
                <w:bCs/>
                <w:sz w:val="20"/>
                <w:szCs w:val="20"/>
              </w:rPr>
              <w:t>)</w:t>
            </w:r>
          </w:p>
        </w:tc>
      </w:tr>
      <w:tr w:rsidR="0081336F" w:rsidRPr="00DE664E" w14:paraId="5F2279DE" w14:textId="77777777" w:rsidTr="00C60224">
        <w:trPr>
          <w:gridAfter w:val="1"/>
          <w:wAfter w:w="3681" w:type="dxa"/>
        </w:trPr>
        <w:tc>
          <w:tcPr>
            <w:tcW w:w="5329" w:type="dxa"/>
            <w:gridSpan w:val="2"/>
          </w:tcPr>
          <w:p w14:paraId="116EB500" w14:textId="77777777" w:rsidR="0081336F" w:rsidRPr="00DE664E" w:rsidRDefault="0081336F" w:rsidP="00C60224">
            <w:pPr>
              <w:jc w:val="both"/>
              <w:rPr>
                <w:i/>
                <w:iCs/>
                <w:sz w:val="20"/>
                <w:szCs w:val="20"/>
                <w:lang w:val="da-DK"/>
              </w:rPr>
            </w:pPr>
          </w:p>
        </w:tc>
      </w:tr>
      <w:tr w:rsidR="0081336F" w:rsidRPr="00DE664E" w14:paraId="42DD6095" w14:textId="77777777" w:rsidTr="00C60224">
        <w:tc>
          <w:tcPr>
            <w:tcW w:w="3681" w:type="dxa"/>
          </w:tcPr>
          <w:p w14:paraId="48AA34AE" w14:textId="77777777" w:rsidR="0081336F" w:rsidRPr="00DE664E" w:rsidRDefault="0081336F" w:rsidP="00C60224">
            <w:pPr>
              <w:jc w:val="both"/>
              <w:rPr>
                <w:b/>
                <w:bCs/>
                <w:sz w:val="20"/>
                <w:szCs w:val="20"/>
                <w:lang w:val="da-DK"/>
              </w:rPr>
            </w:pPr>
            <w:r w:rsidRPr="00DE664E">
              <w:rPr>
                <w:b/>
                <w:bCs/>
                <w:sz w:val="20"/>
                <w:szCs w:val="20"/>
                <w:lang w:val="da-DK"/>
              </w:rPr>
              <w:t>Докторат</w:t>
            </w:r>
          </w:p>
        </w:tc>
        <w:tc>
          <w:tcPr>
            <w:tcW w:w="5329" w:type="dxa"/>
            <w:gridSpan w:val="2"/>
          </w:tcPr>
          <w:p w14:paraId="44B3DACA" w14:textId="77777777" w:rsidR="0081336F" w:rsidRPr="00DE664E" w:rsidRDefault="0081336F" w:rsidP="00C60224">
            <w:pPr>
              <w:jc w:val="both"/>
              <w:rPr>
                <w:sz w:val="20"/>
                <w:szCs w:val="20"/>
                <w:lang w:val="da-DK"/>
              </w:rPr>
            </w:pPr>
          </w:p>
        </w:tc>
      </w:tr>
      <w:tr w:rsidR="0081336F" w:rsidRPr="00DE664E" w14:paraId="4E0B9348" w14:textId="77777777" w:rsidTr="00C60224">
        <w:tc>
          <w:tcPr>
            <w:tcW w:w="3681" w:type="dxa"/>
          </w:tcPr>
          <w:p w14:paraId="41CF0EDE" w14:textId="77777777" w:rsidR="0081336F" w:rsidRPr="00DE664E" w:rsidRDefault="0081336F" w:rsidP="00C60224">
            <w:pPr>
              <w:jc w:val="both"/>
              <w:rPr>
                <w:sz w:val="20"/>
                <w:szCs w:val="20"/>
                <w:lang w:val="sr-Latn-CS"/>
              </w:rPr>
            </w:pPr>
            <w:r w:rsidRPr="00DE664E">
              <w:rPr>
                <w:sz w:val="20"/>
                <w:szCs w:val="20"/>
                <w:lang w:val="sr-Latn-CS"/>
              </w:rPr>
              <w:t xml:space="preserve">Назив установе: </w:t>
            </w:r>
          </w:p>
        </w:tc>
        <w:tc>
          <w:tcPr>
            <w:tcW w:w="5329" w:type="dxa"/>
            <w:gridSpan w:val="2"/>
          </w:tcPr>
          <w:p w14:paraId="3F7A3337" w14:textId="77777777" w:rsidR="0081336F" w:rsidRPr="00DE664E" w:rsidRDefault="0081336F" w:rsidP="00C60224">
            <w:pPr>
              <w:jc w:val="both"/>
              <w:rPr>
                <w:sz w:val="20"/>
                <w:szCs w:val="20"/>
                <w:lang w:val="sr-Latn-CS"/>
              </w:rPr>
            </w:pPr>
            <w:r w:rsidRPr="00DE664E">
              <w:rPr>
                <w:sz w:val="20"/>
                <w:szCs w:val="20"/>
              </w:rPr>
              <w:t>Медицински факултет Универзитета у Београду</w:t>
            </w:r>
          </w:p>
        </w:tc>
      </w:tr>
      <w:tr w:rsidR="0081336F" w:rsidRPr="00DE664E" w14:paraId="33A9267A" w14:textId="77777777" w:rsidTr="00C60224">
        <w:tc>
          <w:tcPr>
            <w:tcW w:w="3681" w:type="dxa"/>
          </w:tcPr>
          <w:p w14:paraId="2D1E03E1" w14:textId="77777777" w:rsidR="0081336F" w:rsidRPr="00DE664E" w:rsidRDefault="0081336F" w:rsidP="00C60224">
            <w:pPr>
              <w:jc w:val="both"/>
              <w:rPr>
                <w:sz w:val="20"/>
                <w:szCs w:val="20"/>
                <w:lang w:val="sr-Latn-CS"/>
              </w:rPr>
            </w:pPr>
            <w:r w:rsidRPr="00DE664E">
              <w:rPr>
                <w:sz w:val="20"/>
                <w:szCs w:val="20"/>
              </w:rPr>
              <w:t>Место и година одбране и чланови комисије</w:t>
            </w:r>
            <w:r w:rsidRPr="00DE664E">
              <w:rPr>
                <w:sz w:val="20"/>
                <w:szCs w:val="20"/>
                <w:lang w:val="sr-Latn-CS"/>
              </w:rPr>
              <w:t>:</w:t>
            </w:r>
          </w:p>
        </w:tc>
        <w:tc>
          <w:tcPr>
            <w:tcW w:w="5329" w:type="dxa"/>
            <w:gridSpan w:val="2"/>
          </w:tcPr>
          <w:p w14:paraId="73879697" w14:textId="77777777" w:rsidR="0081336F" w:rsidRPr="00DE664E" w:rsidRDefault="0081336F" w:rsidP="00C60224">
            <w:pPr>
              <w:jc w:val="both"/>
              <w:rPr>
                <w:sz w:val="20"/>
                <w:szCs w:val="20"/>
                <w:lang w:val="sr-Cyrl-RS"/>
              </w:rPr>
            </w:pPr>
            <w:r w:rsidRPr="00DE664E">
              <w:rPr>
                <w:sz w:val="20"/>
                <w:szCs w:val="20"/>
              </w:rPr>
              <w:t>Уписан</w:t>
            </w:r>
            <w:r w:rsidRPr="00DE664E">
              <w:rPr>
                <w:sz w:val="20"/>
                <w:szCs w:val="20"/>
                <w:lang w:val="sr-Cyrl-RS"/>
              </w:rPr>
              <w:t xml:space="preserve"> на</w:t>
            </w:r>
            <w:r w:rsidRPr="00DE664E">
              <w:rPr>
                <w:sz w:val="20"/>
                <w:szCs w:val="20"/>
              </w:rPr>
              <w:t xml:space="preserve"> </w:t>
            </w:r>
            <w:r w:rsidRPr="00DE664E">
              <w:rPr>
                <w:sz w:val="20"/>
                <w:szCs w:val="20"/>
                <w:lang w:val="sr-Cyrl-RS"/>
              </w:rPr>
              <w:t>1</w:t>
            </w:r>
            <w:r w:rsidRPr="00DE664E">
              <w:rPr>
                <w:sz w:val="20"/>
                <w:szCs w:val="20"/>
              </w:rPr>
              <w:t xml:space="preserve">. годину докторских студија, модул: </w:t>
            </w:r>
            <w:r w:rsidRPr="00DE664E">
              <w:rPr>
                <w:sz w:val="20"/>
                <w:szCs w:val="20"/>
                <w:lang w:val="sr-Cyrl-RS"/>
              </w:rPr>
              <w:t>Пулмологија</w:t>
            </w:r>
          </w:p>
        </w:tc>
      </w:tr>
      <w:tr w:rsidR="0081336F" w:rsidRPr="00DE664E" w14:paraId="692B66E5" w14:textId="77777777" w:rsidTr="00C60224">
        <w:tc>
          <w:tcPr>
            <w:tcW w:w="3681" w:type="dxa"/>
          </w:tcPr>
          <w:p w14:paraId="7B35E777" w14:textId="77777777" w:rsidR="0081336F" w:rsidRPr="00DE664E" w:rsidRDefault="0081336F" w:rsidP="00C60224">
            <w:pPr>
              <w:jc w:val="both"/>
              <w:rPr>
                <w:b/>
                <w:bCs/>
                <w:sz w:val="20"/>
                <w:szCs w:val="20"/>
              </w:rPr>
            </w:pPr>
            <w:r w:rsidRPr="00DE664E">
              <w:rPr>
                <w:b/>
                <w:bCs/>
                <w:sz w:val="20"/>
                <w:szCs w:val="20"/>
                <w:lang w:val="sr-Latn-CS"/>
              </w:rPr>
              <w:t>Специјализација</w:t>
            </w:r>
          </w:p>
        </w:tc>
        <w:tc>
          <w:tcPr>
            <w:tcW w:w="5329" w:type="dxa"/>
            <w:gridSpan w:val="2"/>
          </w:tcPr>
          <w:p w14:paraId="5DFDB591" w14:textId="77777777" w:rsidR="0081336F" w:rsidRPr="00DE664E" w:rsidRDefault="0081336F" w:rsidP="00C60224">
            <w:pPr>
              <w:jc w:val="both"/>
              <w:rPr>
                <w:bCs/>
                <w:sz w:val="20"/>
                <w:szCs w:val="20"/>
                <w:lang w:val="sr-Cyrl-CS"/>
              </w:rPr>
            </w:pPr>
          </w:p>
        </w:tc>
      </w:tr>
      <w:tr w:rsidR="0081336F" w:rsidRPr="00DE664E" w14:paraId="67C9B638" w14:textId="77777777" w:rsidTr="00C60224">
        <w:tc>
          <w:tcPr>
            <w:tcW w:w="3681" w:type="dxa"/>
          </w:tcPr>
          <w:p w14:paraId="41175C9F" w14:textId="77777777" w:rsidR="0081336F" w:rsidRPr="00DE664E" w:rsidRDefault="0081336F" w:rsidP="00C60224">
            <w:pPr>
              <w:jc w:val="both"/>
              <w:rPr>
                <w:bCs/>
                <w:sz w:val="20"/>
                <w:szCs w:val="20"/>
              </w:rPr>
            </w:pPr>
            <w:r w:rsidRPr="00DE664E">
              <w:rPr>
                <w:bCs/>
                <w:sz w:val="20"/>
                <w:szCs w:val="20"/>
              </w:rPr>
              <w:t>Назив:</w:t>
            </w:r>
          </w:p>
        </w:tc>
        <w:tc>
          <w:tcPr>
            <w:tcW w:w="5329" w:type="dxa"/>
            <w:gridSpan w:val="2"/>
          </w:tcPr>
          <w:p w14:paraId="38491C26" w14:textId="77777777" w:rsidR="0081336F" w:rsidRPr="00DE664E" w:rsidRDefault="0081336F" w:rsidP="00C60224">
            <w:pPr>
              <w:jc w:val="both"/>
              <w:rPr>
                <w:bCs/>
                <w:sz w:val="20"/>
                <w:szCs w:val="20"/>
                <w:lang w:val="sr-Cyrl-CS"/>
              </w:rPr>
            </w:pPr>
            <w:r w:rsidRPr="00DE664E">
              <w:rPr>
                <w:bCs/>
                <w:sz w:val="20"/>
                <w:szCs w:val="20"/>
                <w:lang w:val="sr-Cyrl-CS"/>
              </w:rPr>
              <w:t>Интерна медицина</w:t>
            </w:r>
          </w:p>
        </w:tc>
      </w:tr>
      <w:tr w:rsidR="0081336F" w:rsidRPr="00DE664E" w14:paraId="4EEBC5F8" w14:textId="77777777" w:rsidTr="00C60224">
        <w:trPr>
          <w:trHeight w:val="738"/>
        </w:trPr>
        <w:tc>
          <w:tcPr>
            <w:tcW w:w="3681" w:type="dxa"/>
          </w:tcPr>
          <w:p w14:paraId="40606912" w14:textId="77777777" w:rsidR="0081336F" w:rsidRPr="00DE664E" w:rsidRDefault="0081336F" w:rsidP="00C60224">
            <w:pPr>
              <w:jc w:val="both"/>
              <w:rPr>
                <w:bCs/>
                <w:sz w:val="20"/>
                <w:szCs w:val="20"/>
              </w:rPr>
            </w:pPr>
            <w:r w:rsidRPr="00DE664E">
              <w:rPr>
                <w:bCs/>
                <w:sz w:val="20"/>
                <w:szCs w:val="20"/>
              </w:rPr>
              <w:t>Место и година завршетка, оцена и чланови комисије:</w:t>
            </w:r>
          </w:p>
        </w:tc>
        <w:tc>
          <w:tcPr>
            <w:tcW w:w="5329" w:type="dxa"/>
            <w:gridSpan w:val="2"/>
          </w:tcPr>
          <w:p w14:paraId="4DABB280" w14:textId="77777777" w:rsidR="0081336F" w:rsidRPr="00DE664E" w:rsidRDefault="0081336F" w:rsidP="00C60224">
            <w:pPr>
              <w:jc w:val="both"/>
              <w:rPr>
                <w:bCs/>
                <w:sz w:val="20"/>
                <w:szCs w:val="20"/>
                <w:lang w:val="sr-Latn-RS"/>
              </w:rPr>
            </w:pPr>
            <w:r w:rsidRPr="00DE664E">
              <w:rPr>
                <w:sz w:val="20"/>
                <w:szCs w:val="20"/>
              </w:rPr>
              <w:t>Медицински факултет Универзитета у Београду</w:t>
            </w:r>
            <w:r w:rsidRPr="00DE664E">
              <w:rPr>
                <w:bCs/>
                <w:sz w:val="20"/>
                <w:szCs w:val="20"/>
                <w:lang w:val="sr-Cyrl-CS"/>
              </w:rPr>
              <w:t>, 2026. године, оцена одличан (5), комисија: проф. др Милан Радовић (председник), проф. др Александра Павловић Марковић, проф. др Милица Радојковић, проф. др Небојша Тасић, Проф. др Мирјана Шумарац Думановић</w:t>
            </w:r>
          </w:p>
        </w:tc>
      </w:tr>
    </w:tbl>
    <w:p w14:paraId="4616A365" w14:textId="77777777" w:rsidR="0081336F" w:rsidRPr="00DE664E" w:rsidRDefault="0081336F" w:rsidP="0081336F">
      <w:pPr>
        <w:jc w:val="both"/>
        <w:rPr>
          <w:b/>
          <w:sz w:val="20"/>
          <w:szCs w:val="20"/>
          <w:lang w:val="sr-Cyrl-RS"/>
        </w:rPr>
      </w:pPr>
    </w:p>
    <w:p w14:paraId="6D872D89" w14:textId="77777777" w:rsidR="0081336F" w:rsidRPr="00DE664E" w:rsidRDefault="0081336F" w:rsidP="0081336F">
      <w:pPr>
        <w:jc w:val="both"/>
        <w:rPr>
          <w:b/>
          <w:sz w:val="20"/>
          <w:szCs w:val="20"/>
          <w:lang w:val="sl-SI"/>
        </w:rPr>
      </w:pPr>
    </w:p>
    <w:p w14:paraId="75EAC46C" w14:textId="77777777" w:rsidR="0081336F" w:rsidRPr="00DE664E" w:rsidRDefault="0081336F" w:rsidP="0081336F">
      <w:pPr>
        <w:jc w:val="both"/>
        <w:rPr>
          <w:sz w:val="20"/>
          <w:szCs w:val="20"/>
          <w:lang w:val="sr-Cyrl-RS"/>
        </w:rPr>
      </w:pPr>
      <w:r w:rsidRPr="00DE664E">
        <w:rPr>
          <w:b/>
          <w:sz w:val="20"/>
          <w:szCs w:val="20"/>
          <w:lang w:val="sl-SI"/>
        </w:rPr>
        <w:t>Досадашњи избори у наставна и научна звања</w:t>
      </w:r>
      <w:r w:rsidRPr="00DE664E">
        <w:rPr>
          <w:sz w:val="20"/>
          <w:szCs w:val="20"/>
          <w:lang w:val="sr-Cyrl-RS"/>
        </w:rPr>
        <w:t xml:space="preserve"> </w:t>
      </w:r>
    </w:p>
    <w:p w14:paraId="4A7E538D" w14:textId="77777777" w:rsidR="0081336F" w:rsidRPr="00DE664E" w:rsidRDefault="0081336F" w:rsidP="0081336F">
      <w:pPr>
        <w:jc w:val="both"/>
        <w:rPr>
          <w:bCs/>
          <w:sz w:val="20"/>
          <w:szCs w:val="20"/>
          <w:lang w:val="sr-Cyrl-RS"/>
        </w:rPr>
      </w:pPr>
      <w:r w:rsidRPr="00DE664E">
        <w:rPr>
          <w:bCs/>
          <w:sz w:val="20"/>
          <w:szCs w:val="20"/>
        </w:rPr>
        <w:t>Кандидат се први пут бира у звање клиничког асистента.</w:t>
      </w:r>
    </w:p>
    <w:p w14:paraId="6B582CD9" w14:textId="77777777" w:rsidR="0081336F" w:rsidRPr="00DE664E" w:rsidRDefault="0081336F" w:rsidP="0081336F">
      <w:pPr>
        <w:jc w:val="both"/>
        <w:rPr>
          <w:b/>
          <w:sz w:val="20"/>
          <w:szCs w:val="20"/>
          <w:lang w:val="sr-Latn-RS"/>
        </w:rPr>
      </w:pPr>
    </w:p>
    <w:p w14:paraId="30BD7EDD" w14:textId="77777777" w:rsidR="0081336F" w:rsidRPr="00DE664E" w:rsidRDefault="0081336F" w:rsidP="0081336F">
      <w:pPr>
        <w:jc w:val="both"/>
        <w:rPr>
          <w:b/>
          <w:sz w:val="20"/>
          <w:szCs w:val="20"/>
          <w:lang w:val="sr-Latn-RS"/>
        </w:rPr>
      </w:pPr>
    </w:p>
    <w:p w14:paraId="70B8ABD7" w14:textId="77777777" w:rsidR="0081336F" w:rsidRPr="00DE664E" w:rsidRDefault="0081336F" w:rsidP="0081336F">
      <w:pPr>
        <w:jc w:val="both"/>
        <w:rPr>
          <w:sz w:val="20"/>
          <w:szCs w:val="20"/>
          <w:lang w:val="sr-Cyrl-RS"/>
        </w:rPr>
      </w:pPr>
      <w:r w:rsidRPr="00DE664E">
        <w:rPr>
          <w:b/>
          <w:sz w:val="20"/>
          <w:szCs w:val="20"/>
          <w:lang w:val="sr-Cyrl-RS"/>
        </w:rPr>
        <w:t>В</w:t>
      </w:r>
      <w:r w:rsidRPr="00DE664E">
        <w:rPr>
          <w:b/>
          <w:sz w:val="20"/>
          <w:szCs w:val="20"/>
          <w:lang w:val="sr-Latn-CS"/>
        </w:rPr>
        <w:t xml:space="preserve">. </w:t>
      </w:r>
      <w:r w:rsidRPr="00DE664E">
        <w:rPr>
          <w:b/>
          <w:bCs/>
          <w:sz w:val="20"/>
          <w:szCs w:val="20"/>
          <w:lang w:val="sl-SI"/>
        </w:rPr>
        <w:t>ОЦЕНА О РЕЗУЛТАТИМА ПЕДАГОШКОГ РАДА</w:t>
      </w:r>
    </w:p>
    <w:p w14:paraId="14BA4D0A" w14:textId="77777777" w:rsidR="00AE317B" w:rsidRPr="00CC37E9" w:rsidRDefault="00AE317B" w:rsidP="00AE317B">
      <w:pPr>
        <w:jc w:val="both"/>
        <w:rPr>
          <w:sz w:val="20"/>
          <w:szCs w:val="20"/>
          <w:lang w:val="sl-SI"/>
        </w:rPr>
      </w:pPr>
      <w:r w:rsidRPr="00CC37E9">
        <w:rPr>
          <w:bCs/>
          <w:color w:val="000000"/>
          <w:sz w:val="20"/>
          <w:szCs w:val="20"/>
          <w:lang w:val="sr-Cyrl-RS"/>
        </w:rPr>
        <w:t>/</w:t>
      </w:r>
    </w:p>
    <w:p w14:paraId="1A0286D4" w14:textId="77777777" w:rsidR="0081336F" w:rsidRPr="00DE664E" w:rsidRDefault="0081336F" w:rsidP="0081336F">
      <w:pPr>
        <w:jc w:val="both"/>
        <w:rPr>
          <w:sz w:val="20"/>
          <w:szCs w:val="20"/>
          <w:lang w:val="sr-Latn-RS"/>
        </w:rPr>
      </w:pPr>
    </w:p>
    <w:p w14:paraId="6DFB4090" w14:textId="77777777" w:rsidR="0081336F" w:rsidRPr="00DE664E" w:rsidRDefault="0081336F" w:rsidP="0081336F">
      <w:pPr>
        <w:jc w:val="both"/>
        <w:rPr>
          <w:bCs/>
          <w:color w:val="000000"/>
          <w:sz w:val="20"/>
          <w:szCs w:val="20"/>
          <w:lang w:val="sr-Cyrl-RS"/>
        </w:rPr>
      </w:pPr>
      <w:r w:rsidRPr="00DE664E">
        <w:rPr>
          <w:b/>
          <w:sz w:val="20"/>
          <w:szCs w:val="20"/>
          <w:lang w:val="sr-Cyrl-RS"/>
        </w:rPr>
        <w:t>Г</w:t>
      </w:r>
      <w:r w:rsidRPr="00DE664E">
        <w:rPr>
          <w:b/>
          <w:sz w:val="20"/>
          <w:szCs w:val="20"/>
          <w:lang w:val="sr-Latn-CS"/>
        </w:rPr>
        <w:t xml:space="preserve">. </w:t>
      </w:r>
      <w:r w:rsidRPr="00DE664E">
        <w:rPr>
          <w:b/>
          <w:bCs/>
          <w:sz w:val="20"/>
          <w:szCs w:val="20"/>
          <w:lang w:val="sl-SI"/>
        </w:rPr>
        <w:t>ОЦЕНА РЕЗУЛТАТА У ОБЕЗБЕЂИВАЊУ НАУЧНО-НАСТАВНОГ ПОДМЛАТКА</w:t>
      </w:r>
    </w:p>
    <w:p w14:paraId="4A2A43DC" w14:textId="77777777" w:rsidR="00AE317B" w:rsidRPr="00CC37E9" w:rsidRDefault="00AE317B" w:rsidP="00AE317B">
      <w:pPr>
        <w:jc w:val="both"/>
        <w:rPr>
          <w:sz w:val="20"/>
          <w:szCs w:val="20"/>
          <w:lang w:val="sl-SI"/>
        </w:rPr>
      </w:pPr>
      <w:r w:rsidRPr="00CC37E9">
        <w:rPr>
          <w:bCs/>
          <w:color w:val="000000"/>
          <w:sz w:val="20"/>
          <w:szCs w:val="20"/>
          <w:lang w:val="sr-Cyrl-RS"/>
        </w:rPr>
        <w:t>/</w:t>
      </w:r>
    </w:p>
    <w:p w14:paraId="312ABDE8" w14:textId="77777777" w:rsidR="0081336F" w:rsidRPr="00DE664E" w:rsidRDefault="0081336F" w:rsidP="0081336F">
      <w:pPr>
        <w:jc w:val="both"/>
        <w:rPr>
          <w:sz w:val="20"/>
          <w:szCs w:val="20"/>
          <w:lang w:val="sl-SI"/>
        </w:rPr>
      </w:pPr>
    </w:p>
    <w:p w14:paraId="4FC4325D" w14:textId="77777777" w:rsidR="0081336F" w:rsidRPr="00DE664E" w:rsidRDefault="0081336F" w:rsidP="0081336F">
      <w:pPr>
        <w:jc w:val="both"/>
        <w:rPr>
          <w:sz w:val="20"/>
          <w:szCs w:val="20"/>
          <w:lang w:val="sr-Cyrl-RS"/>
        </w:rPr>
      </w:pPr>
      <w:r w:rsidRPr="00DE664E">
        <w:rPr>
          <w:b/>
          <w:sz w:val="20"/>
          <w:szCs w:val="20"/>
          <w:lang w:val="sr-Cyrl-RS"/>
        </w:rPr>
        <w:t>Д</w:t>
      </w:r>
      <w:r w:rsidRPr="00DE664E">
        <w:rPr>
          <w:b/>
          <w:sz w:val="20"/>
          <w:szCs w:val="20"/>
          <w:lang w:val="sl-SI"/>
        </w:rPr>
        <w:t>. НАУЧНИ И СТРУЧНИ РАД</w:t>
      </w:r>
    </w:p>
    <w:p w14:paraId="34CD05C2" w14:textId="77777777" w:rsidR="0081336F" w:rsidRPr="00DE664E" w:rsidRDefault="0081336F" w:rsidP="0081336F">
      <w:pPr>
        <w:jc w:val="both"/>
        <w:rPr>
          <w:b/>
          <w:sz w:val="20"/>
          <w:szCs w:val="20"/>
          <w:lang w:val="sr-Cyrl-RS"/>
        </w:rPr>
      </w:pPr>
      <w:r w:rsidRPr="00DE664E">
        <w:rPr>
          <w:sz w:val="20"/>
          <w:szCs w:val="20"/>
          <w:lang w:val="sr-Cyrl-RS"/>
        </w:rPr>
        <w:t>a) списак радова</w:t>
      </w:r>
    </w:p>
    <w:p w14:paraId="3862B380" w14:textId="77777777" w:rsidR="0081336F" w:rsidRPr="00AE317B" w:rsidRDefault="0081336F" w:rsidP="0081336F">
      <w:pPr>
        <w:jc w:val="both"/>
        <w:rPr>
          <w:sz w:val="20"/>
          <w:szCs w:val="20"/>
          <w:lang w:val="sr-Latn-RS"/>
        </w:rPr>
      </w:pPr>
      <w:r w:rsidRPr="00AE317B">
        <w:rPr>
          <w:b/>
          <w:sz w:val="20"/>
          <w:szCs w:val="20"/>
          <w:lang w:val="sr-Cyrl-RS"/>
        </w:rPr>
        <w:t>Оригинални радови</w:t>
      </w:r>
      <w:r w:rsidRPr="00AE317B">
        <w:rPr>
          <w:b/>
          <w:sz w:val="20"/>
          <w:szCs w:val="20"/>
          <w:lang w:val="sr-Latn-CS"/>
        </w:rPr>
        <w:t xml:space="preserve"> </w:t>
      </w:r>
      <w:r w:rsidRPr="00AE317B">
        <w:rPr>
          <w:b/>
          <w:i/>
          <w:sz w:val="20"/>
          <w:szCs w:val="20"/>
          <w:lang w:val="sr-Latn-CS"/>
        </w:rPr>
        <w:t>in extenso</w:t>
      </w:r>
      <w:r w:rsidRPr="00AE317B">
        <w:rPr>
          <w:b/>
          <w:sz w:val="20"/>
          <w:szCs w:val="20"/>
          <w:lang w:val="sr-Latn-CS"/>
        </w:rPr>
        <w:t xml:space="preserve"> у часописима са JCR листе</w:t>
      </w:r>
    </w:p>
    <w:p w14:paraId="3D8D0F0A" w14:textId="77777777" w:rsidR="0081336F" w:rsidRPr="00DE664E" w:rsidRDefault="0081336F" w:rsidP="0081336F">
      <w:pPr>
        <w:numPr>
          <w:ilvl w:val="0"/>
          <w:numId w:val="24"/>
        </w:numPr>
        <w:suppressAutoHyphens/>
        <w:jc w:val="both"/>
        <w:rPr>
          <w:bCs/>
          <w:iCs/>
          <w:sz w:val="20"/>
          <w:szCs w:val="20"/>
        </w:rPr>
      </w:pPr>
      <w:r w:rsidRPr="00DE664E">
        <w:rPr>
          <w:bCs/>
          <w:iCs/>
          <w:sz w:val="20"/>
          <w:szCs w:val="20"/>
        </w:rPr>
        <w:t xml:space="preserve">Stjepanovic M, Mijatovic S, </w:t>
      </w:r>
      <w:r w:rsidRPr="00DE664E">
        <w:rPr>
          <w:b/>
          <w:iCs/>
          <w:sz w:val="20"/>
          <w:szCs w:val="20"/>
        </w:rPr>
        <w:t>Nikolic N</w:t>
      </w:r>
      <w:r w:rsidRPr="00DE664E">
        <w:rPr>
          <w:bCs/>
          <w:iCs/>
          <w:sz w:val="20"/>
          <w:szCs w:val="20"/>
        </w:rPr>
        <w:t>, Maric N, Stevanovic G, Soldatovic I, Barac A. Evaluating tuberculosis and drug resistance in Serbia: a ten-year experience from a tertiary center. Antibiotics (Basel). 2025;14(3):320. doi:10.3390/antibiotics14030320. (IF 4.6; M21a)</w:t>
      </w:r>
    </w:p>
    <w:p w14:paraId="6786CECB" w14:textId="77777777" w:rsidR="0081336F" w:rsidRPr="00DE664E" w:rsidRDefault="0081336F" w:rsidP="0081336F">
      <w:pPr>
        <w:numPr>
          <w:ilvl w:val="0"/>
          <w:numId w:val="24"/>
        </w:numPr>
        <w:suppressAutoHyphens/>
        <w:jc w:val="both"/>
        <w:rPr>
          <w:bCs/>
          <w:iCs/>
          <w:sz w:val="20"/>
          <w:szCs w:val="20"/>
        </w:rPr>
      </w:pPr>
      <w:r w:rsidRPr="00DE664E">
        <w:rPr>
          <w:bCs/>
          <w:iCs/>
          <w:sz w:val="20"/>
          <w:szCs w:val="20"/>
        </w:rPr>
        <w:t>Dimić-Janjic S, Stjepanovic M, Belić S, Vukosavljević D, Milivojević I, Trboljevac N</w:t>
      </w:r>
      <w:r w:rsidRPr="00DE664E">
        <w:rPr>
          <w:b/>
          <w:iCs/>
          <w:sz w:val="20"/>
          <w:szCs w:val="20"/>
        </w:rPr>
        <w:t>, Nikolić N</w:t>
      </w:r>
      <w:r w:rsidRPr="00DE664E">
        <w:rPr>
          <w:bCs/>
          <w:iCs/>
          <w:sz w:val="20"/>
          <w:szCs w:val="20"/>
        </w:rPr>
        <w:t>, Stamenić S, Stojanović M, Stošić K, Vasákova MK, Stević R, Čolić N, Lukić K, Ilić M, Isović L, Marić N, Popević S, Vučinić-Mihailović V, Kašiković Lečić S, Mojsilović S, Pejčić T, Jovanović D; Serbian EMPIRE Investigators. Clinical characteristics and survival of patients with idiopathic pulmonary fibrosis: analysis of the Serbian cohort from the EMPIRE registry. Diagnostics (Basel). 2025;15(17):2121. doi:10.3390/diagnostics15172121. (IF 3.3; M21)</w:t>
      </w:r>
    </w:p>
    <w:p w14:paraId="39B82B9F" w14:textId="77777777" w:rsidR="0081336F" w:rsidRPr="00DE664E" w:rsidRDefault="0081336F" w:rsidP="0081336F">
      <w:pPr>
        <w:numPr>
          <w:ilvl w:val="0"/>
          <w:numId w:val="24"/>
        </w:numPr>
        <w:suppressAutoHyphens/>
        <w:jc w:val="both"/>
        <w:rPr>
          <w:bCs/>
          <w:iCs/>
          <w:sz w:val="20"/>
          <w:szCs w:val="20"/>
        </w:rPr>
      </w:pPr>
      <w:r w:rsidRPr="00DE664E">
        <w:rPr>
          <w:bCs/>
          <w:iCs/>
          <w:sz w:val="20"/>
          <w:szCs w:val="20"/>
        </w:rPr>
        <w:t xml:space="preserve">Marković F, Milin-Lazović J, </w:t>
      </w:r>
      <w:r w:rsidRPr="00DE664E">
        <w:rPr>
          <w:b/>
          <w:iCs/>
          <w:sz w:val="20"/>
          <w:szCs w:val="20"/>
        </w:rPr>
        <w:t>Nikolić N</w:t>
      </w:r>
      <w:r w:rsidRPr="00DE664E">
        <w:rPr>
          <w:bCs/>
          <w:iCs/>
          <w:sz w:val="20"/>
          <w:szCs w:val="20"/>
        </w:rPr>
        <w:t>, Golubović A, Stjepanović M, Kontić M. KRAS mutations as predictive biomarkers for first-line immune checkpoint inhibitor monotherapy in advanced NSCLC: a systematic review and meta-analysis. Curr Oncol. 2025;32(6):365. doi:10.3390/curroncol32060365. (IF 3.4; M22)</w:t>
      </w:r>
    </w:p>
    <w:p w14:paraId="696E3F7C" w14:textId="77777777" w:rsidR="0081336F" w:rsidRPr="00DE664E" w:rsidRDefault="0081336F" w:rsidP="0081336F">
      <w:pPr>
        <w:numPr>
          <w:ilvl w:val="0"/>
          <w:numId w:val="24"/>
        </w:numPr>
        <w:suppressAutoHyphens/>
        <w:jc w:val="both"/>
        <w:rPr>
          <w:bCs/>
          <w:iCs/>
          <w:sz w:val="20"/>
          <w:szCs w:val="20"/>
        </w:rPr>
      </w:pPr>
      <w:r w:rsidRPr="00DE664E">
        <w:rPr>
          <w:bCs/>
          <w:iCs/>
          <w:sz w:val="20"/>
          <w:szCs w:val="20"/>
        </w:rPr>
        <w:t xml:space="preserve">Kontić M, Marković F, </w:t>
      </w:r>
      <w:r w:rsidRPr="00DE664E">
        <w:rPr>
          <w:b/>
          <w:iCs/>
          <w:sz w:val="20"/>
          <w:szCs w:val="20"/>
        </w:rPr>
        <w:t>Nikolić N</w:t>
      </w:r>
      <w:r w:rsidRPr="00DE664E">
        <w:rPr>
          <w:bCs/>
          <w:iCs/>
          <w:sz w:val="20"/>
          <w:szCs w:val="20"/>
        </w:rPr>
        <w:t>, Samardžić N, Stojanović G, Simurdić P, Petkov S, Bursać D, Zarić B, Stjepanović M. Efficacy of atezolizumab in subsequent lines of therapy for NSCLC patients: insights from real-world data. Cancers (Basel). 2024;16(21):3696. doi:10.3390/cancers16213696. (IF 4.4; M21)</w:t>
      </w:r>
    </w:p>
    <w:p w14:paraId="45867840" w14:textId="77777777" w:rsidR="0081336F" w:rsidRPr="00DE664E" w:rsidRDefault="0081336F" w:rsidP="0081336F">
      <w:pPr>
        <w:numPr>
          <w:ilvl w:val="0"/>
          <w:numId w:val="24"/>
        </w:numPr>
        <w:suppressAutoHyphens/>
        <w:jc w:val="both"/>
        <w:rPr>
          <w:bCs/>
          <w:iCs/>
          <w:sz w:val="20"/>
          <w:szCs w:val="20"/>
        </w:rPr>
      </w:pPr>
      <w:r w:rsidRPr="00DE664E">
        <w:rPr>
          <w:bCs/>
          <w:iCs/>
          <w:sz w:val="20"/>
          <w:szCs w:val="20"/>
        </w:rPr>
        <w:t xml:space="preserve">Marković F, </w:t>
      </w:r>
      <w:r w:rsidRPr="00DE664E">
        <w:rPr>
          <w:b/>
          <w:iCs/>
          <w:sz w:val="20"/>
          <w:szCs w:val="20"/>
        </w:rPr>
        <w:t>Nikolić N</w:t>
      </w:r>
      <w:r w:rsidRPr="00DE664E">
        <w:rPr>
          <w:bCs/>
          <w:iCs/>
          <w:sz w:val="20"/>
          <w:szCs w:val="20"/>
        </w:rPr>
        <w:t>, Čolić N, Savić M, Stjepanović M. Pathological complete response after primary tumor surgery following chemoimmunotherapy and stereotactic radiosurgery of initially metastatic non-small-cell lung cancer. Srp Arh Celok Lek. 2024;152(5-6):297-300. doi:10.2298/SARH240129031M. (IF 0.2; M23)</w:t>
      </w:r>
    </w:p>
    <w:p w14:paraId="52C000EC" w14:textId="77777777" w:rsidR="0081336F" w:rsidRPr="00DE664E" w:rsidRDefault="0081336F" w:rsidP="0081336F">
      <w:pPr>
        <w:numPr>
          <w:ilvl w:val="0"/>
          <w:numId w:val="24"/>
        </w:numPr>
        <w:suppressAutoHyphens/>
        <w:jc w:val="both"/>
        <w:rPr>
          <w:bCs/>
          <w:iCs/>
          <w:sz w:val="20"/>
          <w:szCs w:val="20"/>
        </w:rPr>
      </w:pPr>
      <w:r w:rsidRPr="00DE664E">
        <w:rPr>
          <w:b/>
          <w:iCs/>
          <w:sz w:val="20"/>
          <w:szCs w:val="20"/>
        </w:rPr>
        <w:t>Nikolić N</w:t>
      </w:r>
      <w:r w:rsidRPr="00DE664E">
        <w:rPr>
          <w:bCs/>
          <w:iCs/>
          <w:sz w:val="20"/>
          <w:szCs w:val="20"/>
        </w:rPr>
        <w:t>, Golubović A, Ratković A, Pandurević S, Kontić M. Brief report: predictive value of PD-L1 expression in non-small-cell lung cancer—should we set the bar higher for monotherapy? Clin Lung Cancer. 2023;24(6):e214-e218. doi:10.1016/j.cllc.2023.04.010. (IF 3.3; M22)</w:t>
      </w:r>
    </w:p>
    <w:p w14:paraId="2AF03720" w14:textId="77777777" w:rsidR="0081336F" w:rsidRPr="00DE664E" w:rsidRDefault="0081336F" w:rsidP="0081336F">
      <w:pPr>
        <w:numPr>
          <w:ilvl w:val="0"/>
          <w:numId w:val="24"/>
        </w:numPr>
        <w:suppressAutoHyphens/>
        <w:jc w:val="both"/>
        <w:rPr>
          <w:b/>
          <w:i/>
          <w:sz w:val="20"/>
          <w:szCs w:val="20"/>
        </w:rPr>
      </w:pPr>
      <w:r w:rsidRPr="00DE664E">
        <w:rPr>
          <w:b/>
          <w:iCs/>
          <w:sz w:val="20"/>
          <w:szCs w:val="20"/>
        </w:rPr>
        <w:t>Nikola N</w:t>
      </w:r>
      <w:r w:rsidRPr="00DE664E">
        <w:rPr>
          <w:bCs/>
          <w:iCs/>
          <w:sz w:val="20"/>
          <w:szCs w:val="20"/>
        </w:rPr>
        <w:t>, Natasa D, Milica K. A rare case of miliary tuberculosis in a patient with NSCLC receiving PD-1 inhibitor therapy, mimicking autoimmune pneumonitis. J Cancer Res Ther. 2023;19(Suppl 2):S909-S911. doi:10.4103/jcrt.jcrt_410_22. (IF 1.4; M23)</w:t>
      </w:r>
    </w:p>
    <w:p w14:paraId="5C7F94D9" w14:textId="77777777" w:rsidR="0081336F" w:rsidRPr="00DE664E" w:rsidRDefault="0081336F" w:rsidP="0081336F">
      <w:pPr>
        <w:ind w:left="360"/>
        <w:jc w:val="both"/>
        <w:rPr>
          <w:b/>
          <w:sz w:val="20"/>
          <w:szCs w:val="20"/>
          <w:lang w:val="sr-Cyrl-RS"/>
        </w:rPr>
      </w:pPr>
    </w:p>
    <w:p w14:paraId="257E3AF3" w14:textId="77777777" w:rsidR="0081336F" w:rsidRPr="00DE664E" w:rsidRDefault="0081336F" w:rsidP="0081336F">
      <w:pPr>
        <w:jc w:val="both"/>
        <w:rPr>
          <w:b/>
          <w:sz w:val="20"/>
          <w:szCs w:val="20"/>
          <w:lang w:val="sr-Cyrl-RS"/>
        </w:rPr>
      </w:pPr>
    </w:p>
    <w:p w14:paraId="76A84840" w14:textId="77777777" w:rsidR="0081336F" w:rsidRPr="00AE317B" w:rsidRDefault="0081336F" w:rsidP="0081336F">
      <w:pPr>
        <w:jc w:val="both"/>
        <w:rPr>
          <w:b/>
          <w:bCs/>
          <w:sz w:val="20"/>
          <w:szCs w:val="20"/>
          <w:lang w:val="sl-SI"/>
        </w:rPr>
      </w:pPr>
      <w:r w:rsidRPr="00AE317B">
        <w:rPr>
          <w:b/>
          <w:bCs/>
          <w:sz w:val="20"/>
          <w:szCs w:val="20"/>
          <w:lang w:val="sl-SI"/>
        </w:rPr>
        <w:t>Цео рад у часопису који није укључен у горе поменуте базе података</w:t>
      </w:r>
    </w:p>
    <w:p w14:paraId="30E8C67F" w14:textId="77777777" w:rsidR="0081336F" w:rsidRPr="00DE664E" w:rsidRDefault="0081336F" w:rsidP="0081336F">
      <w:pPr>
        <w:numPr>
          <w:ilvl w:val="0"/>
          <w:numId w:val="25"/>
        </w:numPr>
        <w:suppressAutoHyphens/>
        <w:jc w:val="both"/>
        <w:rPr>
          <w:bCs/>
          <w:sz w:val="20"/>
          <w:szCs w:val="20"/>
          <w:lang w:val="sr-Latn-CS"/>
        </w:rPr>
      </w:pPr>
      <w:r w:rsidRPr="00DE664E">
        <w:rPr>
          <w:bCs/>
          <w:sz w:val="20"/>
          <w:szCs w:val="20"/>
          <w:lang w:val="sr-Latn-CS"/>
        </w:rPr>
        <w:t xml:space="preserve">Belić S, Marić N, Đurđević N, Golubović A, Milivojević I, Geratović M, </w:t>
      </w:r>
      <w:r w:rsidRPr="00DE664E">
        <w:rPr>
          <w:b/>
          <w:sz w:val="20"/>
          <w:szCs w:val="20"/>
          <w:lang w:val="sr-Latn-CS"/>
        </w:rPr>
        <w:t>Nikolić N</w:t>
      </w:r>
      <w:r w:rsidRPr="00DE664E">
        <w:rPr>
          <w:bCs/>
          <w:sz w:val="20"/>
          <w:szCs w:val="20"/>
          <w:lang w:val="sr-Latn-CS"/>
        </w:rPr>
        <w:t xml:space="preserve">, Čokrlić I, Stjepanović M. Intersticijumske bolesti pluća I sekundarna plućna hipertenzija. Serbian Journal of the Medicar Chamber 2023; 4(1): 65-74. </w:t>
      </w:r>
    </w:p>
    <w:p w14:paraId="6D13CABA" w14:textId="77777777" w:rsidR="0081336F" w:rsidRPr="00DE664E" w:rsidRDefault="0081336F" w:rsidP="0081336F">
      <w:pPr>
        <w:numPr>
          <w:ilvl w:val="0"/>
          <w:numId w:val="25"/>
        </w:numPr>
        <w:suppressAutoHyphens/>
        <w:jc w:val="both"/>
        <w:rPr>
          <w:bCs/>
          <w:sz w:val="20"/>
          <w:szCs w:val="20"/>
          <w:lang w:val="sr-Latn-CS"/>
        </w:rPr>
      </w:pPr>
      <w:r w:rsidRPr="00DE664E">
        <w:rPr>
          <w:bCs/>
          <w:sz w:val="20"/>
          <w:szCs w:val="20"/>
          <w:lang w:val="sr-Latn-CS"/>
        </w:rPr>
        <w:t xml:space="preserve">Marić N, Belić S, </w:t>
      </w:r>
      <w:r w:rsidRPr="00DE664E">
        <w:rPr>
          <w:b/>
          <w:sz w:val="20"/>
          <w:szCs w:val="20"/>
          <w:lang w:val="sr-Latn-CS"/>
        </w:rPr>
        <w:t>Nikolić N</w:t>
      </w:r>
      <w:r w:rsidRPr="00DE664E">
        <w:rPr>
          <w:bCs/>
          <w:sz w:val="20"/>
          <w:szCs w:val="20"/>
          <w:lang w:val="sr-Latn-CS"/>
        </w:rPr>
        <w:t>, Stjepanović M. Vodič evropskog respiratornog udruženja u lečenju sarkoidoze: klinički pristup i predlozi. Serbian Journal of the Medical Chamber 2023; 4(2): 164-174.</w:t>
      </w:r>
    </w:p>
    <w:p w14:paraId="2B55448C" w14:textId="77777777" w:rsidR="0081336F" w:rsidRPr="00DE664E" w:rsidRDefault="0081336F" w:rsidP="0081336F">
      <w:pPr>
        <w:numPr>
          <w:ilvl w:val="0"/>
          <w:numId w:val="25"/>
        </w:numPr>
        <w:suppressAutoHyphens/>
        <w:jc w:val="both"/>
        <w:rPr>
          <w:bCs/>
          <w:sz w:val="20"/>
          <w:szCs w:val="20"/>
          <w:lang w:val="sr-Latn-CS"/>
        </w:rPr>
      </w:pPr>
      <w:r w:rsidRPr="00DE664E">
        <w:rPr>
          <w:bCs/>
          <w:sz w:val="20"/>
          <w:szCs w:val="20"/>
          <w:lang w:val="sr-Latn-CS"/>
        </w:rPr>
        <w:t>Konti</w:t>
      </w:r>
      <w:r w:rsidRPr="00DE664E">
        <w:rPr>
          <w:bCs/>
          <w:sz w:val="20"/>
          <w:szCs w:val="20"/>
          <w:lang w:val="sr-Latn-RS"/>
        </w:rPr>
        <w:t xml:space="preserve">ć Jovanović M, Golubović A, </w:t>
      </w:r>
      <w:r w:rsidRPr="00DE664E">
        <w:rPr>
          <w:b/>
          <w:sz w:val="20"/>
          <w:szCs w:val="20"/>
          <w:lang w:val="sr-Latn-RS"/>
        </w:rPr>
        <w:t xml:space="preserve">Nikolić N. </w:t>
      </w:r>
      <w:r w:rsidRPr="00DE664E">
        <w:rPr>
          <w:bCs/>
          <w:sz w:val="20"/>
          <w:szCs w:val="20"/>
          <w:lang w:val="sr-Latn-RS"/>
        </w:rPr>
        <w:t xml:space="preserve">Biomarkeri u selekciji pacijenata za primenu imunoterapije kod pacijenata sa nesitnoćelijskim karcinomom pluća. </w:t>
      </w:r>
      <w:r w:rsidRPr="00DE664E">
        <w:rPr>
          <w:bCs/>
          <w:sz w:val="20"/>
          <w:szCs w:val="20"/>
          <w:lang w:val="sr-Latn-CS"/>
        </w:rPr>
        <w:t>Acta Clinica 2021; 2(1): 62-69.</w:t>
      </w:r>
    </w:p>
    <w:p w14:paraId="013375D2" w14:textId="77777777" w:rsidR="0081336F" w:rsidRPr="00DE664E" w:rsidRDefault="0081336F" w:rsidP="0081336F">
      <w:pPr>
        <w:jc w:val="both"/>
        <w:rPr>
          <w:sz w:val="20"/>
          <w:szCs w:val="20"/>
        </w:rPr>
      </w:pPr>
    </w:p>
    <w:p w14:paraId="2E3BAD4A" w14:textId="77777777" w:rsidR="0081336F" w:rsidRPr="00AE317B" w:rsidRDefault="0081336F" w:rsidP="0081336F">
      <w:pPr>
        <w:jc w:val="both"/>
        <w:rPr>
          <w:b/>
          <w:bCs/>
          <w:sz w:val="20"/>
          <w:szCs w:val="20"/>
          <w:lang w:val="sl-SI"/>
        </w:rPr>
      </w:pPr>
      <w:r w:rsidRPr="00AE317B">
        <w:rPr>
          <w:b/>
          <w:bCs/>
          <w:sz w:val="20"/>
          <w:szCs w:val="20"/>
          <w:lang w:val="sl-SI"/>
        </w:rPr>
        <w:t>Извод у зборнику националног скупа</w:t>
      </w:r>
    </w:p>
    <w:p w14:paraId="4273CBF9" w14:textId="77777777" w:rsidR="0081336F" w:rsidRPr="00DE664E" w:rsidRDefault="0081336F" w:rsidP="0081336F">
      <w:pPr>
        <w:numPr>
          <w:ilvl w:val="0"/>
          <w:numId w:val="11"/>
        </w:numPr>
        <w:suppressAutoHyphens/>
        <w:jc w:val="both"/>
        <w:rPr>
          <w:bCs/>
          <w:sz w:val="20"/>
          <w:szCs w:val="20"/>
        </w:rPr>
      </w:pPr>
      <w:r w:rsidRPr="00DE664E">
        <w:rPr>
          <w:b/>
          <w:sz w:val="20"/>
          <w:szCs w:val="20"/>
        </w:rPr>
        <w:t>Nikolić N</w:t>
      </w:r>
      <w:r w:rsidRPr="00DE664E">
        <w:rPr>
          <w:bCs/>
          <w:sz w:val="20"/>
          <w:szCs w:val="20"/>
        </w:rPr>
        <w:t>, Geratović M, Belić S, Đurđević N, Marić N, Stjepanović M. Dugotrajan odgovor na primenu atezolizumaba u iscrpljenim terapijskim opcijama pacijenata sa NSCLC I niskom PDL1 ekspresijom. Beogradski pulmološki dani, Beograd 22-23.09.2023. Knjiga apstrakta: 94-95 s.</w:t>
      </w:r>
    </w:p>
    <w:p w14:paraId="6F64D77F" w14:textId="77777777" w:rsidR="0081336F" w:rsidRPr="00DE664E" w:rsidRDefault="0081336F" w:rsidP="0081336F">
      <w:pPr>
        <w:numPr>
          <w:ilvl w:val="0"/>
          <w:numId w:val="11"/>
        </w:numPr>
        <w:suppressAutoHyphens/>
        <w:jc w:val="both"/>
        <w:rPr>
          <w:bCs/>
          <w:sz w:val="20"/>
          <w:szCs w:val="20"/>
        </w:rPr>
      </w:pPr>
      <w:r w:rsidRPr="00DE664E">
        <w:rPr>
          <w:bCs/>
          <w:sz w:val="20"/>
          <w:szCs w:val="20"/>
        </w:rPr>
        <w:t xml:space="preserve">Geratović M, </w:t>
      </w:r>
      <w:r w:rsidRPr="00DE664E">
        <w:rPr>
          <w:b/>
          <w:sz w:val="20"/>
          <w:szCs w:val="20"/>
        </w:rPr>
        <w:t>Nikolić N</w:t>
      </w:r>
      <w:r w:rsidRPr="00DE664E">
        <w:rPr>
          <w:bCs/>
          <w:sz w:val="20"/>
          <w:szCs w:val="20"/>
        </w:rPr>
        <w:t>, Marić N, Belić S, Đurđević N, Stjepanović M. Poboljšanje kvaliteta života nakon primene omalizumaba kod pacijentkinje sa teškom astmom, prikaz slučaja. 7-mi kongres respiratorne medicine Srbije sa međunarodnim učešćem, Vrnjačka banja 20-23.04.2023.Knjiga sažetaka: 170 s.</w:t>
      </w:r>
    </w:p>
    <w:p w14:paraId="0AAC28F6" w14:textId="77777777" w:rsidR="0081336F" w:rsidRPr="00DE664E" w:rsidRDefault="0081336F" w:rsidP="0081336F">
      <w:pPr>
        <w:numPr>
          <w:ilvl w:val="0"/>
          <w:numId w:val="11"/>
        </w:numPr>
        <w:suppressAutoHyphens/>
        <w:jc w:val="both"/>
        <w:rPr>
          <w:bCs/>
          <w:sz w:val="20"/>
          <w:szCs w:val="20"/>
        </w:rPr>
      </w:pPr>
      <w:r w:rsidRPr="00DE664E">
        <w:rPr>
          <w:bCs/>
          <w:sz w:val="20"/>
          <w:szCs w:val="20"/>
        </w:rPr>
        <w:t xml:space="preserve">Ivana Sekulovic Radovanovic, Milija Gajic, Snezana Cvetkovic, Ana Samardzic, </w:t>
      </w:r>
      <w:r w:rsidRPr="00DE664E">
        <w:rPr>
          <w:b/>
          <w:bCs/>
          <w:sz w:val="20"/>
          <w:szCs w:val="20"/>
        </w:rPr>
        <w:t xml:space="preserve">Nikola Nikolic, </w:t>
      </w:r>
      <w:r w:rsidRPr="00DE664E">
        <w:rPr>
          <w:bCs/>
          <w:sz w:val="20"/>
          <w:szCs w:val="20"/>
        </w:rPr>
        <w:t>Ljudmila Nagorni Obradovic, Značaj diferencijalno-dijagnostičkog pristupa u postavljanju dijagnoze tuberkulozne neuroinfekcije . prikaz slučaja. 7-mi kongres respiratorne medicine Srbije sa međunarodnim učešćem, Vrnjačka banja 20-23.04.2023.Knjiga sažetaka: 170 s.</w:t>
      </w:r>
    </w:p>
    <w:p w14:paraId="09AC28BB" w14:textId="77777777" w:rsidR="0081336F" w:rsidRPr="00DE664E" w:rsidRDefault="0081336F" w:rsidP="0081336F">
      <w:pPr>
        <w:numPr>
          <w:ilvl w:val="0"/>
          <w:numId w:val="11"/>
        </w:numPr>
        <w:suppressAutoHyphens/>
        <w:jc w:val="both"/>
        <w:rPr>
          <w:bCs/>
          <w:sz w:val="20"/>
          <w:szCs w:val="20"/>
        </w:rPr>
      </w:pPr>
      <w:r w:rsidRPr="00DE664E">
        <w:rPr>
          <w:bCs/>
          <w:sz w:val="20"/>
          <w:szCs w:val="20"/>
        </w:rPr>
        <w:t xml:space="preserve">Golubović A, </w:t>
      </w:r>
      <w:r w:rsidRPr="00DE664E">
        <w:rPr>
          <w:b/>
          <w:sz w:val="20"/>
          <w:szCs w:val="20"/>
        </w:rPr>
        <w:t xml:space="preserve">Nikolić N, </w:t>
      </w:r>
      <w:r w:rsidRPr="00DE664E">
        <w:rPr>
          <w:bCs/>
          <w:sz w:val="20"/>
          <w:szCs w:val="20"/>
        </w:rPr>
        <w:t>Kontić Jovanović M. Smoking and immunotherapy – Is there a link? Prvi vek srpske pulmologije. Beograd, 03-05.06.2022. Knjiga sažetaka: 10s.</w:t>
      </w:r>
    </w:p>
    <w:p w14:paraId="2CA34CBA" w14:textId="77777777" w:rsidR="0081336F" w:rsidRPr="00DE664E" w:rsidRDefault="0081336F" w:rsidP="0081336F">
      <w:pPr>
        <w:numPr>
          <w:ilvl w:val="0"/>
          <w:numId w:val="11"/>
        </w:numPr>
        <w:suppressAutoHyphens/>
        <w:jc w:val="both"/>
        <w:rPr>
          <w:bCs/>
          <w:sz w:val="20"/>
          <w:szCs w:val="20"/>
        </w:rPr>
      </w:pPr>
      <w:r w:rsidRPr="00DE664E">
        <w:rPr>
          <w:bCs/>
          <w:sz w:val="20"/>
          <w:szCs w:val="20"/>
        </w:rPr>
        <w:t xml:space="preserve">Ratković A, </w:t>
      </w:r>
      <w:r w:rsidRPr="00DE664E">
        <w:rPr>
          <w:b/>
          <w:sz w:val="20"/>
          <w:szCs w:val="20"/>
        </w:rPr>
        <w:t xml:space="preserve">Nikolić N. </w:t>
      </w:r>
      <w:r w:rsidRPr="00DE664E">
        <w:rPr>
          <w:bCs/>
          <w:sz w:val="20"/>
          <w:szCs w:val="20"/>
        </w:rPr>
        <w:t>Williams Campbell syndrome in adult (mis)treated as allergic bronchopulmonary aspergillosis: A case report. Prvi vek srpske pulmologije. Beograd, 03-05.06.2022. Knjiga sažetaka: 17s.</w:t>
      </w:r>
    </w:p>
    <w:p w14:paraId="0FC3374B" w14:textId="77777777" w:rsidR="0081336F" w:rsidRPr="00DE664E" w:rsidRDefault="0081336F" w:rsidP="0081336F">
      <w:pPr>
        <w:numPr>
          <w:ilvl w:val="0"/>
          <w:numId w:val="11"/>
        </w:numPr>
        <w:suppressAutoHyphens/>
        <w:jc w:val="both"/>
        <w:rPr>
          <w:bCs/>
          <w:sz w:val="20"/>
          <w:szCs w:val="20"/>
        </w:rPr>
      </w:pPr>
      <w:r w:rsidRPr="00DE664E">
        <w:rPr>
          <w:b/>
          <w:sz w:val="20"/>
          <w:szCs w:val="20"/>
        </w:rPr>
        <w:t xml:space="preserve">Nikolić N. </w:t>
      </w:r>
      <w:r w:rsidRPr="00DE664E">
        <w:rPr>
          <w:bCs/>
          <w:sz w:val="20"/>
          <w:szCs w:val="20"/>
        </w:rPr>
        <w:t>Miliary tuberculosis in a patient with NSCLC receiving immune checkpoint inhibitor presented as an autoimmune pneumonitis: A case report. Prvi vek srpske pulmologije. Beograd, 03-05.06.2022. Knjiga sažetaka: 79s.</w:t>
      </w:r>
    </w:p>
    <w:p w14:paraId="4F2CE2CE" w14:textId="77777777" w:rsidR="0081336F" w:rsidRPr="00DE664E" w:rsidRDefault="0081336F" w:rsidP="0081336F">
      <w:pPr>
        <w:numPr>
          <w:ilvl w:val="0"/>
          <w:numId w:val="11"/>
        </w:numPr>
        <w:suppressAutoHyphens/>
        <w:jc w:val="both"/>
        <w:rPr>
          <w:bCs/>
          <w:sz w:val="20"/>
          <w:szCs w:val="20"/>
        </w:rPr>
      </w:pPr>
      <w:r w:rsidRPr="00DE664E">
        <w:rPr>
          <w:b/>
          <w:sz w:val="20"/>
          <w:szCs w:val="20"/>
        </w:rPr>
        <w:t xml:space="preserve">Nikolić N, </w:t>
      </w:r>
      <w:r w:rsidRPr="00DE664E">
        <w:rPr>
          <w:bCs/>
          <w:sz w:val="20"/>
          <w:szCs w:val="20"/>
        </w:rPr>
        <w:t>Golubovic A, Kontić Jovanović M. Prognostic value of PDL1 expression in non-small-cell lung cancer patients treated with immune checkpoint inhibitors. Prvi vek srpske pulmologije. Beograd, 03-05.06.2022. Knjiga sažetaka: 80s.</w:t>
      </w:r>
    </w:p>
    <w:p w14:paraId="0805D946" w14:textId="77777777" w:rsidR="0081336F" w:rsidRPr="00DE664E" w:rsidRDefault="0081336F" w:rsidP="0081336F">
      <w:pPr>
        <w:numPr>
          <w:ilvl w:val="0"/>
          <w:numId w:val="11"/>
        </w:numPr>
        <w:suppressAutoHyphens/>
        <w:jc w:val="both"/>
        <w:rPr>
          <w:bCs/>
          <w:sz w:val="20"/>
          <w:szCs w:val="20"/>
        </w:rPr>
      </w:pPr>
      <w:r w:rsidRPr="00DE664E">
        <w:rPr>
          <w:bCs/>
          <w:sz w:val="20"/>
          <w:szCs w:val="20"/>
        </w:rPr>
        <w:lastRenderedPageBreak/>
        <w:t xml:space="preserve">Dalifi S, Cvetković A, Ivanić I, Ratković A, </w:t>
      </w:r>
      <w:r w:rsidRPr="00DE664E">
        <w:rPr>
          <w:b/>
          <w:sz w:val="20"/>
          <w:szCs w:val="20"/>
        </w:rPr>
        <w:t xml:space="preserve">Nikolić N. </w:t>
      </w:r>
      <w:r w:rsidRPr="00DE664E">
        <w:rPr>
          <w:bCs/>
          <w:sz w:val="20"/>
          <w:szCs w:val="20"/>
        </w:rPr>
        <w:t>Significance of NGS testing in patients with non-small-cell lung cancer. Prvi vek srpske pulmologije. Beograd, 03-05.06.2022. Knjiga sažetaka: 87s.</w:t>
      </w:r>
    </w:p>
    <w:p w14:paraId="636CFD23" w14:textId="77777777" w:rsidR="0081336F" w:rsidRPr="00DE664E" w:rsidRDefault="0081336F" w:rsidP="0081336F">
      <w:pPr>
        <w:numPr>
          <w:ilvl w:val="0"/>
          <w:numId w:val="11"/>
        </w:numPr>
        <w:suppressAutoHyphens/>
        <w:jc w:val="both"/>
        <w:rPr>
          <w:bCs/>
          <w:sz w:val="20"/>
          <w:szCs w:val="20"/>
        </w:rPr>
      </w:pPr>
      <w:r w:rsidRPr="00DE664E">
        <w:rPr>
          <w:bCs/>
          <w:sz w:val="20"/>
          <w:szCs w:val="20"/>
        </w:rPr>
        <w:t xml:space="preserve">Cvetković S, Samardžić A, Gajić M, Nagorni-Obradović Lj, Bojić Z, </w:t>
      </w:r>
      <w:r w:rsidRPr="00DE664E">
        <w:rPr>
          <w:b/>
          <w:sz w:val="20"/>
          <w:szCs w:val="20"/>
        </w:rPr>
        <w:t xml:space="preserve">Nikolić N, </w:t>
      </w:r>
      <w:r w:rsidRPr="00DE664E">
        <w:rPr>
          <w:bCs/>
          <w:sz w:val="20"/>
          <w:szCs w:val="20"/>
        </w:rPr>
        <w:t>Vujić T. Toxic medical hepatitis in patient with pulmonary tuberculosis – Case report. Prvi vek srpske pulmologije. Beograd, 03-05.06.2022. Knjiga sažetaka: 91s.</w:t>
      </w:r>
    </w:p>
    <w:p w14:paraId="67381615" w14:textId="77777777" w:rsidR="0081336F" w:rsidRPr="00DE664E" w:rsidRDefault="0081336F" w:rsidP="0081336F">
      <w:pPr>
        <w:numPr>
          <w:ilvl w:val="0"/>
          <w:numId w:val="11"/>
        </w:numPr>
        <w:suppressAutoHyphens/>
        <w:jc w:val="both"/>
        <w:rPr>
          <w:bCs/>
          <w:sz w:val="20"/>
          <w:szCs w:val="20"/>
        </w:rPr>
      </w:pPr>
      <w:r w:rsidRPr="00DE664E">
        <w:rPr>
          <w:bCs/>
          <w:sz w:val="20"/>
          <w:szCs w:val="20"/>
        </w:rPr>
        <w:t xml:space="preserve">Bojić Z, Nagorni Obradović Lj, Cvetković S, Samardžić A, </w:t>
      </w:r>
      <w:r w:rsidRPr="00DE664E">
        <w:rPr>
          <w:b/>
          <w:sz w:val="20"/>
          <w:szCs w:val="20"/>
        </w:rPr>
        <w:t xml:space="preserve">Nikolić N. </w:t>
      </w:r>
      <w:r w:rsidRPr="00DE664E">
        <w:rPr>
          <w:bCs/>
          <w:sz w:val="20"/>
          <w:szCs w:val="20"/>
        </w:rPr>
        <w:t>Microbiological analysis of sputum and serology on Mycoplasma Pneumoniae in patients with COPD exacerbation. Prvi vek srpske pulmologije. Beograd, 03-05.06.2022. Knjiga sažetaka: 102s.</w:t>
      </w:r>
    </w:p>
    <w:p w14:paraId="6DB412D2" w14:textId="77777777" w:rsidR="0081336F" w:rsidRPr="00DE664E" w:rsidRDefault="0081336F" w:rsidP="0081336F">
      <w:pPr>
        <w:jc w:val="both"/>
        <w:rPr>
          <w:bCs/>
          <w:sz w:val="20"/>
          <w:szCs w:val="20"/>
        </w:rPr>
      </w:pPr>
    </w:p>
    <w:p w14:paraId="3042F169" w14:textId="77777777" w:rsidR="0081336F" w:rsidRPr="00AE317B" w:rsidRDefault="0081336F" w:rsidP="0081336F">
      <w:pPr>
        <w:jc w:val="both"/>
        <w:rPr>
          <w:b/>
          <w:bCs/>
          <w:sz w:val="20"/>
          <w:szCs w:val="20"/>
          <w:lang w:val="sl-SI"/>
        </w:rPr>
      </w:pPr>
      <w:r w:rsidRPr="00AE317B">
        <w:rPr>
          <w:b/>
          <w:bCs/>
          <w:sz w:val="20"/>
          <w:szCs w:val="20"/>
          <w:lang w:val="sr-Cyrl-RS"/>
        </w:rPr>
        <w:t xml:space="preserve">Књиге, </w:t>
      </w:r>
      <w:r w:rsidRPr="00AE317B">
        <w:rPr>
          <w:b/>
          <w:bCs/>
          <w:sz w:val="20"/>
          <w:szCs w:val="20"/>
          <w:lang w:val="sl-SI"/>
        </w:rPr>
        <w:t>поглавља у књигама</w:t>
      </w:r>
    </w:p>
    <w:p w14:paraId="13340B02" w14:textId="446DD261" w:rsidR="0081336F" w:rsidRPr="00DE664E" w:rsidRDefault="0081336F" w:rsidP="0081336F">
      <w:pPr>
        <w:numPr>
          <w:ilvl w:val="0"/>
          <w:numId w:val="12"/>
        </w:numPr>
        <w:suppressAutoHyphens/>
        <w:ind w:left="720"/>
        <w:jc w:val="both"/>
        <w:rPr>
          <w:bCs/>
          <w:sz w:val="20"/>
          <w:szCs w:val="20"/>
        </w:rPr>
      </w:pPr>
      <w:r w:rsidRPr="00DE664E">
        <w:rPr>
          <w:bCs/>
          <w:sz w:val="20"/>
          <w:szCs w:val="20"/>
        </w:rPr>
        <w:t>Kontić Jovanović</w:t>
      </w:r>
      <w:r>
        <w:rPr>
          <w:bCs/>
          <w:sz w:val="20"/>
          <w:szCs w:val="20"/>
        </w:rPr>
        <w:t xml:space="preserve"> M</w:t>
      </w:r>
      <w:r w:rsidRPr="00DE664E">
        <w:rPr>
          <w:bCs/>
          <w:sz w:val="20"/>
          <w:szCs w:val="20"/>
        </w:rPr>
        <w:t>, Golubović</w:t>
      </w:r>
      <w:r>
        <w:rPr>
          <w:bCs/>
          <w:sz w:val="20"/>
          <w:szCs w:val="20"/>
        </w:rPr>
        <w:t xml:space="preserve"> A</w:t>
      </w:r>
      <w:r w:rsidRPr="00DE664E">
        <w:rPr>
          <w:bCs/>
          <w:sz w:val="20"/>
          <w:szCs w:val="20"/>
        </w:rPr>
        <w:t xml:space="preserve">, </w:t>
      </w:r>
      <w:r w:rsidRPr="0081336F">
        <w:rPr>
          <w:b/>
          <w:sz w:val="20"/>
          <w:szCs w:val="20"/>
        </w:rPr>
        <w:t>Nikolić N</w:t>
      </w:r>
      <w:r w:rsidRPr="00DE664E">
        <w:rPr>
          <w:bCs/>
          <w:sz w:val="20"/>
          <w:szCs w:val="20"/>
        </w:rPr>
        <w:t>. Inovativni terapijski pristupi u lečenju NSCLC – imunoterapija. U: Urednici: Stjepanović M, Popević S, Dimić-Janjić S. Odabrana poglavlja iz pulmologije. Medicinski fakultet u Beogradu, 2023: 978-86-7117-681-1, 211-225. (Veće za specijalističku nastavu Medicinskog fakulteta Univerziteta u Beogradu na sednici održanoj 30.5.2022. godine, donelo je odluku br. 141/40-6 da se prihvati pozitivna recenzija udžbenika Odabrana poglavlja iz pulmologije urednika asist. dr Mihaila Stjepanovića, doc. dr Spasoja Popevića i asist. dr Sanje Dimić Janjić, i da je udžbenik namenjen poslediplomskom usavršavanju lekara.)</w:t>
      </w:r>
    </w:p>
    <w:p w14:paraId="4E97189A" w14:textId="77777777" w:rsidR="0081336F" w:rsidRPr="00DE664E" w:rsidRDefault="0081336F" w:rsidP="0081336F">
      <w:pPr>
        <w:jc w:val="both"/>
        <w:rPr>
          <w:bCs/>
          <w:sz w:val="20"/>
          <w:szCs w:val="20"/>
        </w:rPr>
      </w:pPr>
    </w:p>
    <w:p w14:paraId="1597B3B9" w14:textId="77777777" w:rsidR="0081336F" w:rsidRPr="00DE664E" w:rsidRDefault="0081336F" w:rsidP="0081336F">
      <w:pPr>
        <w:jc w:val="both"/>
        <w:rPr>
          <w:sz w:val="20"/>
          <w:szCs w:val="20"/>
        </w:rPr>
      </w:pPr>
    </w:p>
    <w:p w14:paraId="77D689A2" w14:textId="77777777" w:rsidR="0081336F" w:rsidRPr="00DE664E" w:rsidRDefault="0081336F" w:rsidP="0081336F">
      <w:pPr>
        <w:ind w:left="360"/>
        <w:jc w:val="both"/>
        <w:rPr>
          <w:b/>
          <w:sz w:val="20"/>
          <w:szCs w:val="20"/>
          <w:lang w:val="sr-Cyrl-RS"/>
        </w:rPr>
      </w:pPr>
      <w:r w:rsidRPr="00DE664E">
        <w:rPr>
          <w:b/>
          <w:sz w:val="20"/>
          <w:szCs w:val="20"/>
          <w:lang w:val="sr-Cyrl-RS"/>
        </w:rPr>
        <w:t xml:space="preserve">  </w:t>
      </w:r>
    </w:p>
    <w:p w14:paraId="7C6B0C5A" w14:textId="77777777" w:rsidR="0081336F" w:rsidRPr="00DE664E" w:rsidRDefault="0081336F" w:rsidP="0081336F">
      <w:pPr>
        <w:jc w:val="both"/>
        <w:rPr>
          <w:b/>
          <w:i/>
          <w:iCs/>
          <w:sz w:val="20"/>
          <w:szCs w:val="20"/>
        </w:rPr>
      </w:pPr>
      <w:r w:rsidRPr="00DE664E">
        <w:rPr>
          <w:sz w:val="20"/>
          <w:szCs w:val="20"/>
          <w:lang w:val="sl-SI"/>
        </w:rPr>
        <w:t xml:space="preserve">ц) </w:t>
      </w:r>
      <w:r w:rsidRPr="00DE664E">
        <w:rPr>
          <w:sz w:val="20"/>
          <w:szCs w:val="20"/>
          <w:lang w:val="sr-Cyrl-RS"/>
        </w:rPr>
        <w:t xml:space="preserve">  </w:t>
      </w:r>
      <w:r w:rsidRPr="00DE664E">
        <w:rPr>
          <w:sz w:val="20"/>
          <w:szCs w:val="20"/>
          <w:lang w:val="sl-SI"/>
        </w:rPr>
        <w:t>Цитираност</w:t>
      </w:r>
      <w:r w:rsidRPr="00DE664E">
        <w:rPr>
          <w:sz w:val="20"/>
          <w:szCs w:val="20"/>
          <w:lang w:val="sr-Cyrl-RS"/>
        </w:rPr>
        <w:t xml:space="preserve">: према индексној бази </w:t>
      </w:r>
      <w:r w:rsidRPr="00DE664E">
        <w:rPr>
          <w:sz w:val="20"/>
          <w:szCs w:val="20"/>
          <w:lang w:val="sr-Latn-RS"/>
        </w:rPr>
        <w:t xml:space="preserve">SCOPUS </w:t>
      </w:r>
      <w:r w:rsidRPr="00DE664E">
        <w:rPr>
          <w:sz w:val="20"/>
          <w:szCs w:val="20"/>
          <w:lang w:val="sr-Cyrl-RS"/>
        </w:rPr>
        <w:t xml:space="preserve"> 09.03.2026.</w:t>
      </w:r>
      <w:r w:rsidRPr="00DE664E">
        <w:rPr>
          <w:sz w:val="20"/>
          <w:szCs w:val="20"/>
          <w:lang w:val="sr-Latn-RS"/>
        </w:rPr>
        <w:t>: 10 хетеро</w:t>
      </w:r>
      <w:r w:rsidRPr="00DE664E">
        <w:rPr>
          <w:sz w:val="20"/>
          <w:szCs w:val="20"/>
          <w:lang w:val="sr-Cyrl-RS"/>
        </w:rPr>
        <w:t xml:space="preserve">цитата; </w:t>
      </w:r>
      <w:r w:rsidRPr="00DE664E">
        <w:rPr>
          <w:i/>
          <w:sz w:val="20"/>
          <w:szCs w:val="20"/>
          <w:lang w:val="sr-Latn-RS"/>
        </w:rPr>
        <w:t>h-</w:t>
      </w:r>
      <w:r w:rsidRPr="00DE664E">
        <w:rPr>
          <w:sz w:val="20"/>
          <w:szCs w:val="20"/>
          <w:lang w:val="sr-Cyrl-RS"/>
        </w:rPr>
        <w:t xml:space="preserve">индекс </w:t>
      </w:r>
      <w:r w:rsidRPr="00DE664E">
        <w:rPr>
          <w:sz w:val="20"/>
          <w:szCs w:val="20"/>
        </w:rPr>
        <w:t>2</w:t>
      </w:r>
      <w:r w:rsidRPr="00DE664E">
        <w:rPr>
          <w:sz w:val="20"/>
          <w:szCs w:val="20"/>
          <w:lang w:val="sr-Cyrl-RS"/>
        </w:rPr>
        <w:t>.</w:t>
      </w:r>
    </w:p>
    <w:p w14:paraId="31C5C651" w14:textId="77777777" w:rsidR="0081336F" w:rsidRPr="00DE664E" w:rsidRDefault="0081336F" w:rsidP="0081336F">
      <w:pPr>
        <w:jc w:val="both"/>
        <w:rPr>
          <w:sz w:val="20"/>
          <w:szCs w:val="20"/>
          <w:lang w:val="sr-Cyrl-RS"/>
        </w:rPr>
      </w:pPr>
    </w:p>
    <w:p w14:paraId="0B55E161" w14:textId="77777777" w:rsidR="0081336F" w:rsidRPr="00AE317B" w:rsidRDefault="0081336F" w:rsidP="0081336F">
      <w:pPr>
        <w:jc w:val="both"/>
        <w:rPr>
          <w:b/>
          <w:bCs/>
          <w:sz w:val="20"/>
          <w:szCs w:val="20"/>
          <w:lang w:val="sl-SI"/>
        </w:rPr>
      </w:pPr>
      <w:r w:rsidRPr="00AE317B">
        <w:rPr>
          <w:b/>
          <w:bCs/>
          <w:sz w:val="20"/>
          <w:szCs w:val="20"/>
          <w:lang w:val="sr-Cyrl-RS"/>
        </w:rPr>
        <w:t>Ђ</w:t>
      </w:r>
      <w:r w:rsidRPr="00AE317B">
        <w:rPr>
          <w:b/>
          <w:bCs/>
          <w:sz w:val="20"/>
          <w:szCs w:val="20"/>
          <w:lang w:val="sl-SI"/>
        </w:rPr>
        <w:t>. ОЦЕНА О РЕЗУЛТАТИМА НАУЧНОГ И ИСТРАЖИВАЧКОГ РАДА</w:t>
      </w:r>
    </w:p>
    <w:p w14:paraId="78B3F271" w14:textId="77777777" w:rsidR="0081336F" w:rsidRPr="00DE664E" w:rsidRDefault="0081336F" w:rsidP="0081336F">
      <w:pPr>
        <w:jc w:val="both"/>
        <w:rPr>
          <w:sz w:val="20"/>
          <w:szCs w:val="20"/>
          <w:lang w:val="sl-SI"/>
        </w:rPr>
      </w:pPr>
    </w:p>
    <w:p w14:paraId="2A68DFB3" w14:textId="77777777" w:rsidR="0081336F" w:rsidRPr="00DE664E" w:rsidRDefault="0081336F" w:rsidP="0081336F">
      <w:pPr>
        <w:rPr>
          <w:rFonts w:eastAsia="Arial Unicode MS"/>
          <w:color w:val="000000"/>
          <w:sz w:val="20"/>
          <w:szCs w:val="20"/>
          <w:lang w:val="sr-Cyrl-RS"/>
        </w:rPr>
      </w:pPr>
      <w:r w:rsidRPr="00DE664E">
        <w:rPr>
          <w:rFonts w:eastAsia="Arial Unicode MS"/>
          <w:b/>
          <w:bCs/>
          <w:color w:val="000000"/>
          <w:sz w:val="20"/>
          <w:szCs w:val="20"/>
          <w:lang w:val="sl-SI"/>
        </w:rPr>
        <w:t>Др</w:t>
      </w:r>
      <w:r w:rsidRPr="00DE664E">
        <w:rPr>
          <w:rFonts w:eastAsia="Arial Unicode MS"/>
          <w:color w:val="000000"/>
          <w:sz w:val="20"/>
          <w:szCs w:val="20"/>
          <w:lang w:val="sl-SI"/>
        </w:rPr>
        <w:t xml:space="preserve"> </w:t>
      </w:r>
      <w:r w:rsidRPr="00DE664E">
        <w:rPr>
          <w:rFonts w:eastAsia="Arial Unicode MS"/>
          <w:b/>
          <w:bCs/>
          <w:color w:val="000000"/>
          <w:sz w:val="20"/>
          <w:szCs w:val="20"/>
          <w:lang w:val="sr-Cyrl-RS"/>
        </w:rPr>
        <w:t>Никола Николић</w:t>
      </w:r>
      <w:r w:rsidRPr="00DE664E">
        <w:rPr>
          <w:rFonts w:eastAsia="Arial Unicode MS"/>
          <w:color w:val="000000"/>
          <w:sz w:val="20"/>
          <w:szCs w:val="20"/>
          <w:lang w:val="sl-SI"/>
        </w:rPr>
        <w:t>, је до сада објави</w:t>
      </w:r>
      <w:r w:rsidRPr="00DE664E">
        <w:rPr>
          <w:rFonts w:eastAsia="Arial Unicode MS"/>
          <w:color w:val="000000"/>
          <w:sz w:val="20"/>
          <w:szCs w:val="20"/>
          <w:lang w:val="sr-Cyrl-RS"/>
        </w:rPr>
        <w:t>о</w:t>
      </w:r>
      <w:r w:rsidRPr="00DE664E">
        <w:rPr>
          <w:rFonts w:eastAsia="Arial Unicode MS"/>
          <w:color w:val="000000"/>
          <w:sz w:val="20"/>
          <w:szCs w:val="20"/>
          <w:lang w:val="sl-SI"/>
        </w:rPr>
        <w:t xml:space="preserve"> укупно</w:t>
      </w:r>
      <w:r w:rsidRPr="00DE664E">
        <w:rPr>
          <w:rFonts w:eastAsia="Arial Unicode MS"/>
          <w:color w:val="000000"/>
          <w:sz w:val="20"/>
          <w:szCs w:val="20"/>
          <w:lang w:val="sr-Cyrl-RS"/>
        </w:rPr>
        <w:t xml:space="preserve"> 21</w:t>
      </w:r>
      <w:r w:rsidRPr="00DE664E">
        <w:rPr>
          <w:rFonts w:eastAsia="Arial Unicode MS"/>
          <w:color w:val="000000"/>
          <w:sz w:val="20"/>
          <w:szCs w:val="20"/>
          <w:lang w:val="sl-SI"/>
        </w:rPr>
        <w:t xml:space="preserve"> стручно-научн</w:t>
      </w:r>
      <w:r w:rsidRPr="00DE664E">
        <w:rPr>
          <w:rFonts w:eastAsia="Arial Unicode MS"/>
          <w:color w:val="000000"/>
          <w:sz w:val="20"/>
          <w:szCs w:val="20"/>
          <w:lang w:val="sr-Cyrl-RS"/>
        </w:rPr>
        <w:t>и</w:t>
      </w:r>
      <w:r w:rsidRPr="00DE664E">
        <w:rPr>
          <w:rFonts w:eastAsia="Arial Unicode MS"/>
          <w:color w:val="000000"/>
          <w:sz w:val="20"/>
          <w:szCs w:val="20"/>
          <w:lang w:val="sl-SI"/>
        </w:rPr>
        <w:t xml:space="preserve"> рад. Објави</w:t>
      </w:r>
      <w:r w:rsidRPr="00DE664E">
        <w:rPr>
          <w:rFonts w:eastAsia="Arial Unicode MS"/>
          <w:color w:val="000000"/>
          <w:sz w:val="20"/>
          <w:szCs w:val="20"/>
          <w:lang w:val="sr-Cyrl-RS"/>
        </w:rPr>
        <w:t>о</w:t>
      </w:r>
      <w:r w:rsidRPr="00DE664E">
        <w:rPr>
          <w:rFonts w:eastAsia="Arial Unicode MS"/>
          <w:color w:val="000000"/>
          <w:sz w:val="20"/>
          <w:szCs w:val="20"/>
          <w:lang w:val="sl-SI"/>
        </w:rPr>
        <w:t xml:space="preserve"> је укупно </w:t>
      </w:r>
      <w:r w:rsidRPr="00DE664E">
        <w:rPr>
          <w:rFonts w:eastAsia="Arial Unicode MS"/>
          <w:color w:val="000000"/>
          <w:sz w:val="20"/>
          <w:szCs w:val="20"/>
          <w:lang w:val="sr-Cyrl-RS"/>
        </w:rPr>
        <w:t>10</w:t>
      </w:r>
      <w:r w:rsidRPr="00DE664E">
        <w:rPr>
          <w:rFonts w:eastAsia="Arial Unicode MS"/>
          <w:color w:val="000000"/>
          <w:sz w:val="20"/>
          <w:szCs w:val="20"/>
          <w:lang w:val="sl-SI"/>
        </w:rPr>
        <w:t xml:space="preserve"> рад</w:t>
      </w:r>
      <w:r w:rsidRPr="00DE664E">
        <w:rPr>
          <w:rFonts w:eastAsia="Arial Unicode MS"/>
          <w:color w:val="000000"/>
          <w:sz w:val="20"/>
          <w:szCs w:val="20"/>
          <w:lang w:val="sr-Cyrl-RS"/>
        </w:rPr>
        <w:t>ова</w:t>
      </w:r>
      <w:r w:rsidRPr="00DE664E">
        <w:rPr>
          <w:rFonts w:eastAsia="Arial Unicode MS"/>
          <w:color w:val="000000"/>
          <w:sz w:val="20"/>
          <w:szCs w:val="20"/>
          <w:lang w:val="sl-SI"/>
        </w:rPr>
        <w:t xml:space="preserve"> у целини уз кумулативни импакт фактор </w:t>
      </w:r>
      <w:r w:rsidRPr="00DE664E">
        <w:rPr>
          <w:rFonts w:eastAsia="Arial Unicode MS"/>
          <w:color w:val="000000"/>
          <w:sz w:val="20"/>
          <w:szCs w:val="20"/>
          <w:lang w:val="sr-Cyrl-RS"/>
        </w:rPr>
        <w:t>20.6</w:t>
      </w:r>
      <w:r w:rsidRPr="00DE664E">
        <w:rPr>
          <w:rFonts w:eastAsia="Arial Unicode MS"/>
          <w:color w:val="000000"/>
          <w:sz w:val="20"/>
          <w:szCs w:val="20"/>
          <w:lang w:val="sl-SI"/>
        </w:rPr>
        <w:t xml:space="preserve">. Од тога је </w:t>
      </w:r>
      <w:r w:rsidRPr="00DE664E">
        <w:rPr>
          <w:rFonts w:eastAsia="Arial Unicode MS"/>
          <w:color w:val="000000"/>
          <w:sz w:val="20"/>
          <w:szCs w:val="20"/>
          <w:lang w:val="sr-Cyrl-RS"/>
        </w:rPr>
        <w:t>7</w:t>
      </w:r>
      <w:r w:rsidRPr="00DE664E">
        <w:rPr>
          <w:rFonts w:eastAsia="Arial Unicode MS"/>
          <w:color w:val="000000"/>
          <w:sz w:val="20"/>
          <w:szCs w:val="20"/>
          <w:lang w:val="sl-SI"/>
        </w:rPr>
        <w:t xml:space="preserve"> рад</w:t>
      </w:r>
      <w:r w:rsidRPr="00DE664E">
        <w:rPr>
          <w:rFonts w:eastAsia="Arial Unicode MS"/>
          <w:color w:val="000000"/>
          <w:sz w:val="20"/>
          <w:szCs w:val="20"/>
          <w:lang w:val="sr-Cyrl-RS"/>
        </w:rPr>
        <w:t>ова</w:t>
      </w:r>
      <w:r w:rsidRPr="00DE664E">
        <w:rPr>
          <w:rFonts w:eastAsia="Arial Unicode MS"/>
          <w:color w:val="000000"/>
          <w:sz w:val="20"/>
          <w:szCs w:val="20"/>
          <w:lang w:val="sl-SI"/>
        </w:rPr>
        <w:t xml:space="preserve"> објављен</w:t>
      </w:r>
      <w:r w:rsidRPr="00DE664E">
        <w:rPr>
          <w:rFonts w:eastAsia="Arial Unicode MS"/>
          <w:color w:val="000000"/>
          <w:sz w:val="20"/>
          <w:szCs w:val="20"/>
          <w:lang w:val="sr-Cyrl-RS"/>
        </w:rPr>
        <w:t>о</w:t>
      </w:r>
      <w:r w:rsidRPr="00DE664E">
        <w:rPr>
          <w:rFonts w:eastAsia="Arial Unicode MS"/>
          <w:color w:val="000000"/>
          <w:sz w:val="20"/>
          <w:szCs w:val="20"/>
          <w:lang w:val="sl-SI"/>
        </w:rPr>
        <w:t xml:space="preserve"> у часописима који су индексирани у </w:t>
      </w:r>
      <w:r w:rsidRPr="00DE664E">
        <w:rPr>
          <w:rFonts w:eastAsia="Arial Unicode MS"/>
          <w:i/>
          <w:iCs/>
          <w:color w:val="000000"/>
          <w:sz w:val="20"/>
          <w:szCs w:val="20"/>
          <w:lang w:val="sl-SI"/>
        </w:rPr>
        <w:t>JCR</w:t>
      </w:r>
      <w:r w:rsidRPr="00DE664E">
        <w:rPr>
          <w:rFonts w:eastAsia="Arial Unicode MS"/>
          <w:color w:val="000000"/>
          <w:sz w:val="20"/>
          <w:szCs w:val="20"/>
          <w:lang w:val="sl-SI"/>
        </w:rPr>
        <w:t xml:space="preserve"> листи, a </w:t>
      </w:r>
      <w:r w:rsidRPr="00DE664E">
        <w:rPr>
          <w:rFonts w:eastAsia="Arial Unicode MS"/>
          <w:color w:val="000000"/>
          <w:sz w:val="20"/>
          <w:szCs w:val="20"/>
          <w:lang w:val="sr-Cyrl-RS"/>
        </w:rPr>
        <w:t>3</w:t>
      </w:r>
      <w:r w:rsidRPr="00DE664E">
        <w:rPr>
          <w:rFonts w:eastAsia="Arial Unicode MS"/>
          <w:color w:val="000000"/>
          <w:sz w:val="20"/>
          <w:szCs w:val="20"/>
          <w:lang w:val="sl-SI"/>
        </w:rPr>
        <w:t xml:space="preserve"> рада која нису индексирана у ЈЦР листи. У </w:t>
      </w:r>
      <w:r w:rsidRPr="00DE664E">
        <w:rPr>
          <w:rFonts w:eastAsia="Arial Unicode MS"/>
          <w:color w:val="000000"/>
          <w:sz w:val="20"/>
          <w:szCs w:val="20"/>
          <w:lang w:val="sr-Cyrl-RS"/>
        </w:rPr>
        <w:t>2</w:t>
      </w:r>
      <w:r w:rsidRPr="00DE664E">
        <w:rPr>
          <w:rFonts w:eastAsia="Arial Unicode MS"/>
          <w:color w:val="000000"/>
          <w:sz w:val="20"/>
          <w:szCs w:val="20"/>
          <w:lang w:val="sl-SI"/>
        </w:rPr>
        <w:t xml:space="preserve"> рад</w:t>
      </w:r>
      <w:r w:rsidRPr="00DE664E">
        <w:rPr>
          <w:rFonts w:eastAsia="Arial Unicode MS"/>
          <w:color w:val="000000"/>
          <w:sz w:val="20"/>
          <w:szCs w:val="20"/>
          <w:lang w:val="sr-Cyrl-RS"/>
        </w:rPr>
        <w:t xml:space="preserve">а </w:t>
      </w:r>
      <w:r w:rsidRPr="00DE664E">
        <w:rPr>
          <w:rFonts w:eastAsia="Arial Unicode MS"/>
          <w:color w:val="000000"/>
          <w:sz w:val="20"/>
          <w:szCs w:val="20"/>
          <w:lang w:val="sl-SI"/>
        </w:rPr>
        <w:t>је први</w:t>
      </w:r>
      <w:r w:rsidRPr="00DE664E">
        <w:rPr>
          <w:rFonts w:eastAsia="Arial Unicode MS"/>
          <w:color w:val="000000"/>
          <w:sz w:val="20"/>
          <w:szCs w:val="20"/>
          <w:lang w:val="sr-Cyrl-RS"/>
        </w:rPr>
        <w:t xml:space="preserve"> </w:t>
      </w:r>
      <w:r w:rsidRPr="00DE664E">
        <w:rPr>
          <w:rFonts w:eastAsia="Arial Unicode MS"/>
          <w:color w:val="000000"/>
          <w:sz w:val="20"/>
          <w:szCs w:val="20"/>
          <w:lang w:val="sl-SI"/>
        </w:rPr>
        <w:t>ауто</w:t>
      </w:r>
      <w:r w:rsidRPr="00DE664E">
        <w:rPr>
          <w:rFonts w:eastAsia="Arial Unicode MS"/>
          <w:color w:val="000000"/>
          <w:sz w:val="20"/>
          <w:szCs w:val="20"/>
          <w:lang w:val="sr-Cyrl-RS"/>
        </w:rPr>
        <w:t xml:space="preserve">р. Учествовао је и у писању уџбеника за последипломску наставу. </w:t>
      </w:r>
    </w:p>
    <w:p w14:paraId="145A993E" w14:textId="77777777" w:rsidR="0081336F" w:rsidRPr="00DE664E" w:rsidRDefault="0081336F" w:rsidP="0081336F">
      <w:pPr>
        <w:rPr>
          <w:rFonts w:eastAsia="Arial Unicode MS"/>
          <w:color w:val="000000"/>
          <w:sz w:val="20"/>
          <w:szCs w:val="20"/>
          <w:lang w:val="sr-Cyrl-RS"/>
        </w:rPr>
      </w:pPr>
      <w:r w:rsidRPr="00DE664E">
        <w:rPr>
          <w:rFonts w:eastAsia="Arial Unicode MS"/>
          <w:color w:val="000000"/>
          <w:sz w:val="20"/>
          <w:szCs w:val="20"/>
          <w:lang w:val="sr-Cyrl-RS"/>
        </w:rPr>
        <w:t>Радови су објављени у истакнутим међународним часописима у којима се доминантно бави истраживањем у области торакалне онкологије, туберкулозе, астме и интерстицијских болести плућа.  Навадени радови публиковани су у међународним часописима и презентовани на домаћим и међународним конгресима. За своје истраживање из области торакалне онкологије, номинован је на „</w:t>
      </w:r>
      <w:r w:rsidRPr="00DE664E">
        <w:rPr>
          <w:sz w:val="20"/>
          <w:szCs w:val="20"/>
        </w:rPr>
        <w:t>10</w:t>
      </w:r>
      <w:r w:rsidRPr="00DE664E">
        <w:rPr>
          <w:sz w:val="20"/>
          <w:szCs w:val="20"/>
          <w:vertAlign w:val="superscript"/>
        </w:rPr>
        <w:t>th</w:t>
      </w:r>
      <w:r w:rsidRPr="00DE664E">
        <w:rPr>
          <w:sz w:val="20"/>
          <w:szCs w:val="20"/>
        </w:rPr>
        <w:t xml:space="preserve"> </w:t>
      </w:r>
      <w:r w:rsidRPr="00DE664E">
        <w:rPr>
          <w:sz w:val="20"/>
          <w:szCs w:val="20"/>
          <w:lang w:val="sr-Latn-BA"/>
        </w:rPr>
        <w:t>International Medis Awards in the field of Pulmonology and Allergology</w:t>
      </w:r>
      <w:r w:rsidRPr="00DE664E">
        <w:rPr>
          <w:sz w:val="20"/>
          <w:szCs w:val="20"/>
          <w:lang w:val="sr-Cyrl-RS"/>
        </w:rPr>
        <w:t xml:space="preserve">“ за избор најбољег научног рада у области пулмологије и алергологије. Рецезент је у интернационалним медицинским часописима. </w:t>
      </w:r>
    </w:p>
    <w:p w14:paraId="72B59060" w14:textId="77777777" w:rsidR="0081336F" w:rsidRPr="00DE664E" w:rsidRDefault="0081336F" w:rsidP="0081336F">
      <w:pPr>
        <w:jc w:val="both"/>
        <w:rPr>
          <w:b/>
          <w:sz w:val="20"/>
          <w:szCs w:val="20"/>
          <w:lang w:val="sr-Cyrl-RS"/>
        </w:rPr>
      </w:pPr>
    </w:p>
    <w:p w14:paraId="3A709D33" w14:textId="77777777" w:rsidR="0081336F" w:rsidRPr="00DE664E" w:rsidRDefault="0081336F" w:rsidP="0081336F">
      <w:pPr>
        <w:jc w:val="both"/>
        <w:rPr>
          <w:sz w:val="20"/>
          <w:szCs w:val="20"/>
          <w:lang w:val="sr-Cyrl-RS"/>
        </w:rPr>
      </w:pPr>
      <w:r w:rsidRPr="00DE664E">
        <w:rPr>
          <w:b/>
          <w:sz w:val="20"/>
          <w:szCs w:val="20"/>
          <w:lang w:val="sr-Cyrl-RS"/>
        </w:rPr>
        <w:t>Е</w:t>
      </w:r>
      <w:r w:rsidRPr="00DE664E">
        <w:rPr>
          <w:b/>
          <w:sz w:val="20"/>
          <w:szCs w:val="20"/>
          <w:lang w:val="sr-Latn-CS"/>
        </w:rPr>
        <w:t xml:space="preserve">. </w:t>
      </w:r>
      <w:r w:rsidRPr="00DE664E">
        <w:rPr>
          <w:b/>
          <w:bCs/>
          <w:sz w:val="20"/>
          <w:szCs w:val="20"/>
          <w:lang w:val="sl-SI"/>
        </w:rPr>
        <w:t>ОЦЕНА О АНГАЖОВАЊУ У РАЗВОЈУ НАСТАВЕ И ДРУГИХ ДЕЛАТНОСТИ ВИСОКОШКОЛСКЕ УСТАНОВЕ</w:t>
      </w:r>
    </w:p>
    <w:p w14:paraId="0D4B7DC7" w14:textId="77777777" w:rsidR="0081336F" w:rsidRPr="00DE664E" w:rsidRDefault="0081336F" w:rsidP="0081336F">
      <w:pPr>
        <w:jc w:val="center"/>
        <w:rPr>
          <w:b/>
          <w:sz w:val="20"/>
          <w:szCs w:val="20"/>
          <w:lang w:val="sl-SI"/>
        </w:rPr>
      </w:pPr>
    </w:p>
    <w:p w14:paraId="3AFF49AD" w14:textId="0F1DF16F" w:rsidR="0081336F" w:rsidRPr="00DE664E" w:rsidRDefault="00BD07AF" w:rsidP="00BD07AF">
      <w:pPr>
        <w:pStyle w:val="Tekstclana"/>
        <w:numPr>
          <w:ilvl w:val="0"/>
          <w:numId w:val="0"/>
        </w:numPr>
        <w:tabs>
          <w:tab w:val="left" w:pos="360"/>
        </w:tabs>
        <w:spacing w:before="0"/>
        <w:ind w:left="720" w:hanging="720"/>
        <w:jc w:val="both"/>
        <w:rPr>
          <w:sz w:val="20"/>
          <w:szCs w:val="20"/>
          <w:lang w:val="sr-Cyrl-CS"/>
        </w:rPr>
      </w:pPr>
      <w:r>
        <w:rPr>
          <w:b/>
          <w:color w:val="000000"/>
          <w:sz w:val="20"/>
          <w:szCs w:val="20"/>
          <w:lang w:val="sr-Cyrl-CS"/>
        </w:rPr>
        <w:t>З</w:t>
      </w:r>
      <w:r w:rsidR="0081336F" w:rsidRPr="00DE664E">
        <w:rPr>
          <w:b/>
          <w:color w:val="000000"/>
          <w:sz w:val="20"/>
          <w:szCs w:val="20"/>
          <w:lang w:val="sr-Cyrl-CS"/>
        </w:rPr>
        <w:t>а стручно-професионални допринос</w:t>
      </w:r>
      <w:r w:rsidR="0081336F" w:rsidRPr="00DE664E">
        <w:rPr>
          <w:color w:val="000000"/>
          <w:sz w:val="20"/>
          <w:szCs w:val="20"/>
          <w:lang w:val="sr-Cyrl-CS"/>
        </w:rPr>
        <w:t xml:space="preserve">: </w:t>
      </w:r>
    </w:p>
    <w:p w14:paraId="6EBA367B" w14:textId="77777777" w:rsidR="0081336F" w:rsidRPr="00DE664E" w:rsidRDefault="0081336F" w:rsidP="0081336F">
      <w:pPr>
        <w:pStyle w:val="Tekstclana"/>
        <w:numPr>
          <w:ilvl w:val="0"/>
          <w:numId w:val="0"/>
        </w:numPr>
        <w:spacing w:before="0"/>
        <w:ind w:hanging="360"/>
        <w:jc w:val="both"/>
        <w:rPr>
          <w:sz w:val="20"/>
          <w:szCs w:val="20"/>
          <w:lang w:val="sr-Cyrl-CS"/>
        </w:rPr>
      </w:pPr>
      <w:r w:rsidRPr="00DE664E">
        <w:rPr>
          <w:sz w:val="20"/>
          <w:szCs w:val="20"/>
          <w:lang w:val="sr-Cyrl-CS"/>
        </w:rPr>
        <w:t xml:space="preserve">       Од јануара 2020. године Др Никола Николић ради на Клиници за пулмологију УКЦС. У свакодневном клиничком раду активно се бави дијагностиком и лечењем пацијената са различитим обољењима плућа као и радом у амбуланти Ургентног центра УКЦС. Др Никола Николић је такође похађао теоријску и практичну наставу и усавршавање у земљи и реномираним центрима у Европи из области дијагнистике и лечења малигних болести плућа као и интервентне процедуре (бронхоскопија и торакоцентеза, торакални ултразвук).</w:t>
      </w:r>
    </w:p>
    <w:p w14:paraId="78C8F535" w14:textId="77777777" w:rsidR="0081336F" w:rsidRPr="00DE664E" w:rsidRDefault="0081336F" w:rsidP="0081336F">
      <w:pPr>
        <w:pStyle w:val="Tekstclana"/>
        <w:numPr>
          <w:ilvl w:val="0"/>
          <w:numId w:val="0"/>
        </w:numPr>
        <w:spacing w:before="0"/>
        <w:jc w:val="both"/>
        <w:rPr>
          <w:b/>
          <w:color w:val="000000"/>
          <w:sz w:val="20"/>
          <w:szCs w:val="20"/>
          <w:lang w:val="sr-Latn-RS"/>
        </w:rPr>
      </w:pPr>
    </w:p>
    <w:p w14:paraId="5073DB14" w14:textId="77777777" w:rsidR="0081336F" w:rsidRPr="00DE664E" w:rsidRDefault="0081336F" w:rsidP="00BD07AF">
      <w:pPr>
        <w:pStyle w:val="Tekstclana"/>
        <w:numPr>
          <w:ilvl w:val="0"/>
          <w:numId w:val="0"/>
        </w:numPr>
        <w:tabs>
          <w:tab w:val="left" w:pos="360"/>
        </w:tabs>
        <w:spacing w:before="0"/>
        <w:ind w:left="720" w:hanging="720"/>
        <w:jc w:val="both"/>
        <w:rPr>
          <w:color w:val="000000"/>
          <w:sz w:val="20"/>
          <w:szCs w:val="20"/>
          <w:lang w:val="sr-Cyrl-CS"/>
        </w:rPr>
      </w:pPr>
      <w:r w:rsidRPr="00DE664E">
        <w:rPr>
          <w:b/>
          <w:color w:val="000000"/>
          <w:sz w:val="20"/>
          <w:szCs w:val="20"/>
          <w:lang w:val="sr-Cyrl-CS"/>
        </w:rPr>
        <w:t>За допринос академској и широј заједници</w:t>
      </w:r>
      <w:r w:rsidRPr="00DE664E">
        <w:rPr>
          <w:color w:val="000000"/>
          <w:sz w:val="20"/>
          <w:szCs w:val="20"/>
          <w:lang w:val="sr-Cyrl-CS"/>
        </w:rPr>
        <w:t xml:space="preserve">: </w:t>
      </w:r>
    </w:p>
    <w:p w14:paraId="07A86C9B" w14:textId="75642E3E" w:rsidR="0081336F" w:rsidRPr="00DE664E" w:rsidRDefault="0081336F" w:rsidP="0081336F">
      <w:pPr>
        <w:pStyle w:val="Tekstclana"/>
        <w:numPr>
          <w:ilvl w:val="0"/>
          <w:numId w:val="0"/>
        </w:numPr>
        <w:spacing w:before="0"/>
        <w:jc w:val="both"/>
        <w:rPr>
          <w:color w:val="000000"/>
          <w:sz w:val="20"/>
          <w:szCs w:val="20"/>
          <w:lang w:val="sr-Cyrl-CS"/>
        </w:rPr>
      </w:pPr>
      <w:r w:rsidRPr="00DE664E">
        <w:rPr>
          <w:color w:val="000000"/>
          <w:sz w:val="20"/>
          <w:szCs w:val="20"/>
          <w:lang w:val="sr-Cyrl-CS"/>
        </w:rPr>
        <w:t>члан Европског удружења медикалних онколога (ЕСМО)</w:t>
      </w:r>
    </w:p>
    <w:p w14:paraId="635B1DB8" w14:textId="77777777" w:rsidR="0081336F" w:rsidRPr="00DE664E" w:rsidRDefault="0081336F" w:rsidP="0081336F">
      <w:pPr>
        <w:pStyle w:val="ListParagraph"/>
        <w:ind w:left="0"/>
        <w:rPr>
          <w:color w:val="000000"/>
          <w:sz w:val="20"/>
          <w:szCs w:val="20"/>
          <w:lang w:val="sr-Cyrl-CS"/>
        </w:rPr>
      </w:pPr>
    </w:p>
    <w:p w14:paraId="39900A83" w14:textId="69FDA74A" w:rsidR="0081336F" w:rsidRPr="00DE664E" w:rsidRDefault="0081336F" w:rsidP="00BD07AF">
      <w:pPr>
        <w:pStyle w:val="Tekstclana"/>
        <w:numPr>
          <w:ilvl w:val="0"/>
          <w:numId w:val="0"/>
        </w:numPr>
        <w:tabs>
          <w:tab w:val="left" w:pos="0"/>
        </w:tabs>
        <w:spacing w:before="0"/>
        <w:ind w:left="720" w:hanging="720"/>
        <w:jc w:val="both"/>
        <w:rPr>
          <w:sz w:val="20"/>
          <w:szCs w:val="20"/>
          <w:lang w:val="sr-Cyrl-CS"/>
        </w:rPr>
      </w:pPr>
      <w:r w:rsidRPr="00DE664E">
        <w:rPr>
          <w:b/>
          <w:color w:val="000000"/>
          <w:sz w:val="20"/>
          <w:szCs w:val="20"/>
          <w:lang w:val="sr-Cyrl-CS"/>
        </w:rPr>
        <w:t>За сарадњу са другим високошколским, научно-истраживачким  установама у земљи и иностранству</w:t>
      </w:r>
      <w:r w:rsidR="00BD07AF">
        <w:rPr>
          <w:b/>
          <w:color w:val="000000"/>
          <w:sz w:val="20"/>
          <w:szCs w:val="20"/>
          <w:lang w:val="sr-Cyrl-CS"/>
        </w:rPr>
        <w:t xml:space="preserve"> </w:t>
      </w:r>
      <w:r w:rsidRPr="00DE664E">
        <w:rPr>
          <w:b/>
          <w:color w:val="000000"/>
          <w:sz w:val="20"/>
          <w:szCs w:val="20"/>
          <w:lang w:val="sr-Cyrl-CS"/>
        </w:rPr>
        <w:t>мобилност</w:t>
      </w:r>
      <w:r w:rsidRPr="00DE664E">
        <w:rPr>
          <w:color w:val="000000"/>
          <w:sz w:val="20"/>
          <w:szCs w:val="20"/>
          <w:lang w:val="sr-Cyrl-CS"/>
        </w:rPr>
        <w:t>:</w:t>
      </w:r>
    </w:p>
    <w:p w14:paraId="65F0284B" w14:textId="77777777" w:rsidR="0081336F" w:rsidRPr="00DE664E" w:rsidRDefault="0081336F" w:rsidP="0081336F">
      <w:pPr>
        <w:pStyle w:val="Tekstclana"/>
        <w:numPr>
          <w:ilvl w:val="0"/>
          <w:numId w:val="0"/>
        </w:numPr>
        <w:spacing w:before="48" w:after="48"/>
        <w:ind w:left="720" w:hanging="720"/>
        <w:rPr>
          <w:i/>
          <w:iCs/>
          <w:sz w:val="20"/>
          <w:szCs w:val="20"/>
          <w:lang w:val="sr-Cyrl-RS"/>
        </w:rPr>
      </w:pPr>
      <w:r w:rsidRPr="00DE664E">
        <w:rPr>
          <w:sz w:val="20"/>
          <w:szCs w:val="20"/>
          <w:lang w:val="sr-Cyrl-CS"/>
        </w:rPr>
        <w:t xml:space="preserve">1. </w:t>
      </w:r>
      <w:r w:rsidRPr="00DE664E">
        <w:rPr>
          <w:bCs/>
          <w:sz w:val="20"/>
          <w:szCs w:val="20"/>
          <w:lang w:val="sl-SI"/>
        </w:rPr>
        <w:t xml:space="preserve">Perceptorship at the Unit for Interventional Pulmonology , Голник, Словенија, 21.11-2.12. 2022. </w:t>
      </w:r>
    </w:p>
    <w:p w14:paraId="4946A3E1" w14:textId="77777777" w:rsidR="0081336F" w:rsidRPr="00DE664E" w:rsidRDefault="0081336F" w:rsidP="0081336F">
      <w:pPr>
        <w:rPr>
          <w:iCs/>
          <w:sz w:val="20"/>
          <w:szCs w:val="20"/>
        </w:rPr>
      </w:pPr>
      <w:r w:rsidRPr="00DE664E">
        <w:rPr>
          <w:sz w:val="20"/>
          <w:szCs w:val="20"/>
          <w:lang w:val="sr-Cyrl-CS"/>
        </w:rPr>
        <w:t xml:space="preserve">2. </w:t>
      </w:r>
      <w:r w:rsidRPr="00DE664E">
        <w:rPr>
          <w:iCs/>
          <w:sz w:val="20"/>
          <w:szCs w:val="20"/>
          <w:lang w:val="sr-Cyrl-RS"/>
        </w:rPr>
        <w:t>„</w:t>
      </w:r>
      <w:r w:rsidRPr="00DE664E">
        <w:rPr>
          <w:iCs/>
          <w:sz w:val="20"/>
          <w:szCs w:val="20"/>
        </w:rPr>
        <w:t>ESMO preceptorship on lung cancer</w:t>
      </w:r>
      <w:r w:rsidRPr="00DE664E">
        <w:rPr>
          <w:iCs/>
          <w:sz w:val="20"/>
          <w:szCs w:val="20"/>
          <w:lang w:val="sr-Cyrl-RS"/>
        </w:rPr>
        <w:t>“</w:t>
      </w:r>
      <w:r w:rsidRPr="00DE664E">
        <w:rPr>
          <w:iCs/>
          <w:sz w:val="20"/>
          <w:szCs w:val="20"/>
        </w:rPr>
        <w:t>, Лисабон, Португал 17-18. новебмар 2023.</w:t>
      </w:r>
    </w:p>
    <w:p w14:paraId="3D86EAB5" w14:textId="77777777" w:rsidR="0081336F" w:rsidRPr="005F1C0F" w:rsidRDefault="0081336F" w:rsidP="0081336F">
      <w:pPr>
        <w:jc w:val="both"/>
        <w:rPr>
          <w:b/>
          <w:bCs/>
          <w:sz w:val="20"/>
          <w:szCs w:val="20"/>
          <w:u w:val="single"/>
        </w:rPr>
      </w:pPr>
    </w:p>
    <w:p w14:paraId="1858EF72" w14:textId="77777777" w:rsidR="0081336F" w:rsidRPr="0081336F" w:rsidRDefault="0081336F" w:rsidP="00776008">
      <w:pPr>
        <w:jc w:val="both"/>
        <w:rPr>
          <w:sz w:val="20"/>
          <w:szCs w:val="20"/>
          <w:lang w:val="sr-Cyrl-RS"/>
        </w:rPr>
      </w:pPr>
    </w:p>
    <w:p w14:paraId="552487E3" w14:textId="7A9EE343" w:rsidR="0081336F" w:rsidRDefault="0081336F" w:rsidP="0081336F">
      <w:pPr>
        <w:jc w:val="both"/>
        <w:rPr>
          <w:b/>
          <w:bCs/>
          <w:sz w:val="20"/>
          <w:szCs w:val="20"/>
          <w:u w:val="single"/>
          <w:lang w:val="sr-Cyrl-RS"/>
        </w:rPr>
      </w:pPr>
      <w:r w:rsidRPr="001942BD">
        <w:rPr>
          <w:b/>
          <w:bCs/>
          <w:sz w:val="20"/>
          <w:szCs w:val="20"/>
          <w:u w:val="single"/>
          <w:lang w:val="sr-Cyrl-RS"/>
        </w:rPr>
        <w:t xml:space="preserve">Кандидат под редним бројем </w:t>
      </w:r>
      <w:r w:rsidR="005F1C0F">
        <w:rPr>
          <w:b/>
          <w:bCs/>
          <w:sz w:val="20"/>
          <w:szCs w:val="20"/>
          <w:u w:val="single"/>
        </w:rPr>
        <w:t>3</w:t>
      </w:r>
      <w:r w:rsidRPr="001942BD">
        <w:rPr>
          <w:b/>
          <w:bCs/>
          <w:sz w:val="20"/>
          <w:szCs w:val="20"/>
          <w:u w:val="single"/>
          <w:lang w:val="sr-Cyrl-RS"/>
        </w:rPr>
        <w:t xml:space="preserve">. Др </w:t>
      </w:r>
      <w:r w:rsidR="005F1C0F">
        <w:rPr>
          <w:b/>
          <w:bCs/>
          <w:sz w:val="20"/>
          <w:szCs w:val="20"/>
          <w:u w:val="single"/>
          <w:lang w:val="sr-Cyrl-RS"/>
        </w:rPr>
        <w:t>Иван Миливојевић</w:t>
      </w:r>
    </w:p>
    <w:p w14:paraId="4001F6EC" w14:textId="77777777" w:rsidR="005F1C0F" w:rsidRPr="009F1AE5" w:rsidRDefault="005F1C0F" w:rsidP="005F1C0F">
      <w:pPr>
        <w:rPr>
          <w:b/>
          <w:bCs/>
          <w:sz w:val="20"/>
          <w:szCs w:val="20"/>
          <w:u w:val="single"/>
        </w:rPr>
      </w:pPr>
      <w:r w:rsidRPr="009F1AE5">
        <w:rPr>
          <w:b/>
          <w:bCs/>
          <w:sz w:val="20"/>
          <w:szCs w:val="20"/>
        </w:rPr>
        <w:t>A. ОСНОВНИ БИОГРАФСКИ ПОДАЦИ</w:t>
      </w:r>
    </w:p>
    <w:tbl>
      <w:tblPr>
        <w:tblW w:w="9010" w:type="dxa"/>
        <w:tblInd w:w="-284" w:type="dxa"/>
        <w:tblBorders>
          <w:top w:val="nil"/>
          <w:left w:val="nil"/>
          <w:bottom w:val="nil"/>
          <w:right w:val="nil"/>
          <w:insideH w:val="nil"/>
          <w:insideV w:val="nil"/>
        </w:tblBorders>
        <w:tblLayout w:type="fixed"/>
        <w:tblLook w:val="0400" w:firstRow="0" w:lastRow="0" w:firstColumn="0" w:lastColumn="0" w:noHBand="0" w:noVBand="1"/>
      </w:tblPr>
      <w:tblGrid>
        <w:gridCol w:w="3681"/>
        <w:gridCol w:w="5329"/>
      </w:tblGrid>
      <w:tr w:rsidR="005F1C0F" w:rsidRPr="009F1AE5" w14:paraId="2ED9C1E8" w14:textId="77777777" w:rsidTr="005F1C0F">
        <w:trPr>
          <w:trHeight w:val="104"/>
        </w:trPr>
        <w:tc>
          <w:tcPr>
            <w:tcW w:w="3681" w:type="dxa"/>
          </w:tcPr>
          <w:p w14:paraId="621B7885" w14:textId="77777777" w:rsidR="005F1C0F" w:rsidRPr="009F1AE5" w:rsidRDefault="005F1C0F" w:rsidP="00C60224">
            <w:pPr>
              <w:ind w:left="284"/>
              <w:rPr>
                <w:b/>
                <w:bCs/>
                <w:sz w:val="20"/>
                <w:szCs w:val="20"/>
              </w:rPr>
            </w:pPr>
            <w:r w:rsidRPr="009F1AE5">
              <w:rPr>
                <w:sz w:val="20"/>
                <w:szCs w:val="20"/>
              </w:rPr>
              <w:t>Име, средње име и презиме:</w:t>
            </w:r>
          </w:p>
        </w:tc>
        <w:tc>
          <w:tcPr>
            <w:tcW w:w="5329" w:type="dxa"/>
          </w:tcPr>
          <w:p w14:paraId="52EB7AFB" w14:textId="77777777" w:rsidR="005F1C0F" w:rsidRPr="009F1AE5" w:rsidRDefault="005F1C0F" w:rsidP="00C60224">
            <w:pPr>
              <w:ind w:left="284"/>
              <w:rPr>
                <w:sz w:val="20"/>
                <w:szCs w:val="20"/>
              </w:rPr>
            </w:pPr>
            <w:r w:rsidRPr="009F1AE5">
              <w:rPr>
                <w:sz w:val="20"/>
                <w:szCs w:val="20"/>
              </w:rPr>
              <w:t xml:space="preserve">Иван (Горан) Миливојевић </w:t>
            </w:r>
          </w:p>
        </w:tc>
      </w:tr>
      <w:tr w:rsidR="005F1C0F" w:rsidRPr="009F1AE5" w14:paraId="241B159B" w14:textId="77777777" w:rsidTr="005F1C0F">
        <w:tc>
          <w:tcPr>
            <w:tcW w:w="3681" w:type="dxa"/>
          </w:tcPr>
          <w:p w14:paraId="72F0A922" w14:textId="77777777" w:rsidR="005F1C0F" w:rsidRPr="009F1AE5" w:rsidRDefault="005F1C0F" w:rsidP="00C60224">
            <w:pPr>
              <w:ind w:left="284"/>
              <w:rPr>
                <w:b/>
                <w:bCs/>
                <w:sz w:val="20"/>
                <w:szCs w:val="20"/>
              </w:rPr>
            </w:pPr>
            <w:r w:rsidRPr="009F1AE5">
              <w:rPr>
                <w:sz w:val="20"/>
                <w:szCs w:val="20"/>
              </w:rPr>
              <w:t>Датум и место рођења:</w:t>
            </w:r>
            <w:r w:rsidRPr="009F1AE5">
              <w:rPr>
                <w:sz w:val="20"/>
                <w:szCs w:val="20"/>
              </w:rPr>
              <w:tab/>
            </w:r>
          </w:p>
        </w:tc>
        <w:tc>
          <w:tcPr>
            <w:tcW w:w="5329" w:type="dxa"/>
          </w:tcPr>
          <w:p w14:paraId="159584FA" w14:textId="77777777" w:rsidR="005F1C0F" w:rsidRPr="009F1AE5" w:rsidRDefault="005F1C0F" w:rsidP="00C60224">
            <w:pPr>
              <w:ind w:left="284"/>
              <w:rPr>
                <w:sz w:val="20"/>
                <w:szCs w:val="20"/>
              </w:rPr>
            </w:pPr>
            <w:r w:rsidRPr="009F1AE5">
              <w:rPr>
                <w:sz w:val="20"/>
                <w:szCs w:val="20"/>
              </w:rPr>
              <w:t>12.01.1994. Београд</w:t>
            </w:r>
          </w:p>
        </w:tc>
      </w:tr>
      <w:tr w:rsidR="005F1C0F" w:rsidRPr="009F1AE5" w14:paraId="124707F2" w14:textId="77777777" w:rsidTr="005F1C0F">
        <w:tc>
          <w:tcPr>
            <w:tcW w:w="3681" w:type="dxa"/>
          </w:tcPr>
          <w:p w14:paraId="3E18AA49" w14:textId="77777777" w:rsidR="005F1C0F" w:rsidRPr="009F1AE5" w:rsidRDefault="005F1C0F" w:rsidP="00C60224">
            <w:pPr>
              <w:ind w:left="284"/>
              <w:rPr>
                <w:b/>
                <w:bCs/>
                <w:sz w:val="20"/>
                <w:szCs w:val="20"/>
              </w:rPr>
            </w:pPr>
            <w:r w:rsidRPr="009F1AE5">
              <w:rPr>
                <w:sz w:val="20"/>
                <w:szCs w:val="20"/>
              </w:rPr>
              <w:t>Установа где је запослен:</w:t>
            </w:r>
          </w:p>
        </w:tc>
        <w:tc>
          <w:tcPr>
            <w:tcW w:w="5329" w:type="dxa"/>
          </w:tcPr>
          <w:p w14:paraId="5349773A" w14:textId="77777777" w:rsidR="005F1C0F" w:rsidRPr="009F1AE5" w:rsidRDefault="005F1C0F" w:rsidP="00C60224">
            <w:pPr>
              <w:ind w:left="284"/>
              <w:rPr>
                <w:sz w:val="20"/>
                <w:szCs w:val="20"/>
              </w:rPr>
            </w:pPr>
            <w:r w:rsidRPr="009F1AE5">
              <w:rPr>
                <w:sz w:val="20"/>
                <w:szCs w:val="20"/>
              </w:rPr>
              <w:t>Универзитетски клинички центар Србије,</w:t>
            </w:r>
          </w:p>
          <w:p w14:paraId="446FDB90" w14:textId="77777777" w:rsidR="005F1C0F" w:rsidRPr="009F1AE5" w:rsidRDefault="005F1C0F" w:rsidP="00C60224">
            <w:pPr>
              <w:ind w:left="284"/>
              <w:rPr>
                <w:sz w:val="20"/>
                <w:szCs w:val="20"/>
              </w:rPr>
            </w:pPr>
            <w:r w:rsidRPr="009F1AE5">
              <w:rPr>
                <w:sz w:val="20"/>
                <w:szCs w:val="20"/>
              </w:rPr>
              <w:t>Клиника за пулмологију</w:t>
            </w:r>
          </w:p>
        </w:tc>
      </w:tr>
      <w:tr w:rsidR="005F1C0F" w:rsidRPr="009F1AE5" w14:paraId="7D68C28F" w14:textId="77777777" w:rsidTr="005F1C0F">
        <w:tc>
          <w:tcPr>
            <w:tcW w:w="3681" w:type="dxa"/>
          </w:tcPr>
          <w:p w14:paraId="4A088037" w14:textId="77777777" w:rsidR="005F1C0F" w:rsidRPr="009F1AE5" w:rsidRDefault="005F1C0F" w:rsidP="00C60224">
            <w:pPr>
              <w:ind w:left="284"/>
              <w:rPr>
                <w:b/>
                <w:bCs/>
                <w:sz w:val="20"/>
                <w:szCs w:val="20"/>
              </w:rPr>
            </w:pPr>
            <w:r w:rsidRPr="009F1AE5">
              <w:rPr>
                <w:sz w:val="20"/>
                <w:szCs w:val="20"/>
              </w:rPr>
              <w:lastRenderedPageBreak/>
              <w:t>Звање/радно место:</w:t>
            </w:r>
          </w:p>
        </w:tc>
        <w:tc>
          <w:tcPr>
            <w:tcW w:w="5329" w:type="dxa"/>
          </w:tcPr>
          <w:p w14:paraId="432BABC0" w14:textId="77777777" w:rsidR="005F1C0F" w:rsidRPr="009F1AE5" w:rsidRDefault="005F1C0F" w:rsidP="00C60224">
            <w:pPr>
              <w:ind w:left="284"/>
              <w:rPr>
                <w:sz w:val="20"/>
                <w:szCs w:val="20"/>
              </w:rPr>
            </w:pPr>
            <w:r w:rsidRPr="009F1AE5">
              <w:rPr>
                <w:sz w:val="20"/>
                <w:szCs w:val="20"/>
              </w:rPr>
              <w:t>специјалиста интерне медицине, одељење инвазивне пулмолошке дијагностике</w:t>
            </w:r>
          </w:p>
        </w:tc>
      </w:tr>
      <w:tr w:rsidR="005F1C0F" w:rsidRPr="009F1AE5" w14:paraId="7763672A" w14:textId="77777777" w:rsidTr="005F1C0F">
        <w:tc>
          <w:tcPr>
            <w:tcW w:w="3681" w:type="dxa"/>
          </w:tcPr>
          <w:p w14:paraId="36FCD1AD" w14:textId="77777777" w:rsidR="005F1C0F" w:rsidRPr="009F1AE5" w:rsidRDefault="005F1C0F" w:rsidP="00C60224">
            <w:pPr>
              <w:ind w:left="284"/>
              <w:rPr>
                <w:b/>
                <w:bCs/>
                <w:sz w:val="20"/>
                <w:szCs w:val="20"/>
              </w:rPr>
            </w:pPr>
            <w:r w:rsidRPr="009F1AE5">
              <w:rPr>
                <w:sz w:val="20"/>
                <w:szCs w:val="20"/>
              </w:rPr>
              <w:t>Ужа научна област:</w:t>
            </w:r>
          </w:p>
        </w:tc>
        <w:tc>
          <w:tcPr>
            <w:tcW w:w="5329" w:type="dxa"/>
          </w:tcPr>
          <w:p w14:paraId="1C0498B7" w14:textId="77777777" w:rsidR="005F1C0F" w:rsidRPr="009F1AE5" w:rsidRDefault="005F1C0F" w:rsidP="00C60224">
            <w:pPr>
              <w:ind w:left="284"/>
              <w:rPr>
                <w:sz w:val="20"/>
                <w:szCs w:val="20"/>
              </w:rPr>
            </w:pPr>
            <w:r w:rsidRPr="009F1AE5">
              <w:rPr>
                <w:sz w:val="20"/>
                <w:szCs w:val="20"/>
              </w:rPr>
              <w:t>интерна медицина (пулмологија)</w:t>
            </w:r>
          </w:p>
        </w:tc>
      </w:tr>
    </w:tbl>
    <w:p w14:paraId="3B79A96C" w14:textId="77777777" w:rsidR="005F1C0F" w:rsidRPr="009F1AE5" w:rsidRDefault="005F1C0F" w:rsidP="005F1C0F">
      <w:pPr>
        <w:rPr>
          <w:b/>
          <w:bCs/>
          <w:sz w:val="20"/>
          <w:szCs w:val="20"/>
        </w:rPr>
      </w:pPr>
    </w:p>
    <w:p w14:paraId="4565751E" w14:textId="77777777" w:rsidR="005F1C0F" w:rsidRPr="009F1AE5" w:rsidRDefault="005F1C0F" w:rsidP="00AE317B">
      <w:pPr>
        <w:rPr>
          <w:b/>
          <w:bCs/>
          <w:sz w:val="20"/>
          <w:szCs w:val="20"/>
        </w:rPr>
      </w:pPr>
      <w:r w:rsidRPr="009F1AE5">
        <w:rPr>
          <w:b/>
          <w:bCs/>
          <w:sz w:val="20"/>
          <w:szCs w:val="20"/>
        </w:rPr>
        <w:t>Б. СТРУЧНА БИОГРАФИЈА, ДИПЛОМЕ И ЗВАЊА</w:t>
      </w:r>
    </w:p>
    <w:tbl>
      <w:tblPr>
        <w:tblW w:w="9010" w:type="dxa"/>
        <w:tblBorders>
          <w:top w:val="nil"/>
          <w:left w:val="nil"/>
          <w:bottom w:val="nil"/>
          <w:right w:val="nil"/>
          <w:insideH w:val="nil"/>
          <w:insideV w:val="nil"/>
        </w:tblBorders>
        <w:tblLayout w:type="fixed"/>
        <w:tblLook w:val="0400" w:firstRow="0" w:lastRow="0" w:firstColumn="0" w:lastColumn="0" w:noHBand="0" w:noVBand="1"/>
      </w:tblPr>
      <w:tblGrid>
        <w:gridCol w:w="3681"/>
        <w:gridCol w:w="1648"/>
        <w:gridCol w:w="3681"/>
      </w:tblGrid>
      <w:tr w:rsidR="005F1C0F" w:rsidRPr="009F1AE5" w14:paraId="1A5BE5E6" w14:textId="77777777" w:rsidTr="00C60224">
        <w:tc>
          <w:tcPr>
            <w:tcW w:w="3681" w:type="dxa"/>
          </w:tcPr>
          <w:p w14:paraId="31C3E284" w14:textId="77777777" w:rsidR="005F1C0F" w:rsidRPr="009F1AE5" w:rsidRDefault="005F1C0F" w:rsidP="00C60224">
            <w:pPr>
              <w:ind w:left="284"/>
              <w:rPr>
                <w:b/>
                <w:bCs/>
                <w:sz w:val="20"/>
                <w:szCs w:val="20"/>
              </w:rPr>
            </w:pPr>
            <w:r w:rsidRPr="009F1AE5">
              <w:rPr>
                <w:b/>
                <w:bCs/>
                <w:sz w:val="20"/>
                <w:szCs w:val="20"/>
              </w:rPr>
              <w:t>Основне студије</w:t>
            </w:r>
          </w:p>
        </w:tc>
        <w:tc>
          <w:tcPr>
            <w:tcW w:w="5329" w:type="dxa"/>
            <w:gridSpan w:val="2"/>
          </w:tcPr>
          <w:p w14:paraId="42D5AD08" w14:textId="77777777" w:rsidR="005F1C0F" w:rsidRPr="009F1AE5" w:rsidRDefault="005F1C0F" w:rsidP="00C60224">
            <w:pPr>
              <w:ind w:left="284"/>
              <w:rPr>
                <w:i/>
                <w:iCs/>
                <w:sz w:val="20"/>
                <w:szCs w:val="20"/>
              </w:rPr>
            </w:pPr>
          </w:p>
        </w:tc>
      </w:tr>
      <w:tr w:rsidR="005F1C0F" w:rsidRPr="009F1AE5" w14:paraId="7C7B90BC" w14:textId="77777777" w:rsidTr="00C60224">
        <w:tc>
          <w:tcPr>
            <w:tcW w:w="3681" w:type="dxa"/>
          </w:tcPr>
          <w:p w14:paraId="528F61CD" w14:textId="77777777" w:rsidR="005F1C0F" w:rsidRPr="009F1AE5" w:rsidRDefault="005F1C0F" w:rsidP="00C60224">
            <w:pPr>
              <w:ind w:left="284"/>
              <w:rPr>
                <w:sz w:val="20"/>
                <w:szCs w:val="20"/>
              </w:rPr>
            </w:pPr>
            <w:r w:rsidRPr="009F1AE5">
              <w:rPr>
                <w:sz w:val="20"/>
                <w:szCs w:val="20"/>
              </w:rPr>
              <w:t xml:space="preserve">Назив установе: </w:t>
            </w:r>
          </w:p>
        </w:tc>
        <w:tc>
          <w:tcPr>
            <w:tcW w:w="5329" w:type="dxa"/>
            <w:gridSpan w:val="2"/>
          </w:tcPr>
          <w:p w14:paraId="61A7C69E" w14:textId="77777777" w:rsidR="005F1C0F" w:rsidRPr="009F1AE5" w:rsidRDefault="005F1C0F" w:rsidP="00C60224">
            <w:pPr>
              <w:ind w:left="284"/>
              <w:rPr>
                <w:sz w:val="20"/>
                <w:szCs w:val="20"/>
              </w:rPr>
            </w:pPr>
            <w:r w:rsidRPr="009F1AE5">
              <w:rPr>
                <w:sz w:val="20"/>
                <w:szCs w:val="20"/>
              </w:rPr>
              <w:t>Медицински факултет Универзитета у Београду</w:t>
            </w:r>
          </w:p>
        </w:tc>
      </w:tr>
      <w:tr w:rsidR="005F1C0F" w:rsidRPr="009F1AE5" w14:paraId="6FDF0813" w14:textId="77777777" w:rsidTr="00C60224">
        <w:tc>
          <w:tcPr>
            <w:tcW w:w="3681" w:type="dxa"/>
          </w:tcPr>
          <w:p w14:paraId="2B6C675F" w14:textId="77777777" w:rsidR="005F1C0F" w:rsidRPr="009F1AE5" w:rsidRDefault="005F1C0F" w:rsidP="00C60224">
            <w:pPr>
              <w:ind w:left="284"/>
              <w:rPr>
                <w:sz w:val="20"/>
                <w:szCs w:val="20"/>
              </w:rPr>
            </w:pPr>
            <w:r w:rsidRPr="009F1AE5">
              <w:rPr>
                <w:sz w:val="20"/>
                <w:szCs w:val="20"/>
              </w:rPr>
              <w:t xml:space="preserve">Место и година завршетка, просечна оцена: </w:t>
            </w:r>
          </w:p>
        </w:tc>
        <w:tc>
          <w:tcPr>
            <w:tcW w:w="5329" w:type="dxa"/>
            <w:gridSpan w:val="2"/>
          </w:tcPr>
          <w:p w14:paraId="78C670B7" w14:textId="77777777" w:rsidR="005F1C0F" w:rsidRPr="009F1AE5" w:rsidRDefault="005F1C0F" w:rsidP="00C60224">
            <w:pPr>
              <w:ind w:left="284"/>
              <w:rPr>
                <w:sz w:val="20"/>
                <w:szCs w:val="20"/>
              </w:rPr>
            </w:pPr>
            <w:r w:rsidRPr="009F1AE5">
              <w:rPr>
                <w:sz w:val="20"/>
                <w:szCs w:val="20"/>
              </w:rPr>
              <w:t>Београд, 2019. године, просечна оцена 8.73 (осам и седамдесет три)</w:t>
            </w:r>
          </w:p>
        </w:tc>
      </w:tr>
      <w:tr w:rsidR="005F1C0F" w:rsidRPr="009F1AE5" w14:paraId="401C856B" w14:textId="77777777" w:rsidTr="00C60224">
        <w:trPr>
          <w:gridAfter w:val="1"/>
          <w:wAfter w:w="3681" w:type="dxa"/>
        </w:trPr>
        <w:tc>
          <w:tcPr>
            <w:tcW w:w="5329" w:type="dxa"/>
            <w:gridSpan w:val="2"/>
          </w:tcPr>
          <w:p w14:paraId="5A45BACF" w14:textId="77777777" w:rsidR="005F1C0F" w:rsidRPr="009F1AE5" w:rsidRDefault="005F1C0F" w:rsidP="00C60224">
            <w:pPr>
              <w:ind w:left="284"/>
              <w:rPr>
                <w:i/>
                <w:iCs/>
                <w:sz w:val="20"/>
                <w:szCs w:val="20"/>
              </w:rPr>
            </w:pPr>
          </w:p>
        </w:tc>
      </w:tr>
      <w:tr w:rsidR="005F1C0F" w:rsidRPr="009F1AE5" w14:paraId="735E77F2" w14:textId="77777777" w:rsidTr="00C60224">
        <w:tc>
          <w:tcPr>
            <w:tcW w:w="3681" w:type="dxa"/>
          </w:tcPr>
          <w:p w14:paraId="21373B21" w14:textId="77777777" w:rsidR="005F1C0F" w:rsidRPr="009F1AE5" w:rsidRDefault="005F1C0F" w:rsidP="00C60224">
            <w:pPr>
              <w:ind w:left="284"/>
              <w:rPr>
                <w:b/>
                <w:bCs/>
                <w:sz w:val="20"/>
                <w:szCs w:val="20"/>
              </w:rPr>
            </w:pPr>
            <w:r w:rsidRPr="009F1AE5">
              <w:rPr>
                <w:b/>
                <w:bCs/>
                <w:sz w:val="20"/>
                <w:szCs w:val="20"/>
              </w:rPr>
              <w:t>Докторске студије</w:t>
            </w:r>
          </w:p>
        </w:tc>
        <w:tc>
          <w:tcPr>
            <w:tcW w:w="5329" w:type="dxa"/>
            <w:gridSpan w:val="2"/>
          </w:tcPr>
          <w:p w14:paraId="5EE431FC" w14:textId="77777777" w:rsidR="005F1C0F" w:rsidRPr="009F1AE5" w:rsidRDefault="005F1C0F" w:rsidP="00C60224">
            <w:pPr>
              <w:ind w:left="284"/>
              <w:rPr>
                <w:sz w:val="20"/>
                <w:szCs w:val="20"/>
              </w:rPr>
            </w:pPr>
          </w:p>
        </w:tc>
      </w:tr>
      <w:tr w:rsidR="005F1C0F" w:rsidRPr="009F1AE5" w14:paraId="02B33C1C" w14:textId="77777777" w:rsidTr="00C60224">
        <w:tc>
          <w:tcPr>
            <w:tcW w:w="3681" w:type="dxa"/>
          </w:tcPr>
          <w:p w14:paraId="0A2C723B" w14:textId="77777777" w:rsidR="005F1C0F" w:rsidRPr="009F1AE5" w:rsidRDefault="005F1C0F" w:rsidP="00C60224">
            <w:pPr>
              <w:ind w:left="284"/>
              <w:rPr>
                <w:sz w:val="20"/>
                <w:szCs w:val="20"/>
              </w:rPr>
            </w:pPr>
            <w:r w:rsidRPr="009F1AE5">
              <w:rPr>
                <w:sz w:val="20"/>
                <w:szCs w:val="20"/>
              </w:rPr>
              <w:t xml:space="preserve">Назив установе: </w:t>
            </w:r>
          </w:p>
        </w:tc>
        <w:tc>
          <w:tcPr>
            <w:tcW w:w="5329" w:type="dxa"/>
            <w:gridSpan w:val="2"/>
          </w:tcPr>
          <w:p w14:paraId="662709E3" w14:textId="77777777" w:rsidR="005F1C0F" w:rsidRPr="009F1AE5" w:rsidRDefault="005F1C0F" w:rsidP="00C60224">
            <w:pPr>
              <w:ind w:left="284"/>
              <w:rPr>
                <w:sz w:val="20"/>
                <w:szCs w:val="20"/>
              </w:rPr>
            </w:pPr>
            <w:r w:rsidRPr="009F1AE5">
              <w:rPr>
                <w:sz w:val="20"/>
                <w:szCs w:val="20"/>
              </w:rPr>
              <w:t>Медицински факултет Универзитета у Београду</w:t>
            </w:r>
          </w:p>
        </w:tc>
      </w:tr>
      <w:tr w:rsidR="005F1C0F" w:rsidRPr="009F1AE5" w14:paraId="5DF172CF" w14:textId="77777777" w:rsidTr="00C60224">
        <w:tc>
          <w:tcPr>
            <w:tcW w:w="3681" w:type="dxa"/>
          </w:tcPr>
          <w:p w14:paraId="3115AE34" w14:textId="77777777" w:rsidR="005F1C0F" w:rsidRPr="009F1AE5" w:rsidRDefault="005F1C0F" w:rsidP="00C60224">
            <w:pPr>
              <w:ind w:left="284"/>
              <w:rPr>
                <w:sz w:val="20"/>
                <w:szCs w:val="20"/>
              </w:rPr>
            </w:pPr>
          </w:p>
        </w:tc>
        <w:tc>
          <w:tcPr>
            <w:tcW w:w="5329" w:type="dxa"/>
            <w:gridSpan w:val="2"/>
          </w:tcPr>
          <w:p w14:paraId="27C8C4EE" w14:textId="77777777" w:rsidR="005F1C0F" w:rsidRPr="009F1AE5" w:rsidRDefault="005F1C0F" w:rsidP="00C60224">
            <w:pPr>
              <w:ind w:left="284"/>
              <w:rPr>
                <w:sz w:val="20"/>
                <w:szCs w:val="20"/>
              </w:rPr>
            </w:pPr>
            <w:r w:rsidRPr="009F1AE5">
              <w:rPr>
                <w:sz w:val="20"/>
                <w:szCs w:val="20"/>
              </w:rPr>
              <w:t>Уписан на 1. годину докторских студија, модул: Пулмологија</w:t>
            </w:r>
          </w:p>
          <w:p w14:paraId="5C37A63E" w14:textId="77777777" w:rsidR="005F1C0F" w:rsidRPr="009F1AE5" w:rsidRDefault="005F1C0F" w:rsidP="00C60224">
            <w:pPr>
              <w:ind w:left="284"/>
              <w:rPr>
                <w:sz w:val="20"/>
                <w:szCs w:val="20"/>
              </w:rPr>
            </w:pPr>
          </w:p>
        </w:tc>
      </w:tr>
      <w:tr w:rsidR="005F1C0F" w:rsidRPr="009F1AE5" w14:paraId="515B23D6" w14:textId="77777777" w:rsidTr="00C60224">
        <w:tc>
          <w:tcPr>
            <w:tcW w:w="3681" w:type="dxa"/>
          </w:tcPr>
          <w:p w14:paraId="12CE6AAF" w14:textId="77777777" w:rsidR="005F1C0F" w:rsidRPr="009F1AE5" w:rsidRDefault="005F1C0F" w:rsidP="00C60224">
            <w:pPr>
              <w:ind w:left="284"/>
              <w:rPr>
                <w:b/>
                <w:bCs/>
                <w:sz w:val="20"/>
                <w:szCs w:val="20"/>
              </w:rPr>
            </w:pPr>
            <w:r w:rsidRPr="009F1AE5">
              <w:rPr>
                <w:b/>
                <w:bCs/>
                <w:sz w:val="20"/>
                <w:szCs w:val="20"/>
              </w:rPr>
              <w:t>Специјализација</w:t>
            </w:r>
          </w:p>
          <w:p w14:paraId="13DF7C3E" w14:textId="77777777" w:rsidR="005F1C0F" w:rsidRPr="009F1AE5" w:rsidRDefault="005F1C0F" w:rsidP="00C60224">
            <w:pPr>
              <w:ind w:left="284"/>
              <w:rPr>
                <w:b/>
                <w:bCs/>
                <w:sz w:val="20"/>
                <w:szCs w:val="20"/>
              </w:rPr>
            </w:pPr>
          </w:p>
        </w:tc>
        <w:tc>
          <w:tcPr>
            <w:tcW w:w="5329" w:type="dxa"/>
            <w:gridSpan w:val="2"/>
          </w:tcPr>
          <w:p w14:paraId="7FAE00A1" w14:textId="77777777" w:rsidR="005F1C0F" w:rsidRPr="009F1AE5" w:rsidRDefault="005F1C0F" w:rsidP="00C60224">
            <w:pPr>
              <w:ind w:left="284"/>
              <w:rPr>
                <w:sz w:val="20"/>
                <w:szCs w:val="20"/>
              </w:rPr>
            </w:pPr>
          </w:p>
        </w:tc>
      </w:tr>
      <w:tr w:rsidR="005F1C0F" w:rsidRPr="009F1AE5" w14:paraId="5630DBFA" w14:textId="77777777" w:rsidTr="00C60224">
        <w:tc>
          <w:tcPr>
            <w:tcW w:w="3681" w:type="dxa"/>
          </w:tcPr>
          <w:p w14:paraId="307AB29E" w14:textId="77777777" w:rsidR="005F1C0F" w:rsidRPr="009F1AE5" w:rsidRDefault="005F1C0F" w:rsidP="00C60224">
            <w:pPr>
              <w:ind w:left="284"/>
              <w:rPr>
                <w:sz w:val="20"/>
                <w:szCs w:val="20"/>
              </w:rPr>
            </w:pPr>
            <w:r w:rsidRPr="009F1AE5">
              <w:rPr>
                <w:sz w:val="20"/>
                <w:szCs w:val="20"/>
              </w:rPr>
              <w:t>Назив:</w:t>
            </w:r>
          </w:p>
        </w:tc>
        <w:tc>
          <w:tcPr>
            <w:tcW w:w="5329" w:type="dxa"/>
            <w:gridSpan w:val="2"/>
          </w:tcPr>
          <w:p w14:paraId="6E23241F" w14:textId="77777777" w:rsidR="005F1C0F" w:rsidRPr="009F1AE5" w:rsidRDefault="005F1C0F" w:rsidP="00C60224">
            <w:pPr>
              <w:ind w:left="284"/>
              <w:rPr>
                <w:sz w:val="20"/>
                <w:szCs w:val="20"/>
              </w:rPr>
            </w:pPr>
            <w:r w:rsidRPr="009F1AE5">
              <w:rPr>
                <w:sz w:val="20"/>
                <w:szCs w:val="20"/>
              </w:rPr>
              <w:t>Интерна медицина</w:t>
            </w:r>
          </w:p>
          <w:p w14:paraId="552DB977" w14:textId="77777777" w:rsidR="005F1C0F" w:rsidRPr="009F1AE5" w:rsidRDefault="005F1C0F" w:rsidP="00C60224">
            <w:pPr>
              <w:ind w:left="284"/>
              <w:rPr>
                <w:sz w:val="20"/>
                <w:szCs w:val="20"/>
              </w:rPr>
            </w:pPr>
          </w:p>
        </w:tc>
      </w:tr>
      <w:tr w:rsidR="005F1C0F" w:rsidRPr="009F1AE5" w14:paraId="25F3EA0E" w14:textId="77777777" w:rsidTr="00C60224">
        <w:trPr>
          <w:trHeight w:val="738"/>
        </w:trPr>
        <w:tc>
          <w:tcPr>
            <w:tcW w:w="3681" w:type="dxa"/>
          </w:tcPr>
          <w:p w14:paraId="2B73E62E" w14:textId="77777777" w:rsidR="005F1C0F" w:rsidRPr="009F1AE5" w:rsidRDefault="005F1C0F" w:rsidP="00C60224">
            <w:pPr>
              <w:ind w:left="284"/>
              <w:rPr>
                <w:sz w:val="20"/>
                <w:szCs w:val="20"/>
              </w:rPr>
            </w:pPr>
            <w:r w:rsidRPr="009F1AE5">
              <w:rPr>
                <w:sz w:val="20"/>
                <w:szCs w:val="20"/>
              </w:rPr>
              <w:t>Место и година завршетка, оцена и чланови комисије:</w:t>
            </w:r>
          </w:p>
        </w:tc>
        <w:tc>
          <w:tcPr>
            <w:tcW w:w="5329" w:type="dxa"/>
            <w:gridSpan w:val="2"/>
          </w:tcPr>
          <w:p w14:paraId="18523CD1" w14:textId="77777777" w:rsidR="005F1C0F" w:rsidRPr="009F1AE5" w:rsidRDefault="005F1C0F" w:rsidP="00C60224">
            <w:pPr>
              <w:ind w:left="284"/>
              <w:rPr>
                <w:sz w:val="20"/>
                <w:szCs w:val="20"/>
              </w:rPr>
            </w:pPr>
            <w:r w:rsidRPr="009F1AE5">
              <w:rPr>
                <w:sz w:val="20"/>
                <w:szCs w:val="20"/>
              </w:rPr>
              <w:t xml:space="preserve">Медицински факултет Универзитета у Београду, 2025. године, оцена одличан (5), комисија: проф. др Андрија Богдановић (председник), проф. др Јелена Била, проф. др Милика Ашанин, проф. др Драгана Марић, проф. др Весна Томић Спирић </w:t>
            </w:r>
          </w:p>
        </w:tc>
      </w:tr>
      <w:tr w:rsidR="005F1C0F" w:rsidRPr="009F1AE5" w14:paraId="3880DD53" w14:textId="77777777" w:rsidTr="00C60224">
        <w:tc>
          <w:tcPr>
            <w:tcW w:w="3681" w:type="dxa"/>
          </w:tcPr>
          <w:p w14:paraId="1966E38B" w14:textId="77777777" w:rsidR="005F1C0F" w:rsidRPr="009F1AE5" w:rsidRDefault="005F1C0F" w:rsidP="00C60224">
            <w:pPr>
              <w:rPr>
                <w:b/>
                <w:bCs/>
                <w:sz w:val="20"/>
                <w:szCs w:val="20"/>
              </w:rPr>
            </w:pPr>
          </w:p>
        </w:tc>
        <w:tc>
          <w:tcPr>
            <w:tcW w:w="5329" w:type="dxa"/>
            <w:gridSpan w:val="2"/>
          </w:tcPr>
          <w:p w14:paraId="1B3417C7" w14:textId="77777777" w:rsidR="005F1C0F" w:rsidRPr="009F1AE5" w:rsidRDefault="005F1C0F" w:rsidP="00C60224">
            <w:pPr>
              <w:ind w:left="284"/>
              <w:rPr>
                <w:sz w:val="20"/>
                <w:szCs w:val="20"/>
              </w:rPr>
            </w:pPr>
          </w:p>
        </w:tc>
      </w:tr>
    </w:tbl>
    <w:p w14:paraId="5E345F8E" w14:textId="77777777" w:rsidR="005F1C0F" w:rsidRPr="009F1AE5" w:rsidRDefault="005F1C0F" w:rsidP="005F1C0F">
      <w:pPr>
        <w:spacing w:before="280" w:after="280"/>
        <w:rPr>
          <w:b/>
          <w:bCs/>
          <w:i/>
          <w:iCs/>
          <w:sz w:val="20"/>
          <w:szCs w:val="20"/>
        </w:rPr>
      </w:pPr>
      <w:r w:rsidRPr="009F1AE5">
        <w:rPr>
          <w:b/>
          <w:bCs/>
          <w:sz w:val="20"/>
          <w:szCs w:val="20"/>
        </w:rPr>
        <w:t xml:space="preserve">      </w:t>
      </w:r>
      <w:r w:rsidRPr="009F1AE5">
        <w:rPr>
          <w:b/>
          <w:bCs/>
          <w:i/>
          <w:iCs/>
          <w:sz w:val="20"/>
          <w:szCs w:val="20"/>
        </w:rPr>
        <w:t>Остало</w:t>
      </w:r>
    </w:p>
    <w:p w14:paraId="1A42B1B1" w14:textId="77777777" w:rsidR="005F1C0F" w:rsidRPr="009F1AE5" w:rsidRDefault="005F1C0F" w:rsidP="005F1C0F">
      <w:pPr>
        <w:spacing w:before="280" w:after="280"/>
        <w:rPr>
          <w:sz w:val="20"/>
          <w:szCs w:val="20"/>
        </w:rPr>
      </w:pPr>
      <w:r w:rsidRPr="009F1AE5">
        <w:rPr>
          <w:sz w:val="20"/>
          <w:szCs w:val="20"/>
        </w:rPr>
        <w:t xml:space="preserve">      Активно знање енглеског језика, познавање рада на рачунару (МС Офис, СПСС Статистика)</w:t>
      </w:r>
    </w:p>
    <w:p w14:paraId="0C8CAFF3" w14:textId="77777777" w:rsidR="00AE317B" w:rsidRPr="00DE664E" w:rsidRDefault="00AE317B" w:rsidP="00AE317B">
      <w:pPr>
        <w:jc w:val="both"/>
        <w:rPr>
          <w:sz w:val="20"/>
          <w:szCs w:val="20"/>
          <w:lang w:val="sr-Cyrl-RS"/>
        </w:rPr>
      </w:pPr>
      <w:r w:rsidRPr="00DE664E">
        <w:rPr>
          <w:b/>
          <w:sz w:val="20"/>
          <w:szCs w:val="20"/>
          <w:lang w:val="sr-Cyrl-RS"/>
        </w:rPr>
        <w:t>В</w:t>
      </w:r>
      <w:r w:rsidRPr="00DE664E">
        <w:rPr>
          <w:b/>
          <w:sz w:val="20"/>
          <w:szCs w:val="20"/>
          <w:lang w:val="sr-Latn-CS"/>
        </w:rPr>
        <w:t xml:space="preserve">. </w:t>
      </w:r>
      <w:r w:rsidRPr="00DE664E">
        <w:rPr>
          <w:b/>
          <w:bCs/>
          <w:sz w:val="20"/>
          <w:szCs w:val="20"/>
          <w:lang w:val="sl-SI"/>
        </w:rPr>
        <w:t>ОЦЕНА О РЕЗУЛТАТИМА ПЕДАГОШКОГ РАДА</w:t>
      </w:r>
    </w:p>
    <w:p w14:paraId="0C46B10E" w14:textId="77777777" w:rsidR="00AE317B" w:rsidRPr="00CC37E9" w:rsidRDefault="00AE317B" w:rsidP="00AE317B">
      <w:pPr>
        <w:jc w:val="both"/>
        <w:rPr>
          <w:sz w:val="20"/>
          <w:szCs w:val="20"/>
          <w:lang w:val="sl-SI"/>
        </w:rPr>
      </w:pPr>
      <w:r w:rsidRPr="00CC37E9">
        <w:rPr>
          <w:bCs/>
          <w:color w:val="000000"/>
          <w:sz w:val="20"/>
          <w:szCs w:val="20"/>
          <w:lang w:val="sr-Cyrl-RS"/>
        </w:rPr>
        <w:t>/</w:t>
      </w:r>
    </w:p>
    <w:p w14:paraId="0F032D45" w14:textId="77777777" w:rsidR="00AE317B" w:rsidRPr="00DE664E" w:rsidRDefault="00AE317B" w:rsidP="00AE317B">
      <w:pPr>
        <w:jc w:val="both"/>
        <w:rPr>
          <w:sz w:val="20"/>
          <w:szCs w:val="20"/>
          <w:lang w:val="sr-Latn-RS"/>
        </w:rPr>
      </w:pPr>
    </w:p>
    <w:p w14:paraId="07EC78FA" w14:textId="77777777" w:rsidR="00AE317B" w:rsidRPr="00DE664E" w:rsidRDefault="00AE317B" w:rsidP="00AE317B">
      <w:pPr>
        <w:jc w:val="both"/>
        <w:rPr>
          <w:bCs/>
          <w:color w:val="000000"/>
          <w:sz w:val="20"/>
          <w:szCs w:val="20"/>
          <w:lang w:val="sr-Cyrl-RS"/>
        </w:rPr>
      </w:pPr>
      <w:r w:rsidRPr="00DE664E">
        <w:rPr>
          <w:b/>
          <w:sz w:val="20"/>
          <w:szCs w:val="20"/>
          <w:lang w:val="sr-Cyrl-RS"/>
        </w:rPr>
        <w:t>Г</w:t>
      </w:r>
      <w:r w:rsidRPr="00DE664E">
        <w:rPr>
          <w:b/>
          <w:sz w:val="20"/>
          <w:szCs w:val="20"/>
          <w:lang w:val="sr-Latn-CS"/>
        </w:rPr>
        <w:t xml:space="preserve">. </w:t>
      </w:r>
      <w:r w:rsidRPr="00DE664E">
        <w:rPr>
          <w:b/>
          <w:bCs/>
          <w:sz w:val="20"/>
          <w:szCs w:val="20"/>
          <w:lang w:val="sl-SI"/>
        </w:rPr>
        <w:t>ОЦЕНА РЕЗУЛТАТА У ОБЕЗБЕЂИВАЊУ НАУЧНО-НАСТАВНОГ ПОДМЛАТКА</w:t>
      </w:r>
    </w:p>
    <w:p w14:paraId="15E9B82F" w14:textId="77777777" w:rsidR="00AE317B" w:rsidRPr="00CC37E9" w:rsidRDefault="00AE317B" w:rsidP="00AE317B">
      <w:pPr>
        <w:jc w:val="both"/>
        <w:rPr>
          <w:sz w:val="20"/>
          <w:szCs w:val="20"/>
          <w:lang w:val="sl-SI"/>
        </w:rPr>
      </w:pPr>
      <w:r w:rsidRPr="00CC37E9">
        <w:rPr>
          <w:bCs/>
          <w:color w:val="000000"/>
          <w:sz w:val="20"/>
          <w:szCs w:val="20"/>
          <w:lang w:val="sr-Cyrl-RS"/>
        </w:rPr>
        <w:t>/</w:t>
      </w:r>
    </w:p>
    <w:p w14:paraId="6F6B9053" w14:textId="77777777" w:rsidR="00AE317B" w:rsidRDefault="00AE317B" w:rsidP="005F1C0F">
      <w:pPr>
        <w:spacing w:line="278" w:lineRule="auto"/>
        <w:rPr>
          <w:b/>
          <w:bCs/>
          <w:i/>
          <w:iCs/>
          <w:sz w:val="20"/>
          <w:szCs w:val="20"/>
          <w:lang w:val="sr-Cyrl-RS"/>
        </w:rPr>
      </w:pPr>
    </w:p>
    <w:p w14:paraId="0BA78462" w14:textId="6A625F4E" w:rsidR="005F1C0F" w:rsidRPr="009F1AE5" w:rsidRDefault="00AE317B" w:rsidP="005F1C0F">
      <w:pPr>
        <w:spacing w:line="278" w:lineRule="auto"/>
        <w:rPr>
          <w:sz w:val="20"/>
          <w:szCs w:val="20"/>
          <w:lang w:val="sr-Latn-RS"/>
        </w:rPr>
      </w:pPr>
      <w:r w:rsidRPr="00AE317B">
        <w:rPr>
          <w:b/>
          <w:bCs/>
          <w:sz w:val="20"/>
          <w:szCs w:val="20"/>
          <w:lang w:val="sr-Cyrl-RS"/>
        </w:rPr>
        <w:t>Д</w:t>
      </w:r>
      <w:r w:rsidR="005F1C0F" w:rsidRPr="009F1AE5">
        <w:rPr>
          <w:b/>
          <w:bCs/>
          <w:i/>
          <w:iCs/>
          <w:sz w:val="20"/>
          <w:szCs w:val="20"/>
        </w:rPr>
        <w:t>. </w:t>
      </w:r>
      <w:r w:rsidR="005F1C0F" w:rsidRPr="009F1AE5">
        <w:rPr>
          <w:b/>
          <w:bCs/>
          <w:sz w:val="20"/>
          <w:szCs w:val="20"/>
        </w:rPr>
        <w:t>НАУЧНИ И СТРУЧНИ РАД</w:t>
      </w:r>
    </w:p>
    <w:p w14:paraId="0D427E7C" w14:textId="62747160" w:rsidR="005F1C0F" w:rsidRPr="00AE317B" w:rsidRDefault="005F1C0F" w:rsidP="005F1C0F">
      <w:pPr>
        <w:spacing w:line="278" w:lineRule="auto"/>
        <w:rPr>
          <w:sz w:val="20"/>
          <w:szCs w:val="20"/>
          <w:lang w:val="sr-Cyrl-RS"/>
        </w:rPr>
      </w:pPr>
      <w:r w:rsidRPr="005F1C0F">
        <w:rPr>
          <w:sz w:val="20"/>
          <w:szCs w:val="20"/>
        </w:rPr>
        <w:t>a) списак радова</w:t>
      </w:r>
    </w:p>
    <w:p w14:paraId="538A0D9E" w14:textId="2138708C" w:rsidR="005F1C0F" w:rsidRPr="00AE317B" w:rsidRDefault="005F1C0F" w:rsidP="005F1C0F">
      <w:pPr>
        <w:spacing w:line="278" w:lineRule="auto"/>
        <w:rPr>
          <w:sz w:val="20"/>
          <w:szCs w:val="20"/>
        </w:rPr>
      </w:pPr>
      <w:r w:rsidRPr="00AE317B">
        <w:rPr>
          <w:b/>
          <w:bCs/>
          <w:sz w:val="20"/>
          <w:szCs w:val="20"/>
        </w:rPr>
        <w:t>Оригинални радови </w:t>
      </w:r>
      <w:r w:rsidRPr="00AE317B">
        <w:rPr>
          <w:b/>
          <w:bCs/>
          <w:i/>
          <w:iCs/>
          <w:sz w:val="20"/>
          <w:szCs w:val="20"/>
        </w:rPr>
        <w:t>in extenso</w:t>
      </w:r>
      <w:r w:rsidRPr="00AE317B">
        <w:rPr>
          <w:b/>
          <w:bCs/>
          <w:sz w:val="20"/>
          <w:szCs w:val="20"/>
        </w:rPr>
        <w:t xml:space="preserve"> у часописима са </w:t>
      </w:r>
      <w:r w:rsidRPr="00AE317B">
        <w:rPr>
          <w:b/>
          <w:bCs/>
          <w:sz w:val="20"/>
          <w:szCs w:val="20"/>
          <w:lang w:val="sr-Cyrl-RS"/>
        </w:rPr>
        <w:t>ЈЦР</w:t>
      </w:r>
      <w:r w:rsidRPr="00AE317B">
        <w:rPr>
          <w:b/>
          <w:bCs/>
          <w:sz w:val="20"/>
          <w:szCs w:val="20"/>
        </w:rPr>
        <w:t xml:space="preserve"> листе</w:t>
      </w:r>
    </w:p>
    <w:p w14:paraId="7DE3FFC1" w14:textId="77777777" w:rsidR="005F1C0F" w:rsidRDefault="005F1C0F" w:rsidP="005F1C0F">
      <w:pPr>
        <w:pStyle w:val="ListParagraph"/>
        <w:numPr>
          <w:ilvl w:val="0"/>
          <w:numId w:val="26"/>
        </w:numPr>
        <w:spacing w:after="160"/>
        <w:jc w:val="both"/>
        <w:rPr>
          <w:sz w:val="20"/>
          <w:szCs w:val="20"/>
        </w:rPr>
      </w:pPr>
      <w:r w:rsidRPr="005F1C0F">
        <w:rPr>
          <w:b/>
          <w:bCs/>
          <w:sz w:val="20"/>
          <w:szCs w:val="20"/>
        </w:rPr>
        <w:t>Milivojević I</w:t>
      </w:r>
      <w:r w:rsidRPr="005F1C0F">
        <w:rPr>
          <w:sz w:val="20"/>
          <w:szCs w:val="20"/>
        </w:rPr>
        <w:t>, Kontić-Jovanović M. Foreign body aspiration misdiagnosed as asthma: A case report and literature review. Srpski arhiv za celokupno lekarstvo. 2026(00):13-. (M-23; IF 0.2)</w:t>
      </w:r>
    </w:p>
    <w:p w14:paraId="3A648A8B" w14:textId="77777777" w:rsidR="005F1C0F" w:rsidRDefault="005F1C0F" w:rsidP="005F1C0F">
      <w:pPr>
        <w:pStyle w:val="ListParagraph"/>
        <w:numPr>
          <w:ilvl w:val="0"/>
          <w:numId w:val="28"/>
        </w:numPr>
        <w:tabs>
          <w:tab w:val="clear" w:pos="720"/>
          <w:tab w:val="num" w:pos="360"/>
        </w:tabs>
        <w:spacing w:after="160"/>
        <w:ind w:left="360"/>
        <w:jc w:val="both"/>
        <w:rPr>
          <w:sz w:val="20"/>
          <w:szCs w:val="20"/>
        </w:rPr>
      </w:pPr>
      <w:r w:rsidRPr="005F1C0F">
        <w:rPr>
          <w:sz w:val="20"/>
          <w:szCs w:val="20"/>
        </w:rPr>
        <w:t>Gajić M, Ćeriman Krstić V, Samardžić N, Soldatović I, Glumac S, Jovanović M, Savić M, Stjepanović M, Popević S, Stević R, Čolić N., </w:t>
      </w:r>
      <w:r w:rsidRPr="005F1C0F">
        <w:rPr>
          <w:b/>
          <w:bCs/>
          <w:sz w:val="20"/>
          <w:szCs w:val="20"/>
        </w:rPr>
        <w:t>Milivojevic I</w:t>
      </w:r>
      <w:r w:rsidRPr="005F1C0F">
        <w:rPr>
          <w:sz w:val="20"/>
          <w:szCs w:val="20"/>
        </w:rPr>
        <w:t> PD-L1 and BAP1 as Prognostic Biomarkers in Malignant Pleural Mesothelioma. Cells. 2026 Jan 19;15(2):183. (M-21; IF 5.2)</w:t>
      </w:r>
    </w:p>
    <w:p w14:paraId="6AF6D489" w14:textId="77777777" w:rsidR="005F1C0F" w:rsidRDefault="005F1C0F" w:rsidP="005F1C0F">
      <w:pPr>
        <w:pStyle w:val="ListParagraph"/>
        <w:numPr>
          <w:ilvl w:val="0"/>
          <w:numId w:val="28"/>
        </w:numPr>
        <w:tabs>
          <w:tab w:val="clear" w:pos="720"/>
          <w:tab w:val="num" w:pos="360"/>
        </w:tabs>
        <w:spacing w:after="160"/>
        <w:ind w:left="360"/>
        <w:jc w:val="both"/>
        <w:rPr>
          <w:sz w:val="20"/>
          <w:szCs w:val="20"/>
        </w:rPr>
      </w:pPr>
      <w:r w:rsidRPr="005F1C0F">
        <w:rPr>
          <w:sz w:val="20"/>
          <w:szCs w:val="20"/>
        </w:rPr>
        <w:t>Dimic-Janjic S, Stjepanovic M, Belic S, Vukosavljevic D, </w:t>
      </w:r>
      <w:r w:rsidRPr="005F1C0F">
        <w:rPr>
          <w:b/>
          <w:bCs/>
          <w:sz w:val="20"/>
          <w:szCs w:val="20"/>
        </w:rPr>
        <w:t>Milivojevic I</w:t>
      </w:r>
      <w:r w:rsidRPr="005F1C0F">
        <w:rPr>
          <w:sz w:val="20"/>
          <w:szCs w:val="20"/>
        </w:rPr>
        <w:t>, Trboljevac N, Nikolic N, Stamenic S, Stojanovic M, Stosic K, Vasakova MK. Clinical Characteristics and Survival of Patients with Idiopathic Pulmonary Fibrosis: Analysis of the Serbian Cohort from the EMPIRE Registry. Diagnostics. 2025 Aug 22;15(17):2121. (M-21; IF 3.3)</w:t>
      </w:r>
    </w:p>
    <w:p w14:paraId="52E8F859" w14:textId="77777777" w:rsidR="005F1C0F" w:rsidRPr="005F1C0F" w:rsidRDefault="005F1C0F" w:rsidP="005F1C0F">
      <w:pPr>
        <w:pStyle w:val="ListParagraph"/>
        <w:numPr>
          <w:ilvl w:val="0"/>
          <w:numId w:val="28"/>
        </w:numPr>
        <w:tabs>
          <w:tab w:val="clear" w:pos="720"/>
          <w:tab w:val="num" w:pos="360"/>
        </w:tabs>
        <w:spacing w:after="160"/>
        <w:ind w:left="360"/>
        <w:jc w:val="both"/>
        <w:rPr>
          <w:sz w:val="20"/>
          <w:szCs w:val="20"/>
        </w:rPr>
      </w:pPr>
      <w:r w:rsidRPr="005F1C0F">
        <w:rPr>
          <w:sz w:val="20"/>
          <w:szCs w:val="20"/>
        </w:rPr>
        <w:t>Dimic-Janjic S, Zecevic A, Golubovic A, Ratkovic A, </w:t>
      </w:r>
      <w:r w:rsidRPr="005F1C0F">
        <w:rPr>
          <w:b/>
          <w:bCs/>
          <w:sz w:val="20"/>
          <w:szCs w:val="20"/>
        </w:rPr>
        <w:t>Milivojevic I</w:t>
      </w:r>
      <w:r w:rsidRPr="005F1C0F">
        <w:rPr>
          <w:sz w:val="20"/>
          <w:szCs w:val="20"/>
        </w:rPr>
        <w:t>, Postic A, Stjepanovic M, Jankovic J, Trboljevac N, Barac A, Popevic S. Utility of neutrophil to lymphocyte ratio in the prediction of inflammation and COPD mortality. The Journal of Infection in Developing Countries. 2025 May 31;19(05):776-81. (M23; IF 1.2)</w:t>
      </w:r>
      <w:r w:rsidRPr="005F1C0F">
        <w:rPr>
          <w:b/>
          <w:bCs/>
          <w:sz w:val="20"/>
          <w:szCs w:val="20"/>
        </w:rPr>
        <w:t> </w:t>
      </w:r>
    </w:p>
    <w:p w14:paraId="58956882" w14:textId="77777777" w:rsidR="005F1C0F" w:rsidRPr="005F1C0F" w:rsidRDefault="005F1C0F" w:rsidP="005F1C0F">
      <w:pPr>
        <w:pStyle w:val="ListParagraph"/>
        <w:numPr>
          <w:ilvl w:val="0"/>
          <w:numId w:val="28"/>
        </w:numPr>
        <w:tabs>
          <w:tab w:val="clear" w:pos="720"/>
          <w:tab w:val="num" w:pos="360"/>
        </w:tabs>
        <w:spacing w:after="160"/>
        <w:ind w:left="360"/>
        <w:jc w:val="both"/>
        <w:rPr>
          <w:sz w:val="20"/>
          <w:szCs w:val="20"/>
        </w:rPr>
      </w:pPr>
      <w:r w:rsidRPr="005F1C0F">
        <w:rPr>
          <w:sz w:val="20"/>
          <w:szCs w:val="20"/>
        </w:rPr>
        <w:t>Stjepanovic M, Markovic F, </w:t>
      </w:r>
      <w:r w:rsidRPr="005F1C0F">
        <w:rPr>
          <w:b/>
          <w:bCs/>
          <w:sz w:val="20"/>
          <w:szCs w:val="20"/>
        </w:rPr>
        <w:t>Milivojevic I</w:t>
      </w:r>
      <w:r w:rsidRPr="005F1C0F">
        <w:rPr>
          <w:sz w:val="20"/>
          <w:szCs w:val="20"/>
        </w:rPr>
        <w:t>, Popevic S, Dimic-Janjic S, Popadic V, Zdravkovic D, Popovic M, Klasnja A, Radojevic A, Radovanovic D. Contemporary Diagnostics of Cardiac Sarcoidosis: The Importance of Multimodality Imaging. Diagnostics. 2024 Aug 26;14(17):1865. (M21, IF 3.3)</w:t>
      </w:r>
    </w:p>
    <w:p w14:paraId="5680908C" w14:textId="77777777" w:rsidR="005F1C0F" w:rsidRDefault="005F1C0F" w:rsidP="005F1C0F">
      <w:pPr>
        <w:pStyle w:val="ListParagraph"/>
        <w:numPr>
          <w:ilvl w:val="0"/>
          <w:numId w:val="28"/>
        </w:numPr>
        <w:tabs>
          <w:tab w:val="clear" w:pos="720"/>
          <w:tab w:val="num" w:pos="360"/>
        </w:tabs>
        <w:spacing w:after="160"/>
        <w:ind w:left="360"/>
        <w:jc w:val="both"/>
        <w:rPr>
          <w:sz w:val="20"/>
          <w:szCs w:val="20"/>
        </w:rPr>
      </w:pPr>
      <w:r w:rsidRPr="005F1C0F">
        <w:rPr>
          <w:sz w:val="20"/>
          <w:szCs w:val="20"/>
        </w:rPr>
        <w:t>Shawamri S, Šačić D, Ristić M, </w:t>
      </w:r>
      <w:r w:rsidRPr="005F1C0F">
        <w:rPr>
          <w:b/>
          <w:bCs/>
          <w:sz w:val="20"/>
          <w:szCs w:val="20"/>
        </w:rPr>
        <w:t>Milivojević I</w:t>
      </w:r>
      <w:r w:rsidRPr="005F1C0F">
        <w:rPr>
          <w:sz w:val="20"/>
          <w:szCs w:val="20"/>
        </w:rPr>
        <w:t>. Concurrent Acute Myocardial Infarction and Stroke: Challenges in Diagnosis and Treatment. Int Heart J. 2024;65(5):956-959. doi: 10.1536/ihj.24-204. PMID: 39343598. (M22; IF 1.3)</w:t>
      </w:r>
    </w:p>
    <w:p w14:paraId="0FAD9A7F" w14:textId="77777777" w:rsidR="005F1C0F" w:rsidRPr="005F1C0F" w:rsidRDefault="005F1C0F" w:rsidP="005F1C0F">
      <w:pPr>
        <w:pStyle w:val="ListParagraph"/>
        <w:numPr>
          <w:ilvl w:val="0"/>
          <w:numId w:val="28"/>
        </w:numPr>
        <w:tabs>
          <w:tab w:val="clear" w:pos="720"/>
          <w:tab w:val="num" w:pos="360"/>
        </w:tabs>
        <w:spacing w:after="160"/>
        <w:ind w:left="360"/>
        <w:jc w:val="both"/>
        <w:rPr>
          <w:sz w:val="20"/>
          <w:szCs w:val="20"/>
        </w:rPr>
      </w:pPr>
      <w:r w:rsidRPr="005F1C0F">
        <w:rPr>
          <w:sz w:val="20"/>
          <w:szCs w:val="20"/>
        </w:rPr>
        <w:lastRenderedPageBreak/>
        <w:t>Janković J, Gajić M, Zečević A, </w:t>
      </w:r>
      <w:r w:rsidRPr="005F1C0F">
        <w:rPr>
          <w:b/>
          <w:bCs/>
          <w:sz w:val="20"/>
          <w:szCs w:val="20"/>
        </w:rPr>
        <w:t>Milivojević I</w:t>
      </w:r>
      <w:r w:rsidRPr="005F1C0F">
        <w:rPr>
          <w:sz w:val="20"/>
          <w:szCs w:val="20"/>
        </w:rPr>
        <w:t>, Buha I. Pneumonia caused by Sphingomonas paucimobilis infection after a dental intervention. The Journal of Infection in Developing Countries. 2023 Dec 31;17(12):1834-7. (M23; IF 1.4)</w:t>
      </w:r>
      <w:r w:rsidRPr="005F1C0F">
        <w:rPr>
          <w:b/>
          <w:bCs/>
          <w:sz w:val="20"/>
          <w:szCs w:val="20"/>
        </w:rPr>
        <w:t> </w:t>
      </w:r>
    </w:p>
    <w:p w14:paraId="3750EEAF" w14:textId="77777777" w:rsidR="005F1C0F" w:rsidRDefault="005F1C0F" w:rsidP="005F1C0F">
      <w:pPr>
        <w:pStyle w:val="ListParagraph"/>
        <w:numPr>
          <w:ilvl w:val="0"/>
          <w:numId w:val="28"/>
        </w:numPr>
        <w:tabs>
          <w:tab w:val="clear" w:pos="720"/>
          <w:tab w:val="num" w:pos="360"/>
        </w:tabs>
        <w:spacing w:after="160"/>
        <w:ind w:left="360"/>
        <w:jc w:val="both"/>
        <w:rPr>
          <w:sz w:val="20"/>
          <w:szCs w:val="20"/>
        </w:rPr>
      </w:pPr>
      <w:r w:rsidRPr="005F1C0F">
        <w:rPr>
          <w:sz w:val="20"/>
          <w:szCs w:val="20"/>
        </w:rPr>
        <w:t>Jankovic J, Djurdjevic N, Jandric A, Karic U, </w:t>
      </w:r>
      <w:r w:rsidRPr="005F1C0F">
        <w:rPr>
          <w:b/>
          <w:bCs/>
          <w:sz w:val="20"/>
          <w:szCs w:val="20"/>
        </w:rPr>
        <w:t>Milivojevic I</w:t>
      </w:r>
      <w:r w:rsidRPr="005F1C0F">
        <w:rPr>
          <w:sz w:val="20"/>
          <w:szCs w:val="20"/>
        </w:rPr>
        <w:t>, Ratkovic A, Buha I. The influence of gender differences on the illness perception and women’s point of view on COPD. Bratislava Medical Journal/Bratislavské Lekárske Listy. 2023 Nov 1;124(11). (M22; IF 1.5)</w:t>
      </w:r>
    </w:p>
    <w:p w14:paraId="5AC9F10A" w14:textId="3B35F058" w:rsidR="005F1C0F" w:rsidRPr="005F1C0F" w:rsidRDefault="005F1C0F" w:rsidP="005F1C0F">
      <w:pPr>
        <w:pStyle w:val="ListParagraph"/>
        <w:numPr>
          <w:ilvl w:val="0"/>
          <w:numId w:val="28"/>
        </w:numPr>
        <w:tabs>
          <w:tab w:val="clear" w:pos="720"/>
          <w:tab w:val="num" w:pos="360"/>
        </w:tabs>
        <w:spacing w:after="160"/>
        <w:ind w:left="360"/>
        <w:jc w:val="both"/>
        <w:rPr>
          <w:sz w:val="20"/>
          <w:szCs w:val="20"/>
        </w:rPr>
      </w:pPr>
      <w:r w:rsidRPr="005F1C0F">
        <w:rPr>
          <w:sz w:val="20"/>
          <w:szCs w:val="20"/>
        </w:rPr>
        <w:t>Dimic-Janjic S, Hoda MA, Milenkovic B, Kotur-Stevuljevic J, Stjepanovic M, Gompelmann D, Jankovic J, Miljkovic M, Milin-Lazovic J, Djurdjevic N, Maric D, </w:t>
      </w:r>
      <w:r w:rsidRPr="005F1C0F">
        <w:rPr>
          <w:b/>
          <w:bCs/>
          <w:sz w:val="20"/>
          <w:szCs w:val="20"/>
        </w:rPr>
        <w:t>Milivojević I, </w:t>
      </w:r>
      <w:r w:rsidRPr="005F1C0F">
        <w:rPr>
          <w:sz w:val="20"/>
          <w:szCs w:val="20"/>
        </w:rPr>
        <w:t>Popević S. The usefulness of MMP-9, TIMP-1 and MMP-9/TIMP-1 ratio for diagnosis and assessment of COPD severity. European journal of medical research. 2023 Mar 20;28(1):127. (M22; IF 2.9) </w:t>
      </w:r>
    </w:p>
    <w:p w14:paraId="40487325" w14:textId="1C8AB6CD" w:rsidR="005F1C0F" w:rsidRPr="00AE317B" w:rsidRDefault="005F1C0F" w:rsidP="005F1C0F">
      <w:pPr>
        <w:jc w:val="both"/>
        <w:rPr>
          <w:b/>
          <w:bCs/>
          <w:sz w:val="20"/>
          <w:szCs w:val="20"/>
          <w:lang w:val="sl-SI"/>
        </w:rPr>
      </w:pPr>
      <w:r w:rsidRPr="00AE317B">
        <w:rPr>
          <w:b/>
          <w:bCs/>
          <w:sz w:val="20"/>
          <w:szCs w:val="20"/>
          <w:lang w:val="sl-SI"/>
        </w:rPr>
        <w:t>Цео рад у часопису који није укључен у горе поменуте базе података</w:t>
      </w:r>
    </w:p>
    <w:p w14:paraId="393166F3" w14:textId="77777777" w:rsidR="005F1C0F" w:rsidRDefault="005F1C0F" w:rsidP="005F1C0F">
      <w:pPr>
        <w:pStyle w:val="ListParagraph"/>
        <w:numPr>
          <w:ilvl w:val="0"/>
          <w:numId w:val="30"/>
        </w:numPr>
        <w:spacing w:after="160"/>
        <w:jc w:val="both"/>
        <w:rPr>
          <w:sz w:val="20"/>
          <w:szCs w:val="20"/>
        </w:rPr>
      </w:pPr>
      <w:r w:rsidRPr="005F1C0F">
        <w:rPr>
          <w:sz w:val="20"/>
          <w:szCs w:val="20"/>
        </w:rPr>
        <w:t>Omčikus M, </w:t>
      </w:r>
      <w:r w:rsidRPr="005F1C0F">
        <w:rPr>
          <w:b/>
          <w:bCs/>
          <w:sz w:val="20"/>
          <w:szCs w:val="20"/>
        </w:rPr>
        <w:t>Milivojević I</w:t>
      </w:r>
      <w:r w:rsidRPr="005F1C0F">
        <w:rPr>
          <w:sz w:val="20"/>
          <w:szCs w:val="20"/>
        </w:rPr>
        <w:t>. Oral anticoagulation therapy in the treatment of pulmonary thromboembolism. Galenika Medical Journal. 2023;2(5):62-6.</w:t>
      </w:r>
    </w:p>
    <w:p w14:paraId="48A852B0" w14:textId="77777777" w:rsidR="005F1C0F" w:rsidRDefault="005F1C0F" w:rsidP="005F1C0F">
      <w:pPr>
        <w:pStyle w:val="ListParagraph"/>
        <w:numPr>
          <w:ilvl w:val="0"/>
          <w:numId w:val="30"/>
        </w:numPr>
        <w:spacing w:after="160"/>
        <w:jc w:val="both"/>
        <w:rPr>
          <w:sz w:val="20"/>
          <w:szCs w:val="20"/>
        </w:rPr>
      </w:pPr>
      <w:r w:rsidRPr="005F1C0F">
        <w:rPr>
          <w:sz w:val="20"/>
          <w:szCs w:val="20"/>
        </w:rPr>
        <w:t>Belić S, Marić N, Đurđević N, Golubović A, </w:t>
      </w:r>
      <w:r w:rsidRPr="005F1C0F">
        <w:rPr>
          <w:b/>
          <w:bCs/>
          <w:sz w:val="20"/>
          <w:szCs w:val="20"/>
        </w:rPr>
        <w:t>Milivojević I</w:t>
      </w:r>
      <w:r w:rsidRPr="005F1C0F">
        <w:rPr>
          <w:sz w:val="20"/>
          <w:szCs w:val="20"/>
        </w:rPr>
        <w:t>, Geratović M, Nikolić N, Čokrlić I, Stjepanović M. Interstitial lung diseases and secondary pulmonary hypertension. Srpski medicinski časopis Lekarske komore. 2023;4(1):65-74.</w:t>
      </w:r>
    </w:p>
    <w:p w14:paraId="693EFD52" w14:textId="77777777" w:rsidR="005F1C0F" w:rsidRDefault="005F1C0F" w:rsidP="005F1C0F">
      <w:pPr>
        <w:pStyle w:val="ListParagraph"/>
        <w:numPr>
          <w:ilvl w:val="0"/>
          <w:numId w:val="30"/>
        </w:numPr>
        <w:spacing w:after="160"/>
        <w:jc w:val="both"/>
        <w:rPr>
          <w:sz w:val="20"/>
          <w:szCs w:val="20"/>
        </w:rPr>
      </w:pPr>
      <w:r w:rsidRPr="005F1C0F">
        <w:rPr>
          <w:sz w:val="20"/>
          <w:szCs w:val="20"/>
        </w:rPr>
        <w:t>Marić N, Golubović A, Belić S, Đurđević N, </w:t>
      </w:r>
      <w:r w:rsidRPr="005F1C0F">
        <w:rPr>
          <w:b/>
          <w:bCs/>
          <w:sz w:val="20"/>
          <w:szCs w:val="20"/>
        </w:rPr>
        <w:t>Milivojević I</w:t>
      </w:r>
      <w:r w:rsidRPr="005F1C0F">
        <w:rPr>
          <w:sz w:val="20"/>
          <w:szCs w:val="20"/>
        </w:rPr>
        <w:t>, Geratović M, Stjepanović M. New therapeutic agents in neurosarcoidosis treatment. Srpski medicinski časopis Lekarske komore. 2022;3(4):471-7.</w:t>
      </w:r>
    </w:p>
    <w:p w14:paraId="4FDD749F" w14:textId="60E26B65" w:rsidR="005F1C0F" w:rsidRPr="005F1C0F" w:rsidRDefault="005F1C0F" w:rsidP="005F1C0F">
      <w:pPr>
        <w:pStyle w:val="ListParagraph"/>
        <w:numPr>
          <w:ilvl w:val="0"/>
          <w:numId w:val="30"/>
        </w:numPr>
        <w:spacing w:after="160"/>
        <w:jc w:val="both"/>
        <w:rPr>
          <w:sz w:val="20"/>
          <w:szCs w:val="20"/>
        </w:rPr>
      </w:pPr>
      <w:r w:rsidRPr="005F1C0F">
        <w:rPr>
          <w:sz w:val="20"/>
          <w:szCs w:val="20"/>
        </w:rPr>
        <w:t>Cvejić J, Stjepanović M, Marić N, Buha I, </w:t>
      </w:r>
      <w:r w:rsidRPr="005F1C0F">
        <w:rPr>
          <w:b/>
          <w:bCs/>
          <w:sz w:val="20"/>
          <w:szCs w:val="20"/>
        </w:rPr>
        <w:t>Milivojević I</w:t>
      </w:r>
      <w:r w:rsidRPr="005F1C0F">
        <w:rPr>
          <w:sz w:val="20"/>
          <w:szCs w:val="20"/>
        </w:rPr>
        <w:t>. dijagnostičke metode I kriterijumi za opstruktivnu sleep apneu. Acta Clinica 2021; 2(1): 155-157</w:t>
      </w:r>
    </w:p>
    <w:p w14:paraId="1AB17D3B" w14:textId="30CF6854" w:rsidR="005F1C0F" w:rsidRPr="00AE317B" w:rsidRDefault="005F1C0F" w:rsidP="005F1C0F">
      <w:pPr>
        <w:jc w:val="both"/>
        <w:rPr>
          <w:b/>
          <w:bCs/>
          <w:sz w:val="20"/>
          <w:szCs w:val="20"/>
          <w:lang w:val="sl-SI"/>
        </w:rPr>
      </w:pPr>
      <w:r w:rsidRPr="00AE317B">
        <w:rPr>
          <w:b/>
          <w:bCs/>
          <w:sz w:val="20"/>
          <w:szCs w:val="20"/>
          <w:lang w:val="sl-SI"/>
        </w:rPr>
        <w:t xml:space="preserve">Извод у зборнику </w:t>
      </w:r>
      <w:r w:rsidRPr="00AE317B">
        <w:rPr>
          <w:b/>
          <w:bCs/>
          <w:sz w:val="20"/>
          <w:szCs w:val="20"/>
          <w:lang w:val="sr-Cyrl-RS"/>
        </w:rPr>
        <w:t>међународног</w:t>
      </w:r>
      <w:r w:rsidRPr="00AE317B">
        <w:rPr>
          <w:b/>
          <w:bCs/>
          <w:sz w:val="20"/>
          <w:szCs w:val="20"/>
          <w:lang w:val="sl-SI"/>
        </w:rPr>
        <w:t xml:space="preserve"> скупа</w:t>
      </w:r>
    </w:p>
    <w:p w14:paraId="27B47D9D" w14:textId="6CD5A0EB" w:rsidR="005F1C0F" w:rsidRPr="005F1C0F" w:rsidRDefault="005F1C0F" w:rsidP="005F1C0F">
      <w:pPr>
        <w:pStyle w:val="ListParagraph"/>
        <w:numPr>
          <w:ilvl w:val="0"/>
          <w:numId w:val="34"/>
        </w:numPr>
        <w:spacing w:line="278" w:lineRule="auto"/>
        <w:jc w:val="both"/>
        <w:rPr>
          <w:sz w:val="20"/>
          <w:szCs w:val="20"/>
        </w:rPr>
      </w:pPr>
      <w:r w:rsidRPr="005F1C0F">
        <w:rPr>
          <w:sz w:val="20"/>
          <w:szCs w:val="20"/>
        </w:rPr>
        <w:t>Omcikus M, Maric D, </w:t>
      </w:r>
      <w:r w:rsidRPr="005F1C0F">
        <w:rPr>
          <w:b/>
          <w:bCs/>
          <w:sz w:val="20"/>
          <w:szCs w:val="20"/>
        </w:rPr>
        <w:t>Milivojevic I</w:t>
      </w:r>
      <w:r w:rsidRPr="005F1C0F">
        <w:rPr>
          <w:sz w:val="20"/>
          <w:szCs w:val="20"/>
        </w:rPr>
        <w:t>, Zecevic A, Golubovic A, Brkovic Z.</w:t>
      </w:r>
      <w:r w:rsidRPr="005F1C0F">
        <w:rPr>
          <w:b/>
          <w:bCs/>
          <w:sz w:val="20"/>
          <w:szCs w:val="20"/>
        </w:rPr>
        <w:t> </w:t>
      </w:r>
      <w:r w:rsidRPr="005F1C0F">
        <w:rPr>
          <w:sz w:val="20"/>
          <w:szCs w:val="20"/>
        </w:rPr>
        <w:t>Are Hestia, PESI, and sPESI enough to select patients with pulmonary embolism for outpatient treatment? </w:t>
      </w:r>
      <w:r w:rsidRPr="005F1C0F">
        <w:rPr>
          <w:i/>
          <w:iCs/>
          <w:sz w:val="20"/>
          <w:szCs w:val="20"/>
        </w:rPr>
        <w:t>Eur Respir J</w:t>
      </w:r>
      <w:r w:rsidRPr="005F1C0F">
        <w:rPr>
          <w:sz w:val="20"/>
          <w:szCs w:val="20"/>
        </w:rPr>
        <w:t>. 2025;66(suppl 69):PA1928. doi:10.1183/13993003.congress-2025.PA1928</w:t>
      </w:r>
    </w:p>
    <w:p w14:paraId="5243A828" w14:textId="77777777" w:rsidR="005F1C0F" w:rsidRPr="009F1AE5" w:rsidRDefault="005F1C0F" w:rsidP="005F1C0F">
      <w:pPr>
        <w:spacing w:line="278" w:lineRule="auto"/>
        <w:rPr>
          <w:sz w:val="20"/>
          <w:szCs w:val="20"/>
        </w:rPr>
      </w:pPr>
    </w:p>
    <w:p w14:paraId="33A1D692" w14:textId="77777777" w:rsidR="005F1C0F" w:rsidRPr="00AE317B" w:rsidRDefault="005F1C0F" w:rsidP="005F1C0F">
      <w:pPr>
        <w:jc w:val="both"/>
        <w:rPr>
          <w:b/>
          <w:bCs/>
          <w:sz w:val="20"/>
          <w:szCs w:val="20"/>
          <w:lang w:val="sl-SI"/>
        </w:rPr>
      </w:pPr>
      <w:r w:rsidRPr="00AE317B">
        <w:rPr>
          <w:b/>
          <w:bCs/>
          <w:sz w:val="20"/>
          <w:szCs w:val="20"/>
          <w:lang w:val="sl-SI"/>
        </w:rPr>
        <w:t>Извод у зборнику националног скупа</w:t>
      </w:r>
    </w:p>
    <w:p w14:paraId="1F724AF4" w14:textId="2CC10177" w:rsidR="005F1C0F" w:rsidRPr="005F1C0F" w:rsidRDefault="005F1C0F" w:rsidP="005F1C0F">
      <w:pPr>
        <w:pStyle w:val="ListParagraph"/>
        <w:numPr>
          <w:ilvl w:val="0"/>
          <w:numId w:val="33"/>
        </w:numPr>
        <w:spacing w:line="278" w:lineRule="auto"/>
        <w:jc w:val="both"/>
        <w:rPr>
          <w:sz w:val="20"/>
          <w:szCs w:val="20"/>
        </w:rPr>
      </w:pPr>
      <w:r w:rsidRPr="005F1C0F">
        <w:rPr>
          <w:b/>
          <w:bCs/>
          <w:sz w:val="20"/>
          <w:szCs w:val="20"/>
        </w:rPr>
        <w:t>Milivojević I</w:t>
      </w:r>
      <w:r w:rsidRPr="005F1C0F">
        <w:rPr>
          <w:sz w:val="20"/>
          <w:szCs w:val="20"/>
        </w:rPr>
        <w:t>, Đurđević N, Stjepanović M; Organizujuća pneumonija kao retka manifestacija sistemske skleroze; Drugi Beogradski pulmološki dani,  Beograd 20-21.09.2024.; Knjiga sažetaka, 58-59s</w:t>
      </w:r>
    </w:p>
    <w:p w14:paraId="7EB231BA" w14:textId="1CDA072F" w:rsidR="005F1C0F" w:rsidRPr="005F1C0F" w:rsidRDefault="005F1C0F" w:rsidP="005F1C0F">
      <w:pPr>
        <w:pStyle w:val="ListParagraph"/>
        <w:numPr>
          <w:ilvl w:val="0"/>
          <w:numId w:val="33"/>
        </w:numPr>
        <w:spacing w:line="278" w:lineRule="auto"/>
        <w:jc w:val="both"/>
        <w:rPr>
          <w:sz w:val="20"/>
          <w:szCs w:val="20"/>
        </w:rPr>
      </w:pPr>
      <w:r w:rsidRPr="005F1C0F">
        <w:rPr>
          <w:sz w:val="20"/>
          <w:szCs w:val="20"/>
        </w:rPr>
        <w:t>Grujić M., </w:t>
      </w:r>
      <w:r w:rsidRPr="005F1C0F">
        <w:rPr>
          <w:b/>
          <w:bCs/>
          <w:sz w:val="20"/>
          <w:szCs w:val="20"/>
        </w:rPr>
        <w:t>Milivojević I</w:t>
      </w:r>
      <w:r w:rsidRPr="005F1C0F">
        <w:rPr>
          <w:sz w:val="20"/>
          <w:szCs w:val="20"/>
        </w:rPr>
        <w:t>., Golubović A., Ilić B., Popević S.; Hot’’ interventne procedure – laser, APC, EC Drugi kongres bronhologa Srbije, Beograd 16-18. maj 2024.; Knjiga sažetaka.  98s.</w:t>
      </w:r>
    </w:p>
    <w:p w14:paraId="152AAA87" w14:textId="6DB46C66" w:rsidR="005F1C0F" w:rsidRPr="005F1C0F" w:rsidRDefault="005F1C0F" w:rsidP="005F1C0F">
      <w:pPr>
        <w:pStyle w:val="ListParagraph"/>
        <w:numPr>
          <w:ilvl w:val="0"/>
          <w:numId w:val="33"/>
        </w:numPr>
        <w:spacing w:line="278" w:lineRule="auto"/>
        <w:jc w:val="both"/>
        <w:rPr>
          <w:sz w:val="20"/>
          <w:szCs w:val="20"/>
        </w:rPr>
      </w:pPr>
      <w:r w:rsidRPr="005F1C0F">
        <w:rPr>
          <w:b/>
          <w:bCs/>
          <w:sz w:val="20"/>
          <w:szCs w:val="20"/>
        </w:rPr>
        <w:t>Milivojević I</w:t>
      </w:r>
      <w:r w:rsidRPr="005F1C0F">
        <w:rPr>
          <w:sz w:val="20"/>
          <w:szCs w:val="20"/>
        </w:rPr>
        <w:t>, Grujić M, Ilić B, Sekulović Radovanović I, Popević S; Prolongiran kašalj kao jedini simptom traheoezofagealne fistule – prikaz slučaja; Beogradski pulmološki dani, Beograd 22-23. septembar 2023.; Knjiga sažetaka 78-79s</w:t>
      </w:r>
    </w:p>
    <w:p w14:paraId="20DCBD8F" w14:textId="3F851DBE" w:rsidR="005F1C0F" w:rsidRPr="005F1C0F" w:rsidRDefault="005F1C0F" w:rsidP="005F1C0F">
      <w:pPr>
        <w:pStyle w:val="ListParagraph"/>
        <w:numPr>
          <w:ilvl w:val="0"/>
          <w:numId w:val="33"/>
        </w:numPr>
        <w:spacing w:line="278" w:lineRule="auto"/>
        <w:jc w:val="both"/>
        <w:rPr>
          <w:sz w:val="20"/>
          <w:szCs w:val="20"/>
        </w:rPr>
      </w:pPr>
      <w:r w:rsidRPr="005F1C0F">
        <w:rPr>
          <w:sz w:val="20"/>
          <w:szCs w:val="20"/>
        </w:rPr>
        <w:t>Grujić M, Ilić B, </w:t>
      </w:r>
      <w:r w:rsidRPr="005F1C0F">
        <w:rPr>
          <w:b/>
          <w:bCs/>
          <w:sz w:val="20"/>
          <w:szCs w:val="20"/>
        </w:rPr>
        <w:t>Milivojević I</w:t>
      </w:r>
      <w:r w:rsidRPr="005F1C0F">
        <w:rPr>
          <w:sz w:val="20"/>
          <w:szCs w:val="20"/>
        </w:rPr>
        <w:t>, Sekulović Radovanović I, Zečević Andrej; Rigidna bronhoskopija – juče, danas i sutra; Beogradski pulmološki dani, Beograd 22-23. septembar 2023.; Knjiga sažetaka, 58-59s.</w:t>
      </w:r>
    </w:p>
    <w:p w14:paraId="4F60D97C" w14:textId="6E5ECB6E" w:rsidR="005F1C0F" w:rsidRPr="005F1C0F" w:rsidRDefault="005F1C0F" w:rsidP="005F1C0F">
      <w:pPr>
        <w:pStyle w:val="ListParagraph"/>
        <w:numPr>
          <w:ilvl w:val="0"/>
          <w:numId w:val="33"/>
        </w:numPr>
        <w:spacing w:line="278" w:lineRule="auto"/>
        <w:jc w:val="both"/>
        <w:rPr>
          <w:sz w:val="20"/>
          <w:szCs w:val="20"/>
        </w:rPr>
      </w:pPr>
      <w:r w:rsidRPr="005F1C0F">
        <w:rPr>
          <w:b/>
          <w:bCs/>
          <w:sz w:val="20"/>
          <w:szCs w:val="20"/>
        </w:rPr>
        <w:t>MIlivojević I., </w:t>
      </w:r>
      <w:r w:rsidRPr="005F1C0F">
        <w:rPr>
          <w:sz w:val="20"/>
          <w:szCs w:val="20"/>
        </w:rPr>
        <w:t>Dimić Janjić S.; Severe asthma with comorbidities- Case report; Prvi vek srpske pulmologije, Beograd, 03-05.06.2022.; Knjiga sažetaka, 39s</w:t>
      </w:r>
    </w:p>
    <w:p w14:paraId="51844F46" w14:textId="1310E6D7" w:rsidR="005F1C0F" w:rsidRPr="005F1C0F" w:rsidRDefault="005F1C0F" w:rsidP="005F1C0F">
      <w:pPr>
        <w:pStyle w:val="ListParagraph"/>
        <w:numPr>
          <w:ilvl w:val="0"/>
          <w:numId w:val="33"/>
        </w:numPr>
        <w:spacing w:line="278" w:lineRule="auto"/>
        <w:jc w:val="both"/>
        <w:rPr>
          <w:sz w:val="20"/>
          <w:szCs w:val="20"/>
        </w:rPr>
      </w:pPr>
      <w:r w:rsidRPr="005F1C0F">
        <w:rPr>
          <w:b/>
          <w:bCs/>
          <w:sz w:val="20"/>
          <w:szCs w:val="20"/>
        </w:rPr>
        <w:t>Milivojević I</w:t>
      </w:r>
      <w:r w:rsidRPr="005F1C0F">
        <w:rPr>
          <w:sz w:val="20"/>
          <w:szCs w:val="20"/>
        </w:rPr>
        <w:t>., Janković J., Zečević A., Gajić M.; Did dental intervention cause Sphingomonas paucimobilis pneumonia? Case report; Prvi vek srpske pulmologije, Beograd, 03-05.06.2022; Knjiga Sažetaka, 40s. </w:t>
      </w:r>
    </w:p>
    <w:p w14:paraId="5BE2197A" w14:textId="319903F7" w:rsidR="005F1C0F" w:rsidRPr="005F1C0F" w:rsidRDefault="005F1C0F" w:rsidP="005F1C0F">
      <w:pPr>
        <w:pStyle w:val="ListParagraph"/>
        <w:numPr>
          <w:ilvl w:val="0"/>
          <w:numId w:val="33"/>
        </w:numPr>
        <w:spacing w:line="278" w:lineRule="auto"/>
        <w:jc w:val="both"/>
        <w:rPr>
          <w:sz w:val="20"/>
          <w:szCs w:val="20"/>
        </w:rPr>
      </w:pPr>
      <w:r w:rsidRPr="005F1C0F">
        <w:rPr>
          <w:sz w:val="20"/>
          <w:szCs w:val="20"/>
        </w:rPr>
        <w:t>Milivojević G., Bodrožić J., Miljić P., Leković D.,  Antić D., </w:t>
      </w:r>
      <w:r w:rsidRPr="005F1C0F">
        <w:rPr>
          <w:b/>
          <w:bCs/>
          <w:sz w:val="20"/>
          <w:szCs w:val="20"/>
        </w:rPr>
        <w:t>I. Milivojević</w:t>
      </w:r>
      <w:r w:rsidRPr="005F1C0F">
        <w:rPr>
          <w:sz w:val="20"/>
          <w:szCs w:val="20"/>
        </w:rPr>
        <w:t>, Antonijević N.; Deficit FXI – prikaz bolesnika; 5. kongres hematologa Srbije, Novi Sad 6-9. oktobar 2022.; Knjiga sažetaka, 141s.</w:t>
      </w:r>
    </w:p>
    <w:p w14:paraId="0BF8507D" w14:textId="7D78B614" w:rsidR="005F1C0F" w:rsidRPr="005F1C0F" w:rsidRDefault="005F1C0F" w:rsidP="005F1C0F">
      <w:pPr>
        <w:pStyle w:val="ListParagraph"/>
        <w:numPr>
          <w:ilvl w:val="0"/>
          <w:numId w:val="33"/>
        </w:numPr>
        <w:spacing w:line="278" w:lineRule="auto"/>
        <w:jc w:val="both"/>
        <w:rPr>
          <w:sz w:val="20"/>
          <w:szCs w:val="20"/>
        </w:rPr>
      </w:pPr>
      <w:r w:rsidRPr="005F1C0F">
        <w:rPr>
          <w:sz w:val="20"/>
          <w:szCs w:val="20"/>
        </w:rPr>
        <w:t>Milivojević G., M. Maneski, D. Leković, M. Milivojević, M. Smiljanić, </w:t>
      </w:r>
      <w:r w:rsidRPr="005F1C0F">
        <w:rPr>
          <w:b/>
          <w:bCs/>
          <w:sz w:val="20"/>
          <w:szCs w:val="20"/>
        </w:rPr>
        <w:t>I. Milivojević</w:t>
      </w:r>
      <w:r w:rsidRPr="005F1C0F">
        <w:rPr>
          <w:sz w:val="20"/>
          <w:szCs w:val="20"/>
        </w:rPr>
        <w:t>; Splenomegalija kao prva manifestacija Abernethy malformacije - prikaz bolesnika; 5. kongres hematologa Srbije, Novi Sad 6-9. oktobar 2022.; Knjiga sažetaka 168s</w:t>
      </w:r>
    </w:p>
    <w:p w14:paraId="503485DB" w14:textId="65F17A56" w:rsidR="005F1C0F" w:rsidRPr="005F1C0F" w:rsidRDefault="005F1C0F" w:rsidP="005F1C0F">
      <w:pPr>
        <w:pStyle w:val="ListParagraph"/>
        <w:numPr>
          <w:ilvl w:val="0"/>
          <w:numId w:val="33"/>
        </w:numPr>
        <w:spacing w:line="278" w:lineRule="auto"/>
        <w:jc w:val="both"/>
        <w:rPr>
          <w:sz w:val="20"/>
          <w:szCs w:val="20"/>
        </w:rPr>
      </w:pPr>
      <w:r w:rsidRPr="005F1C0F">
        <w:rPr>
          <w:sz w:val="20"/>
          <w:szCs w:val="20"/>
        </w:rPr>
        <w:t>Cvejić J, Buha I, </w:t>
      </w:r>
      <w:r w:rsidRPr="005F1C0F">
        <w:rPr>
          <w:b/>
          <w:bCs/>
          <w:sz w:val="20"/>
          <w:szCs w:val="20"/>
        </w:rPr>
        <w:t>Milivojević I</w:t>
      </w:r>
      <w:r w:rsidRPr="005F1C0F">
        <w:rPr>
          <w:sz w:val="20"/>
          <w:szCs w:val="20"/>
        </w:rPr>
        <w:t>, Stjepanović M. Flow-volume curve as a significant diagnostic tool. Prvi vek srpske pulmologije. Beograd, 03-05.06.2022. Knjiga sažetaka: 50s</w:t>
      </w:r>
    </w:p>
    <w:p w14:paraId="09FFF01D" w14:textId="06A9E1FE" w:rsidR="005F1C0F" w:rsidRPr="005F1C0F" w:rsidRDefault="005F1C0F" w:rsidP="005F1C0F">
      <w:pPr>
        <w:pStyle w:val="ListParagraph"/>
        <w:numPr>
          <w:ilvl w:val="0"/>
          <w:numId w:val="33"/>
        </w:numPr>
        <w:spacing w:line="278" w:lineRule="auto"/>
        <w:jc w:val="both"/>
        <w:rPr>
          <w:sz w:val="20"/>
          <w:szCs w:val="20"/>
        </w:rPr>
      </w:pPr>
      <w:r w:rsidRPr="005F1C0F">
        <w:rPr>
          <w:sz w:val="20"/>
          <w:szCs w:val="20"/>
        </w:rPr>
        <w:t>Milivojević G, </w:t>
      </w:r>
      <w:r w:rsidRPr="005F1C0F">
        <w:rPr>
          <w:b/>
          <w:bCs/>
          <w:sz w:val="20"/>
          <w:szCs w:val="20"/>
        </w:rPr>
        <w:t>Milivojević I</w:t>
      </w:r>
      <w:r w:rsidRPr="005F1C0F">
        <w:rPr>
          <w:sz w:val="20"/>
          <w:szCs w:val="20"/>
        </w:rPr>
        <w:t>, Antonijević N. ; Anemija u bolesnika lečenih u jedinicama intenzivne nege ; XIX kongres Udruženja internista, Zlatibor 6 -9. jun 2019.; Knjiga sažetaka, 22s.</w:t>
      </w:r>
    </w:p>
    <w:p w14:paraId="3AAB3BF0" w14:textId="5620D168" w:rsidR="005F1C0F" w:rsidRPr="005F1C0F" w:rsidRDefault="005F1C0F" w:rsidP="005F1C0F">
      <w:pPr>
        <w:pStyle w:val="ListParagraph"/>
        <w:numPr>
          <w:ilvl w:val="0"/>
          <w:numId w:val="33"/>
        </w:numPr>
        <w:spacing w:line="278" w:lineRule="auto"/>
        <w:jc w:val="both"/>
        <w:rPr>
          <w:sz w:val="20"/>
          <w:szCs w:val="20"/>
        </w:rPr>
      </w:pPr>
      <w:r w:rsidRPr="005F1C0F">
        <w:rPr>
          <w:sz w:val="20"/>
          <w:szCs w:val="20"/>
        </w:rPr>
        <w:t>Milivojević G, Arsović N, Terzić T, Antić D, </w:t>
      </w:r>
      <w:r w:rsidRPr="005F1C0F">
        <w:rPr>
          <w:b/>
          <w:bCs/>
          <w:sz w:val="20"/>
          <w:szCs w:val="20"/>
        </w:rPr>
        <w:t>Milivojević I</w:t>
      </w:r>
      <w:r w:rsidRPr="005F1C0F">
        <w:rPr>
          <w:sz w:val="20"/>
          <w:szCs w:val="20"/>
        </w:rPr>
        <w:t>, Antonijević N;  Kikuchi Fujimoto bolest u trudnice – prikaz bolesnice ;  XIX kongres Udruženja internista, Zlatibor 6 -9. jun 2019.; Knjiga sažetaka, 50s. </w:t>
      </w:r>
    </w:p>
    <w:p w14:paraId="562730E4" w14:textId="641406BF" w:rsidR="005F1C0F" w:rsidRPr="005F1C0F" w:rsidRDefault="005F1C0F" w:rsidP="005F1C0F">
      <w:pPr>
        <w:pStyle w:val="ListParagraph"/>
        <w:numPr>
          <w:ilvl w:val="0"/>
          <w:numId w:val="33"/>
        </w:numPr>
        <w:spacing w:line="278" w:lineRule="auto"/>
        <w:jc w:val="both"/>
        <w:rPr>
          <w:sz w:val="20"/>
          <w:szCs w:val="20"/>
        </w:rPr>
      </w:pPr>
      <w:r w:rsidRPr="005F1C0F">
        <w:rPr>
          <w:sz w:val="20"/>
          <w:szCs w:val="20"/>
        </w:rPr>
        <w:t>Milivojević G, </w:t>
      </w:r>
      <w:r w:rsidRPr="005F1C0F">
        <w:rPr>
          <w:b/>
          <w:bCs/>
          <w:sz w:val="20"/>
          <w:szCs w:val="20"/>
        </w:rPr>
        <w:t>Milivojević I</w:t>
      </w:r>
      <w:r w:rsidRPr="005F1C0F">
        <w:rPr>
          <w:sz w:val="20"/>
          <w:szCs w:val="20"/>
        </w:rPr>
        <w:t>, Ašanin M, Minić P, Antonijević N. ; Akutni koronarni sindrom u bolesnika sa hemofilijom – podaci iz literature i lečenje;   XIX kongres Udruženja internista, Zlatibor 6 -9. jun 2019.; Knjiga sažetaka, 23s.</w:t>
      </w:r>
    </w:p>
    <w:p w14:paraId="388B7857" w14:textId="77777777" w:rsidR="005F1C0F" w:rsidRPr="009F1AE5" w:rsidRDefault="005F1C0F" w:rsidP="005F1C0F">
      <w:pPr>
        <w:spacing w:line="278" w:lineRule="auto"/>
        <w:rPr>
          <w:sz w:val="20"/>
          <w:szCs w:val="20"/>
        </w:rPr>
      </w:pPr>
    </w:p>
    <w:p w14:paraId="1728B56E" w14:textId="77777777" w:rsidR="005F1C0F" w:rsidRPr="00AE317B" w:rsidRDefault="005F1C0F" w:rsidP="005F1C0F">
      <w:pPr>
        <w:jc w:val="both"/>
        <w:rPr>
          <w:b/>
          <w:bCs/>
          <w:sz w:val="20"/>
          <w:szCs w:val="20"/>
          <w:lang w:val="sl-SI"/>
        </w:rPr>
      </w:pPr>
      <w:r w:rsidRPr="00AE317B">
        <w:rPr>
          <w:b/>
          <w:bCs/>
          <w:sz w:val="20"/>
          <w:szCs w:val="20"/>
          <w:lang w:val="sr-Cyrl-RS"/>
        </w:rPr>
        <w:lastRenderedPageBreak/>
        <w:t xml:space="preserve">Књиге, </w:t>
      </w:r>
      <w:r w:rsidRPr="00AE317B">
        <w:rPr>
          <w:b/>
          <w:bCs/>
          <w:sz w:val="20"/>
          <w:szCs w:val="20"/>
          <w:lang w:val="sl-SI"/>
        </w:rPr>
        <w:t>поглавља у књигама</w:t>
      </w:r>
    </w:p>
    <w:p w14:paraId="0E543001" w14:textId="77777777" w:rsidR="00BD07AF" w:rsidRPr="00BD07AF" w:rsidRDefault="005F1C0F" w:rsidP="00BD07AF">
      <w:pPr>
        <w:numPr>
          <w:ilvl w:val="0"/>
          <w:numId w:val="31"/>
        </w:numPr>
        <w:spacing w:after="160"/>
        <w:jc w:val="both"/>
        <w:rPr>
          <w:sz w:val="20"/>
          <w:szCs w:val="20"/>
        </w:rPr>
      </w:pPr>
      <w:r w:rsidRPr="009F1AE5">
        <w:rPr>
          <w:sz w:val="20"/>
          <w:szCs w:val="20"/>
        </w:rPr>
        <w:t xml:space="preserve">Stjepanović M, </w:t>
      </w:r>
      <w:r w:rsidRPr="00BD07AF">
        <w:rPr>
          <w:b/>
          <w:bCs/>
          <w:sz w:val="20"/>
          <w:szCs w:val="20"/>
        </w:rPr>
        <w:t>Milivojević I</w:t>
      </w:r>
      <w:r w:rsidRPr="009F1AE5">
        <w:rPr>
          <w:sz w:val="20"/>
          <w:szCs w:val="20"/>
        </w:rPr>
        <w:t>, Cvejic J.; Rana dijagnostika neuroloških oboljenja na osnovu testova plućne funkcije (snaga respiratornih mišića); Odabrana poglavlja iz pulmologije. Medicinski fakultet u Beogradu, 2023: 1-3.</w:t>
      </w:r>
    </w:p>
    <w:p w14:paraId="6220D6C2" w14:textId="77777777" w:rsidR="00BD07AF" w:rsidRPr="00BD07AF" w:rsidRDefault="005F1C0F" w:rsidP="00BD07AF">
      <w:pPr>
        <w:numPr>
          <w:ilvl w:val="0"/>
          <w:numId w:val="31"/>
        </w:numPr>
        <w:spacing w:after="160"/>
        <w:jc w:val="both"/>
        <w:rPr>
          <w:sz w:val="20"/>
          <w:szCs w:val="20"/>
        </w:rPr>
      </w:pPr>
      <w:r w:rsidRPr="00BD07AF">
        <w:rPr>
          <w:sz w:val="20"/>
          <w:szCs w:val="20"/>
        </w:rPr>
        <w:t xml:space="preserve">Popević S, Ilić B, Grujić M, Zečević A, </w:t>
      </w:r>
      <w:r w:rsidRPr="00BD07AF">
        <w:rPr>
          <w:b/>
          <w:bCs/>
          <w:sz w:val="20"/>
          <w:szCs w:val="20"/>
        </w:rPr>
        <w:t>Milivojević I</w:t>
      </w:r>
      <w:r w:rsidRPr="00BD07AF">
        <w:rPr>
          <w:sz w:val="20"/>
          <w:szCs w:val="20"/>
        </w:rPr>
        <w:t>, Golubović A, Uskoković Stefanović Ž, Glumac S.; Bronhoskopija u dijagnostici i lečenju endobronhijalne tuberkuloze; Odabrana poglavlja iz pulmologije. Medicinski fakultet u Beogradu, 2023: 29-33.</w:t>
      </w:r>
    </w:p>
    <w:p w14:paraId="3CC890B4" w14:textId="77777777" w:rsidR="00BD07AF" w:rsidRPr="00BD07AF" w:rsidRDefault="005F1C0F" w:rsidP="00BD07AF">
      <w:pPr>
        <w:numPr>
          <w:ilvl w:val="0"/>
          <w:numId w:val="31"/>
        </w:numPr>
        <w:spacing w:after="160"/>
        <w:jc w:val="both"/>
        <w:rPr>
          <w:sz w:val="20"/>
          <w:szCs w:val="20"/>
        </w:rPr>
      </w:pPr>
      <w:r w:rsidRPr="00BD07AF">
        <w:rPr>
          <w:sz w:val="20"/>
          <w:szCs w:val="20"/>
        </w:rPr>
        <w:t xml:space="preserve">Omčikus M, </w:t>
      </w:r>
      <w:r w:rsidRPr="00BD07AF">
        <w:rPr>
          <w:b/>
          <w:bCs/>
          <w:sz w:val="20"/>
          <w:szCs w:val="20"/>
        </w:rPr>
        <w:t>Milivojević I</w:t>
      </w:r>
      <w:r w:rsidRPr="00BD07AF">
        <w:rPr>
          <w:sz w:val="20"/>
          <w:szCs w:val="20"/>
        </w:rPr>
        <w:t>; Novi oralni antikoagulansi u prevenciji i lečenju plućne tromboembolije; Odabrana poglavlja iz pulmologije. Medicinski fakultet u Beogradu, 2023: 167-183.</w:t>
      </w:r>
    </w:p>
    <w:p w14:paraId="700C2483" w14:textId="5EB0B97B" w:rsidR="005F1C0F" w:rsidRPr="00BD07AF" w:rsidRDefault="005F1C0F" w:rsidP="00BD07AF">
      <w:pPr>
        <w:numPr>
          <w:ilvl w:val="0"/>
          <w:numId w:val="31"/>
        </w:numPr>
        <w:spacing w:after="160"/>
        <w:jc w:val="both"/>
        <w:rPr>
          <w:sz w:val="20"/>
          <w:szCs w:val="20"/>
        </w:rPr>
      </w:pPr>
      <w:r w:rsidRPr="00BD07AF">
        <w:rPr>
          <w:sz w:val="20"/>
          <w:szCs w:val="20"/>
        </w:rPr>
        <w:t xml:space="preserve">Cvejić J, Buha I, Stjepanović M, </w:t>
      </w:r>
      <w:r w:rsidRPr="00BD07AF">
        <w:rPr>
          <w:b/>
          <w:bCs/>
          <w:sz w:val="20"/>
          <w:szCs w:val="20"/>
        </w:rPr>
        <w:t>Milivojević I</w:t>
      </w:r>
      <w:r w:rsidRPr="00BD07AF">
        <w:rPr>
          <w:sz w:val="20"/>
          <w:szCs w:val="20"/>
        </w:rPr>
        <w:t>; Fizička aktivnost nakon Covid-19 infekcije; Odabrana poglavlja iz pulmologije. Medicinski fakultet u Beogradu, 2023: 281-285.</w:t>
      </w:r>
    </w:p>
    <w:p w14:paraId="1CE19DAB" w14:textId="77777777" w:rsidR="005F1C0F" w:rsidRPr="009F1AE5" w:rsidRDefault="005F1C0F" w:rsidP="005F1C0F">
      <w:pPr>
        <w:spacing w:line="278" w:lineRule="auto"/>
        <w:rPr>
          <w:sz w:val="20"/>
          <w:szCs w:val="20"/>
        </w:rPr>
      </w:pPr>
    </w:p>
    <w:p w14:paraId="166A6823" w14:textId="77777777" w:rsidR="005F1C0F" w:rsidRPr="009F1AE5" w:rsidRDefault="005F1C0F" w:rsidP="005F1C0F">
      <w:pPr>
        <w:spacing w:line="278" w:lineRule="auto"/>
        <w:rPr>
          <w:b/>
          <w:bCs/>
          <w:sz w:val="20"/>
          <w:szCs w:val="20"/>
        </w:rPr>
      </w:pPr>
      <w:r w:rsidRPr="009F1AE5">
        <w:rPr>
          <w:b/>
          <w:bCs/>
          <w:sz w:val="20"/>
          <w:szCs w:val="20"/>
        </w:rPr>
        <w:t>ц)  Цитираност радова </w:t>
      </w:r>
    </w:p>
    <w:p w14:paraId="0B29D757" w14:textId="77777777" w:rsidR="005F1C0F" w:rsidRPr="009F1AE5" w:rsidRDefault="005F1C0F" w:rsidP="005F1C0F">
      <w:pPr>
        <w:spacing w:line="278" w:lineRule="auto"/>
        <w:rPr>
          <w:sz w:val="20"/>
          <w:szCs w:val="20"/>
        </w:rPr>
      </w:pPr>
      <w:r w:rsidRPr="009F1AE5">
        <w:rPr>
          <w:sz w:val="20"/>
          <w:szCs w:val="20"/>
        </w:rPr>
        <w:t>Укупна цитираност радова др Миливојевић Ивана, према индексној бази SCOPUS је 41 хетероцитата,   </w:t>
      </w:r>
      <w:r w:rsidRPr="009F1AE5">
        <w:rPr>
          <w:i/>
          <w:iCs/>
          <w:sz w:val="20"/>
          <w:szCs w:val="20"/>
        </w:rPr>
        <w:t>h-</w:t>
      </w:r>
      <w:r w:rsidRPr="009F1AE5">
        <w:rPr>
          <w:sz w:val="20"/>
          <w:szCs w:val="20"/>
        </w:rPr>
        <w:t>индекс 3.</w:t>
      </w:r>
    </w:p>
    <w:p w14:paraId="19C42806" w14:textId="77777777" w:rsidR="005F1C0F" w:rsidRDefault="005F1C0F" w:rsidP="005F1C0F">
      <w:pPr>
        <w:rPr>
          <w:b/>
          <w:bCs/>
          <w:sz w:val="20"/>
          <w:szCs w:val="20"/>
        </w:rPr>
      </w:pPr>
    </w:p>
    <w:p w14:paraId="5F36E92A" w14:textId="37F6FFE8" w:rsidR="005F1C0F" w:rsidRPr="009F1AE5" w:rsidRDefault="005F1C0F" w:rsidP="005F1C0F">
      <w:pPr>
        <w:rPr>
          <w:b/>
          <w:bCs/>
          <w:sz w:val="20"/>
          <w:szCs w:val="20"/>
          <w:lang w:val="sr-Cyrl-RS"/>
        </w:rPr>
      </w:pPr>
      <w:r w:rsidRPr="009F1AE5">
        <w:rPr>
          <w:b/>
          <w:bCs/>
          <w:sz w:val="20"/>
          <w:szCs w:val="20"/>
          <w:lang w:val="sr-Cyrl-RS"/>
        </w:rPr>
        <w:t xml:space="preserve">е) Додатне награде и активности </w:t>
      </w:r>
    </w:p>
    <w:p w14:paraId="589BD1D0" w14:textId="77777777" w:rsidR="005F1C0F" w:rsidRPr="009F1AE5" w:rsidRDefault="005F1C0F" w:rsidP="005F1C0F">
      <w:pPr>
        <w:rPr>
          <w:sz w:val="20"/>
          <w:szCs w:val="20"/>
          <w:lang w:val="sr-Cyrl-RS"/>
        </w:rPr>
      </w:pPr>
      <w:r w:rsidRPr="009F1AE5">
        <w:rPr>
          <w:sz w:val="20"/>
          <w:szCs w:val="20"/>
          <w:lang w:val="sr-Cyrl-RS"/>
        </w:rPr>
        <w:t xml:space="preserve">Захвалница Института за ортопедију </w:t>
      </w:r>
      <w:r w:rsidRPr="009F1AE5">
        <w:rPr>
          <w:sz w:val="20"/>
          <w:szCs w:val="20"/>
        </w:rPr>
        <w:t>‘’</w:t>
      </w:r>
      <w:r w:rsidRPr="009F1AE5">
        <w:rPr>
          <w:sz w:val="20"/>
          <w:szCs w:val="20"/>
          <w:lang w:val="sr-Cyrl-RS"/>
        </w:rPr>
        <w:t>Бањица</w:t>
      </w:r>
      <w:r w:rsidRPr="009F1AE5">
        <w:rPr>
          <w:sz w:val="20"/>
          <w:szCs w:val="20"/>
        </w:rPr>
        <w:t>,,</w:t>
      </w:r>
      <w:r w:rsidRPr="009F1AE5">
        <w:rPr>
          <w:sz w:val="20"/>
          <w:szCs w:val="20"/>
          <w:lang w:val="sr-Cyrl-RS"/>
        </w:rPr>
        <w:t xml:space="preserve"> за успешну сарадњу и значајан допринос у лечењу вирусне инфекције ковид-19 током пандемије 2020. године. </w:t>
      </w:r>
    </w:p>
    <w:p w14:paraId="3BDD684C" w14:textId="77777777" w:rsidR="005F1C0F" w:rsidRDefault="005F1C0F" w:rsidP="005F1C0F">
      <w:pPr>
        <w:spacing w:line="278" w:lineRule="auto"/>
        <w:rPr>
          <w:b/>
          <w:bCs/>
          <w:sz w:val="20"/>
          <w:szCs w:val="20"/>
        </w:rPr>
      </w:pPr>
    </w:p>
    <w:p w14:paraId="6CCD056E" w14:textId="652447A5" w:rsidR="005F1C0F" w:rsidRPr="009F1AE5" w:rsidRDefault="005F1C0F" w:rsidP="005F1C0F">
      <w:pPr>
        <w:spacing w:line="278" w:lineRule="auto"/>
        <w:rPr>
          <w:sz w:val="20"/>
          <w:szCs w:val="20"/>
        </w:rPr>
      </w:pPr>
      <w:r w:rsidRPr="009F1AE5">
        <w:rPr>
          <w:b/>
          <w:bCs/>
          <w:sz w:val="20"/>
          <w:szCs w:val="20"/>
        </w:rPr>
        <w:t>Г.  ОЦЕНА О РЕЗУЛТАТИМА НАУЧНОГ И ИСТРАЖИВАЧКОГ РАДА</w:t>
      </w:r>
    </w:p>
    <w:p w14:paraId="10564A3F" w14:textId="77777777" w:rsidR="005F1C0F" w:rsidRPr="009F1AE5" w:rsidRDefault="005F1C0F" w:rsidP="005F1C0F">
      <w:pPr>
        <w:rPr>
          <w:sz w:val="20"/>
          <w:szCs w:val="20"/>
        </w:rPr>
      </w:pPr>
      <w:r w:rsidRPr="009F1AE5">
        <w:rPr>
          <w:sz w:val="20"/>
          <w:szCs w:val="20"/>
          <w:lang w:val="sr-Cyrl-RS"/>
        </w:rPr>
        <w:t>Др</w:t>
      </w:r>
      <w:r w:rsidRPr="009F1AE5">
        <w:rPr>
          <w:sz w:val="20"/>
          <w:szCs w:val="20"/>
        </w:rPr>
        <w:t xml:space="preserve"> Иван Миливојевић </w:t>
      </w:r>
      <w:r w:rsidRPr="009F1AE5">
        <w:rPr>
          <w:sz w:val="20"/>
          <w:szCs w:val="20"/>
          <w:lang w:val="sr-Cyrl-RS"/>
        </w:rPr>
        <w:t xml:space="preserve">је приложио списак који садржи 30 библиографских јединица. Од укупног броја радова у целини (13),  девет радова је штампано у часописима индексираним у ЈЦР листи, од тога је кандидат у једном аутор а у осам коаутор. Такође је  аутор/коаутор у четири рада у часописима који нису укључени у већ наведене базе, у једном изводу у зборнику међународног скупа, и дванаест извода у зборнику националног скупа. Кандидат је аутор у 4 поглавља у уџбеницима. Анализа приложених научних публикација показује да се др Миливојевић континуирано и успешно бави истраживачким радом, који је обухватио области торакалне онкологије, опструктивних болести плућа, идиопатске фиброзе плућа као и друге области пулмологије. </w:t>
      </w:r>
      <w:r w:rsidRPr="009F1AE5">
        <w:rPr>
          <w:sz w:val="20"/>
          <w:szCs w:val="20"/>
        </w:rPr>
        <w:t xml:space="preserve"> </w:t>
      </w:r>
    </w:p>
    <w:p w14:paraId="58EF0875" w14:textId="77777777" w:rsidR="005F1C0F" w:rsidRDefault="005F1C0F" w:rsidP="005F1C0F">
      <w:pPr>
        <w:rPr>
          <w:b/>
          <w:bCs/>
          <w:sz w:val="20"/>
          <w:szCs w:val="20"/>
        </w:rPr>
      </w:pPr>
    </w:p>
    <w:p w14:paraId="596AFAF9" w14:textId="3588B75C" w:rsidR="005F1C0F" w:rsidRPr="009F1AE5" w:rsidRDefault="005F1C0F" w:rsidP="005F1C0F">
      <w:pPr>
        <w:rPr>
          <w:b/>
          <w:bCs/>
          <w:sz w:val="20"/>
          <w:szCs w:val="20"/>
          <w:lang w:val="sr-Cyrl-RS"/>
        </w:rPr>
      </w:pPr>
      <w:r w:rsidRPr="009F1AE5">
        <w:rPr>
          <w:b/>
          <w:bCs/>
          <w:sz w:val="20"/>
          <w:szCs w:val="20"/>
          <w:lang w:val="sr-Cyrl-RS"/>
        </w:rPr>
        <w:t>Д</w:t>
      </w:r>
      <w:r w:rsidRPr="009F1AE5">
        <w:rPr>
          <w:b/>
          <w:bCs/>
          <w:sz w:val="20"/>
          <w:szCs w:val="20"/>
        </w:rPr>
        <w:t>.</w:t>
      </w:r>
      <w:r w:rsidRPr="009F1AE5">
        <w:rPr>
          <w:b/>
          <w:bCs/>
          <w:sz w:val="20"/>
          <w:szCs w:val="20"/>
          <w:lang w:val="sr-Cyrl-RS"/>
        </w:rPr>
        <w:t xml:space="preserve">  ОЦЕНА О АНГАЖОВАЊУ У РАЗВОЈУ НАСТАВЕ И ДРУГИХ ДЕЛАТНОСТИ</w:t>
      </w:r>
    </w:p>
    <w:p w14:paraId="782B031D" w14:textId="77777777" w:rsidR="005F1C0F" w:rsidRPr="009F1AE5" w:rsidRDefault="005F1C0F" w:rsidP="005F1C0F">
      <w:pPr>
        <w:rPr>
          <w:b/>
          <w:bCs/>
          <w:sz w:val="20"/>
          <w:szCs w:val="20"/>
          <w:lang w:val="sr-Cyrl-RS"/>
        </w:rPr>
      </w:pPr>
      <w:r w:rsidRPr="009F1AE5">
        <w:rPr>
          <w:b/>
          <w:bCs/>
          <w:sz w:val="20"/>
          <w:szCs w:val="20"/>
          <w:lang w:val="sr-Cyrl-RS"/>
        </w:rPr>
        <w:t>ВИСОКОШКОЛСКЕ УСТАНОВЕ</w:t>
      </w:r>
    </w:p>
    <w:p w14:paraId="25235584" w14:textId="77777777" w:rsidR="005F1C0F" w:rsidRPr="009F1AE5" w:rsidRDefault="005F1C0F" w:rsidP="005F1C0F">
      <w:pPr>
        <w:rPr>
          <w:b/>
          <w:bCs/>
          <w:sz w:val="20"/>
          <w:szCs w:val="20"/>
          <w:lang w:val="sr-Cyrl-RS"/>
        </w:rPr>
      </w:pPr>
    </w:p>
    <w:p w14:paraId="579464AB" w14:textId="77777777" w:rsidR="005F1C0F" w:rsidRPr="009F1AE5" w:rsidRDefault="005F1C0F" w:rsidP="005F1C0F">
      <w:pPr>
        <w:rPr>
          <w:sz w:val="20"/>
          <w:szCs w:val="20"/>
          <w:lang w:val="sr-Cyrl-RS"/>
        </w:rPr>
      </w:pPr>
      <w:r w:rsidRPr="009F1AE5">
        <w:rPr>
          <w:sz w:val="20"/>
          <w:szCs w:val="20"/>
          <w:lang w:val="sr-Cyrl-RS"/>
        </w:rPr>
        <w:t>ЗА СТРУЧНО ПРОФЕСИОНАЛНИ ДОПРИНОС</w:t>
      </w:r>
    </w:p>
    <w:p w14:paraId="72E6EB67" w14:textId="77777777" w:rsidR="005F1C0F" w:rsidRPr="009F1AE5" w:rsidRDefault="005F1C0F" w:rsidP="005F1C0F">
      <w:pPr>
        <w:rPr>
          <w:b/>
          <w:bCs/>
          <w:sz w:val="20"/>
          <w:szCs w:val="20"/>
          <w:lang w:val="sr-Cyrl-RS"/>
        </w:rPr>
      </w:pPr>
      <w:r w:rsidRPr="009F1AE5">
        <w:rPr>
          <w:b/>
          <w:bCs/>
          <w:sz w:val="20"/>
          <w:szCs w:val="20"/>
          <w:lang w:val="sr-Cyrl-RS"/>
        </w:rPr>
        <w:t>Ангажованост у спровођењу сложених дијагностичких, терапијских и превентивних процедура</w:t>
      </w:r>
    </w:p>
    <w:p w14:paraId="1FE1D537" w14:textId="77777777" w:rsidR="005F1C0F" w:rsidRPr="009F1AE5" w:rsidRDefault="005F1C0F" w:rsidP="005F1C0F">
      <w:pPr>
        <w:rPr>
          <w:sz w:val="20"/>
          <w:szCs w:val="20"/>
        </w:rPr>
      </w:pPr>
      <w:r w:rsidRPr="009F1AE5">
        <w:rPr>
          <w:sz w:val="20"/>
          <w:szCs w:val="20"/>
        </w:rPr>
        <w:t>Др Иван Миливојевић ради у Одељењу за бронхологију и инвазивну пулмолошку</w:t>
      </w:r>
    </w:p>
    <w:p w14:paraId="35BD7021" w14:textId="77777777" w:rsidR="005F1C0F" w:rsidRPr="009F1AE5" w:rsidRDefault="005F1C0F" w:rsidP="005F1C0F">
      <w:pPr>
        <w:rPr>
          <w:sz w:val="20"/>
          <w:szCs w:val="20"/>
        </w:rPr>
      </w:pPr>
      <w:r w:rsidRPr="009F1AE5">
        <w:rPr>
          <w:sz w:val="20"/>
          <w:szCs w:val="20"/>
        </w:rPr>
        <w:t>дијагностику Клинике за пулмологију Универзитетског клиничког центра Србије (</w:t>
      </w:r>
      <w:r w:rsidRPr="009F1AE5">
        <w:rPr>
          <w:sz w:val="20"/>
          <w:szCs w:val="20"/>
          <w:lang w:val="sr-Cyrl-RS"/>
        </w:rPr>
        <w:t>радио је на клиничким одељењима, хитном пријему, Дневној болници за малигне болести,  и Одељењу за бронхологију и инвазивну пулмолошку дијагностику).</w:t>
      </w:r>
      <w:r w:rsidRPr="009F1AE5">
        <w:rPr>
          <w:sz w:val="20"/>
          <w:szCs w:val="20"/>
        </w:rPr>
        <w:t xml:space="preserve"> Током</w:t>
      </w:r>
      <w:r w:rsidRPr="009F1AE5">
        <w:rPr>
          <w:sz w:val="20"/>
          <w:szCs w:val="20"/>
          <w:lang w:val="sr-Cyrl-RS"/>
        </w:rPr>
        <w:t xml:space="preserve"> </w:t>
      </w:r>
      <w:r w:rsidRPr="009F1AE5">
        <w:rPr>
          <w:sz w:val="20"/>
          <w:szCs w:val="20"/>
        </w:rPr>
        <w:t>досадашњег научног и стручног рада бавио се различитим областима пулмологије, а нарочито инвазивном пулмолошком дијагностиком.</w:t>
      </w:r>
      <w:r w:rsidRPr="009F1AE5">
        <w:rPr>
          <w:sz w:val="20"/>
          <w:szCs w:val="20"/>
          <w:lang w:val="sr-Cyrl-RS"/>
        </w:rPr>
        <w:t xml:space="preserve"> </w:t>
      </w:r>
      <w:r w:rsidRPr="009F1AE5">
        <w:rPr>
          <w:sz w:val="20"/>
          <w:szCs w:val="20"/>
        </w:rPr>
        <w:t>У свакодневном клиничком раду самостално изводи различите дијагностичке,</w:t>
      </w:r>
    </w:p>
    <w:p w14:paraId="3F8370F7" w14:textId="77777777" w:rsidR="005F1C0F" w:rsidRPr="009F1AE5" w:rsidRDefault="005F1C0F" w:rsidP="005F1C0F">
      <w:pPr>
        <w:rPr>
          <w:sz w:val="20"/>
          <w:szCs w:val="20"/>
        </w:rPr>
      </w:pPr>
      <w:r w:rsidRPr="009F1AE5">
        <w:rPr>
          <w:sz w:val="20"/>
          <w:szCs w:val="20"/>
        </w:rPr>
        <w:t>терапијске и интервентне бронхоскопске процедуре, дијагностичке и терапијске</w:t>
      </w:r>
      <w:r w:rsidRPr="009F1AE5">
        <w:rPr>
          <w:sz w:val="20"/>
          <w:szCs w:val="20"/>
          <w:lang w:val="sr-Cyrl-RS"/>
        </w:rPr>
        <w:t xml:space="preserve"> </w:t>
      </w:r>
      <w:r w:rsidRPr="009F1AE5">
        <w:rPr>
          <w:sz w:val="20"/>
          <w:szCs w:val="20"/>
        </w:rPr>
        <w:t>плеуралне пункције, иглене биопсије плеуре, као и ултразвучни преглед грудног коша. Као део тима Одељења за бронхологију и инвазивну пулмолошку дијагностику Клинике за пулмологију УКЦС учествује и у извођењу хитних бронхоскопија у другим организационим јединицама УКЦС.</w:t>
      </w:r>
    </w:p>
    <w:p w14:paraId="30917871" w14:textId="77777777" w:rsidR="005F1C0F" w:rsidRPr="009F1AE5" w:rsidRDefault="005F1C0F" w:rsidP="005F1C0F">
      <w:pPr>
        <w:rPr>
          <w:sz w:val="20"/>
          <w:szCs w:val="20"/>
          <w:lang w:val="sr-Cyrl-RS"/>
        </w:rPr>
      </w:pPr>
    </w:p>
    <w:p w14:paraId="57C6502E" w14:textId="77777777" w:rsidR="005F1C0F" w:rsidRPr="009F1AE5" w:rsidRDefault="005F1C0F" w:rsidP="005F1C0F">
      <w:pPr>
        <w:rPr>
          <w:b/>
          <w:bCs/>
          <w:sz w:val="20"/>
          <w:szCs w:val="20"/>
          <w:lang w:val="sr-Cyrl-RS"/>
        </w:rPr>
      </w:pPr>
      <w:r w:rsidRPr="009F1AE5">
        <w:rPr>
          <w:b/>
          <w:bCs/>
          <w:sz w:val="20"/>
          <w:szCs w:val="20"/>
          <w:lang w:val="sr-Cyrl-RS"/>
        </w:rPr>
        <w:t xml:space="preserve">Руковођење или ангажовање у националним или међународним научним и стручним организацијама </w:t>
      </w:r>
    </w:p>
    <w:p w14:paraId="6DFED956" w14:textId="77777777" w:rsidR="005F1C0F" w:rsidRPr="009F1AE5" w:rsidRDefault="005F1C0F" w:rsidP="005F1C0F">
      <w:pPr>
        <w:rPr>
          <w:sz w:val="20"/>
          <w:szCs w:val="20"/>
          <w:lang w:val="sr-Latn-RS"/>
        </w:rPr>
      </w:pPr>
      <w:r w:rsidRPr="009F1AE5">
        <w:rPr>
          <w:sz w:val="20"/>
          <w:szCs w:val="20"/>
          <w:lang w:val="sr-Cyrl-RS"/>
        </w:rPr>
        <w:t xml:space="preserve">Др Иван Миливојевић је члан Лекарске коморе Србије, Српског лекарског друштва, Удружења бронхолога Србије, Европског респираторног друштва (ЕРС), Респираторног удружења Србије (РУС), Светске асоцијације бронхолога и интервентних пулмолога – </w:t>
      </w:r>
      <w:r w:rsidRPr="009F1AE5">
        <w:rPr>
          <w:i/>
          <w:iCs/>
          <w:sz w:val="20"/>
          <w:szCs w:val="20"/>
        </w:rPr>
        <w:t>WABIP (</w:t>
      </w:r>
      <w:r w:rsidRPr="009F1AE5">
        <w:rPr>
          <w:sz w:val="20"/>
          <w:szCs w:val="20"/>
        </w:rPr>
        <w:t>World Association for Bronchology and Interventional Pulmonology</w:t>
      </w:r>
      <w:r w:rsidRPr="009F1AE5">
        <w:rPr>
          <w:i/>
          <w:iCs/>
          <w:sz w:val="20"/>
          <w:szCs w:val="20"/>
        </w:rPr>
        <w:t>)</w:t>
      </w:r>
    </w:p>
    <w:p w14:paraId="64E4B645" w14:textId="77777777" w:rsidR="005F1C0F" w:rsidRPr="009F1AE5" w:rsidRDefault="005F1C0F" w:rsidP="005F1C0F">
      <w:pPr>
        <w:rPr>
          <w:sz w:val="20"/>
          <w:szCs w:val="20"/>
          <w:lang w:val="sr-Cyrl-RS"/>
        </w:rPr>
      </w:pPr>
    </w:p>
    <w:p w14:paraId="1B79D9FF" w14:textId="77777777" w:rsidR="00BD07AF" w:rsidRPr="00DE664E" w:rsidRDefault="00BD07AF" w:rsidP="00BD07AF">
      <w:pPr>
        <w:pStyle w:val="Tekstclana"/>
        <w:numPr>
          <w:ilvl w:val="0"/>
          <w:numId w:val="0"/>
        </w:numPr>
        <w:tabs>
          <w:tab w:val="left" w:pos="0"/>
        </w:tabs>
        <w:spacing w:before="0"/>
        <w:ind w:left="720" w:hanging="720"/>
        <w:jc w:val="both"/>
        <w:rPr>
          <w:sz w:val="20"/>
          <w:szCs w:val="20"/>
          <w:lang w:val="sr-Cyrl-CS"/>
        </w:rPr>
      </w:pPr>
      <w:r w:rsidRPr="00DE664E">
        <w:rPr>
          <w:b/>
          <w:color w:val="000000"/>
          <w:sz w:val="20"/>
          <w:szCs w:val="20"/>
          <w:lang w:val="sr-Cyrl-CS"/>
        </w:rPr>
        <w:t>За сарадњу са другим високошколским, научно-истраживачким  установама у земљи и иностранству</w:t>
      </w:r>
      <w:r>
        <w:rPr>
          <w:b/>
          <w:color w:val="000000"/>
          <w:sz w:val="20"/>
          <w:szCs w:val="20"/>
          <w:lang w:val="sr-Cyrl-CS"/>
        </w:rPr>
        <w:t xml:space="preserve"> </w:t>
      </w:r>
      <w:r w:rsidRPr="00DE664E">
        <w:rPr>
          <w:b/>
          <w:color w:val="000000"/>
          <w:sz w:val="20"/>
          <w:szCs w:val="20"/>
          <w:lang w:val="sr-Cyrl-CS"/>
        </w:rPr>
        <w:t>мобилност</w:t>
      </w:r>
      <w:r w:rsidRPr="00DE664E">
        <w:rPr>
          <w:color w:val="000000"/>
          <w:sz w:val="20"/>
          <w:szCs w:val="20"/>
          <w:lang w:val="sr-Cyrl-CS"/>
        </w:rPr>
        <w:t>:</w:t>
      </w:r>
    </w:p>
    <w:p w14:paraId="42AF494B" w14:textId="77777777" w:rsidR="005F1C0F" w:rsidRPr="009F1AE5" w:rsidRDefault="005F1C0F" w:rsidP="005F1C0F">
      <w:pPr>
        <w:rPr>
          <w:b/>
          <w:sz w:val="20"/>
          <w:szCs w:val="20"/>
          <w:lang w:val="sr-Cyrl-RS"/>
        </w:rPr>
      </w:pPr>
      <w:r w:rsidRPr="009F1AE5">
        <w:rPr>
          <w:b/>
          <w:bCs/>
          <w:sz w:val="20"/>
          <w:szCs w:val="20"/>
          <w:lang w:val="sr-Cyrl-RS"/>
        </w:rPr>
        <w:t xml:space="preserve">Студијски боравци у научноистраживачким институцијама у земљи или иностранству </w:t>
      </w:r>
    </w:p>
    <w:p w14:paraId="4C42C6A0" w14:textId="05CE612D" w:rsidR="005F1C0F" w:rsidRPr="00AE317B" w:rsidRDefault="005F1C0F" w:rsidP="00AE317B">
      <w:pPr>
        <w:rPr>
          <w:bCs/>
          <w:sz w:val="20"/>
          <w:szCs w:val="20"/>
          <w:lang w:val="sr-Cyrl-RS"/>
        </w:rPr>
      </w:pPr>
      <w:r w:rsidRPr="009F1AE5">
        <w:rPr>
          <w:bCs/>
          <w:sz w:val="20"/>
          <w:szCs w:val="20"/>
          <w:lang w:val="sr-Cyrl-RS"/>
        </w:rPr>
        <w:lastRenderedPageBreak/>
        <w:t xml:space="preserve">Студијски боравак у Универзитетској клиници Голник, Словенија од 21. новембра до 2. децембра на Одељењу интервентне пулмологије где је завршио обуку за ултразвук грудног коша. </w:t>
      </w:r>
    </w:p>
    <w:p w14:paraId="448FA11C" w14:textId="77777777" w:rsidR="0081336F" w:rsidRDefault="0081336F" w:rsidP="001942BD">
      <w:pPr>
        <w:jc w:val="both"/>
        <w:rPr>
          <w:b/>
          <w:bCs/>
          <w:sz w:val="20"/>
          <w:szCs w:val="20"/>
          <w:u w:val="single"/>
        </w:rPr>
      </w:pPr>
    </w:p>
    <w:p w14:paraId="04117893" w14:textId="18607653" w:rsidR="001942BD" w:rsidRPr="001942BD" w:rsidRDefault="001942BD" w:rsidP="001942BD">
      <w:pPr>
        <w:jc w:val="both"/>
        <w:rPr>
          <w:b/>
          <w:bCs/>
          <w:sz w:val="20"/>
          <w:szCs w:val="20"/>
          <w:u w:val="single"/>
          <w:lang w:val="sr-Cyrl-RS"/>
        </w:rPr>
      </w:pPr>
      <w:r w:rsidRPr="001942BD">
        <w:rPr>
          <w:b/>
          <w:bCs/>
          <w:sz w:val="20"/>
          <w:szCs w:val="20"/>
          <w:u w:val="single"/>
          <w:lang w:val="sr-Cyrl-RS"/>
        </w:rPr>
        <w:t xml:space="preserve">Кандидат под редним бројем </w:t>
      </w:r>
      <w:r w:rsidR="005F1C0F">
        <w:rPr>
          <w:b/>
          <w:bCs/>
          <w:sz w:val="20"/>
          <w:szCs w:val="20"/>
          <w:u w:val="single"/>
        </w:rPr>
        <w:t>4</w:t>
      </w:r>
      <w:r w:rsidRPr="001942BD">
        <w:rPr>
          <w:b/>
          <w:bCs/>
          <w:sz w:val="20"/>
          <w:szCs w:val="20"/>
          <w:u w:val="single"/>
          <w:lang w:val="sr-Cyrl-RS"/>
        </w:rPr>
        <w:t xml:space="preserve">. Др Никола </w:t>
      </w:r>
      <w:r>
        <w:rPr>
          <w:b/>
          <w:bCs/>
          <w:sz w:val="20"/>
          <w:szCs w:val="20"/>
          <w:u w:val="single"/>
          <w:lang w:val="sr-Cyrl-RS"/>
        </w:rPr>
        <w:t>Марић</w:t>
      </w:r>
    </w:p>
    <w:p w14:paraId="3B9E680E" w14:textId="77777777" w:rsidR="001942BD" w:rsidRPr="001942BD" w:rsidRDefault="001942BD" w:rsidP="00776008">
      <w:pPr>
        <w:jc w:val="both"/>
        <w:rPr>
          <w:sz w:val="20"/>
          <w:szCs w:val="20"/>
        </w:rPr>
      </w:pPr>
    </w:p>
    <w:p w14:paraId="1F232F98" w14:textId="77777777" w:rsidR="001942BD" w:rsidRPr="002D5DE8" w:rsidRDefault="001942BD" w:rsidP="001942BD">
      <w:pPr>
        <w:jc w:val="both"/>
        <w:rPr>
          <w:sz w:val="20"/>
          <w:szCs w:val="20"/>
          <w:lang w:val="sl-SI"/>
        </w:rPr>
      </w:pPr>
      <w:r w:rsidRPr="002D5DE8">
        <w:rPr>
          <w:b/>
          <w:bCs/>
          <w:sz w:val="20"/>
          <w:szCs w:val="20"/>
          <w:lang w:val="sl-SI"/>
        </w:rPr>
        <w:t>A. ОСНОВНИ БИОГРАФСКИ ПОДАЦИ</w:t>
      </w:r>
    </w:p>
    <w:p w14:paraId="23E58B99" w14:textId="77777777" w:rsidR="001942BD" w:rsidRPr="002D5DE8" w:rsidRDefault="001942BD" w:rsidP="001942BD">
      <w:pPr>
        <w:jc w:val="both"/>
        <w:rPr>
          <w:sz w:val="20"/>
          <w:szCs w:val="20"/>
          <w:lang w:val="sl-SI"/>
        </w:rPr>
      </w:pPr>
      <w:r w:rsidRPr="002D5DE8">
        <w:rPr>
          <w:sz w:val="20"/>
          <w:szCs w:val="20"/>
          <w:lang w:val="sl-SI"/>
        </w:rPr>
        <w:t>Име, средње име и презиме</w:t>
      </w:r>
      <w:r w:rsidRPr="002D5DE8">
        <w:rPr>
          <w:sz w:val="20"/>
          <w:szCs w:val="20"/>
          <w:lang w:val="sr-Cyrl-RS"/>
        </w:rPr>
        <w:t xml:space="preserve">: </w:t>
      </w:r>
      <w:r w:rsidRPr="002D5DE8">
        <w:rPr>
          <w:sz w:val="20"/>
          <w:szCs w:val="20"/>
          <w:lang w:val="sr-Cyrl-RS"/>
        </w:rPr>
        <w:tab/>
      </w:r>
      <w:r w:rsidRPr="002D5DE8">
        <w:rPr>
          <w:sz w:val="20"/>
          <w:szCs w:val="20"/>
          <w:lang w:val="sr-Cyrl-RS"/>
        </w:rPr>
        <w:tab/>
        <w:t>Никола (Будимир) Марић</w:t>
      </w:r>
    </w:p>
    <w:p w14:paraId="38293AF5" w14:textId="77777777" w:rsidR="001942BD" w:rsidRPr="002D5DE8" w:rsidRDefault="001942BD" w:rsidP="001942BD">
      <w:pPr>
        <w:jc w:val="both"/>
        <w:rPr>
          <w:sz w:val="20"/>
          <w:szCs w:val="20"/>
          <w:lang w:val="sl-SI"/>
        </w:rPr>
      </w:pPr>
      <w:r w:rsidRPr="002D5DE8">
        <w:rPr>
          <w:sz w:val="20"/>
          <w:szCs w:val="20"/>
          <w:lang w:val="sl-SI"/>
        </w:rPr>
        <w:t>Датум и место рођења</w:t>
      </w:r>
      <w:r w:rsidRPr="002D5DE8">
        <w:rPr>
          <w:sz w:val="20"/>
          <w:szCs w:val="20"/>
          <w:lang w:val="sr-Cyrl-RS"/>
        </w:rPr>
        <w:t xml:space="preserve">: </w:t>
      </w:r>
      <w:r w:rsidRPr="002D5DE8">
        <w:rPr>
          <w:sz w:val="20"/>
          <w:szCs w:val="20"/>
          <w:lang w:val="sr-Cyrl-RS"/>
        </w:rPr>
        <w:tab/>
      </w:r>
      <w:r w:rsidRPr="002D5DE8">
        <w:rPr>
          <w:sz w:val="20"/>
          <w:szCs w:val="20"/>
          <w:lang w:val="sr-Cyrl-RS"/>
        </w:rPr>
        <w:tab/>
      </w:r>
      <w:r w:rsidRPr="002D5DE8">
        <w:rPr>
          <w:sz w:val="20"/>
          <w:szCs w:val="20"/>
          <w:lang w:val="sr-Cyrl-RS"/>
        </w:rPr>
        <w:tab/>
        <w:t>18.04.1994.</w:t>
      </w:r>
    </w:p>
    <w:p w14:paraId="20C7A2B2" w14:textId="77777777" w:rsidR="001942BD" w:rsidRPr="002D5DE8" w:rsidRDefault="001942BD" w:rsidP="001942BD">
      <w:pPr>
        <w:jc w:val="both"/>
        <w:rPr>
          <w:sz w:val="20"/>
          <w:szCs w:val="20"/>
          <w:lang w:val="sl-SI"/>
        </w:rPr>
      </w:pPr>
      <w:r w:rsidRPr="002D5DE8">
        <w:rPr>
          <w:sz w:val="20"/>
          <w:szCs w:val="20"/>
          <w:lang w:val="sl-SI"/>
        </w:rPr>
        <w:t>Установа где је запослен</w:t>
      </w:r>
      <w:r w:rsidRPr="002D5DE8">
        <w:rPr>
          <w:sz w:val="20"/>
          <w:szCs w:val="20"/>
          <w:lang w:val="sr-Cyrl-RS"/>
        </w:rPr>
        <w:t>:</w:t>
      </w:r>
      <w:r w:rsidRPr="002D5DE8">
        <w:rPr>
          <w:sz w:val="20"/>
          <w:szCs w:val="20"/>
          <w:lang w:val="sr-Cyrl-RS"/>
        </w:rPr>
        <w:tab/>
      </w:r>
      <w:r w:rsidRPr="002D5DE8">
        <w:rPr>
          <w:sz w:val="20"/>
          <w:szCs w:val="20"/>
          <w:lang w:val="sr-Cyrl-RS"/>
        </w:rPr>
        <w:tab/>
        <w:t>Клиника за пулмологију, Универзитетски клинички центар Србије</w:t>
      </w:r>
    </w:p>
    <w:p w14:paraId="25B94A67" w14:textId="77777777" w:rsidR="001942BD" w:rsidRPr="002D5DE8" w:rsidRDefault="001942BD" w:rsidP="001942BD">
      <w:pPr>
        <w:jc w:val="both"/>
        <w:rPr>
          <w:sz w:val="20"/>
          <w:szCs w:val="20"/>
          <w:lang w:val="sr-Cyrl-RS"/>
        </w:rPr>
      </w:pPr>
      <w:r w:rsidRPr="002D5DE8">
        <w:rPr>
          <w:sz w:val="20"/>
          <w:szCs w:val="20"/>
          <w:lang w:val="sl-SI"/>
        </w:rPr>
        <w:t>Звање / радно место</w:t>
      </w:r>
      <w:r w:rsidRPr="002D5DE8">
        <w:rPr>
          <w:sz w:val="20"/>
          <w:szCs w:val="20"/>
          <w:lang w:val="sr-Cyrl-RS"/>
        </w:rPr>
        <w:t>:</w:t>
      </w:r>
      <w:r w:rsidRPr="002D5DE8">
        <w:rPr>
          <w:sz w:val="20"/>
          <w:szCs w:val="20"/>
          <w:lang w:val="sr-Cyrl-RS"/>
        </w:rPr>
        <w:tab/>
      </w:r>
      <w:r w:rsidRPr="002D5DE8">
        <w:rPr>
          <w:sz w:val="20"/>
          <w:szCs w:val="20"/>
          <w:lang w:val="sr-Cyrl-RS"/>
        </w:rPr>
        <w:tab/>
      </w:r>
      <w:r w:rsidRPr="002D5DE8">
        <w:rPr>
          <w:sz w:val="20"/>
          <w:szCs w:val="20"/>
          <w:lang w:val="sr-Cyrl-RS"/>
        </w:rPr>
        <w:tab/>
        <w:t>лекар специјалиста интерне медицине</w:t>
      </w:r>
    </w:p>
    <w:p w14:paraId="50680CB0" w14:textId="77777777" w:rsidR="001942BD" w:rsidRPr="002D5DE8" w:rsidRDefault="001942BD" w:rsidP="001942BD">
      <w:pPr>
        <w:jc w:val="both"/>
        <w:rPr>
          <w:sz w:val="20"/>
          <w:szCs w:val="20"/>
          <w:lang w:val="sr-Cyrl-RS"/>
        </w:rPr>
      </w:pPr>
      <w:r w:rsidRPr="002D5DE8">
        <w:rPr>
          <w:sz w:val="20"/>
          <w:szCs w:val="20"/>
          <w:lang w:val="sr-Cyrl-RS"/>
        </w:rPr>
        <w:t>Ужа н</w:t>
      </w:r>
      <w:r w:rsidRPr="002D5DE8">
        <w:rPr>
          <w:sz w:val="20"/>
          <w:szCs w:val="20"/>
          <w:lang w:val="sl-SI"/>
        </w:rPr>
        <w:t>аучна област</w:t>
      </w:r>
      <w:r w:rsidRPr="002D5DE8">
        <w:rPr>
          <w:sz w:val="20"/>
          <w:szCs w:val="20"/>
          <w:lang w:val="sr-Cyrl-RS"/>
        </w:rPr>
        <w:t xml:space="preserve">: </w:t>
      </w:r>
      <w:r w:rsidRPr="002D5DE8">
        <w:rPr>
          <w:sz w:val="20"/>
          <w:szCs w:val="20"/>
          <w:lang w:val="sr-Cyrl-RS"/>
        </w:rPr>
        <w:tab/>
      </w:r>
      <w:r w:rsidRPr="002D5DE8">
        <w:rPr>
          <w:sz w:val="20"/>
          <w:szCs w:val="20"/>
          <w:lang w:val="sr-Cyrl-RS"/>
        </w:rPr>
        <w:tab/>
      </w:r>
      <w:r w:rsidRPr="002D5DE8">
        <w:rPr>
          <w:sz w:val="20"/>
          <w:szCs w:val="20"/>
          <w:lang w:val="sr-Cyrl-RS"/>
        </w:rPr>
        <w:tab/>
        <w:t>интерна медицина (пулмологија)</w:t>
      </w:r>
    </w:p>
    <w:p w14:paraId="42BB896A" w14:textId="77777777" w:rsidR="001942BD" w:rsidRPr="002D5DE8" w:rsidRDefault="001942BD" w:rsidP="001942BD">
      <w:pPr>
        <w:jc w:val="both"/>
        <w:rPr>
          <w:sz w:val="20"/>
          <w:szCs w:val="20"/>
          <w:lang w:val="sl-SI"/>
        </w:rPr>
      </w:pPr>
    </w:p>
    <w:p w14:paraId="2F937A4E" w14:textId="77777777" w:rsidR="001942BD" w:rsidRPr="002D5DE8" w:rsidRDefault="001942BD" w:rsidP="001942BD">
      <w:pPr>
        <w:jc w:val="both"/>
        <w:rPr>
          <w:b/>
          <w:sz w:val="20"/>
          <w:szCs w:val="20"/>
          <w:lang w:val="sl-SI"/>
        </w:rPr>
      </w:pPr>
      <w:r w:rsidRPr="002D5DE8">
        <w:rPr>
          <w:b/>
          <w:bCs/>
          <w:sz w:val="20"/>
          <w:szCs w:val="20"/>
          <w:lang w:val="sl-SI"/>
        </w:rPr>
        <w:t>Б. СТРУЧНА БИОГРАФИЈА, ДИПЛОМЕ И ЗВАЊА</w:t>
      </w:r>
    </w:p>
    <w:p w14:paraId="47C7D129" w14:textId="77777777" w:rsidR="001942BD" w:rsidRPr="002D5DE8" w:rsidRDefault="001942BD" w:rsidP="001942BD">
      <w:pPr>
        <w:jc w:val="both"/>
        <w:rPr>
          <w:sz w:val="20"/>
          <w:szCs w:val="20"/>
          <w:lang w:val="sl-SI"/>
        </w:rPr>
      </w:pPr>
      <w:r w:rsidRPr="002D5DE8">
        <w:rPr>
          <w:b/>
          <w:sz w:val="20"/>
          <w:szCs w:val="20"/>
          <w:lang w:val="sl-SI"/>
        </w:rPr>
        <w:t>Основне студије</w:t>
      </w:r>
    </w:p>
    <w:p w14:paraId="57AFEF07" w14:textId="77777777" w:rsidR="001942BD" w:rsidRPr="002D5DE8" w:rsidRDefault="001942BD" w:rsidP="001942BD">
      <w:pPr>
        <w:jc w:val="both"/>
        <w:rPr>
          <w:sz w:val="20"/>
          <w:szCs w:val="20"/>
          <w:lang w:val="sl-SI"/>
        </w:rPr>
      </w:pPr>
      <w:r w:rsidRPr="002D5DE8">
        <w:rPr>
          <w:sz w:val="20"/>
          <w:szCs w:val="20"/>
          <w:lang w:val="sl-SI"/>
        </w:rPr>
        <w:t>Назив установе</w:t>
      </w:r>
      <w:r w:rsidRPr="002D5DE8">
        <w:rPr>
          <w:sz w:val="20"/>
          <w:szCs w:val="20"/>
          <w:lang w:val="sr-Cyrl-RS"/>
        </w:rPr>
        <w:t xml:space="preserve">: </w:t>
      </w:r>
      <w:r w:rsidRPr="002D5DE8">
        <w:rPr>
          <w:sz w:val="20"/>
          <w:szCs w:val="20"/>
          <w:lang w:val="sr-Cyrl-RS"/>
        </w:rPr>
        <w:tab/>
      </w:r>
      <w:r w:rsidRPr="002D5DE8">
        <w:rPr>
          <w:sz w:val="20"/>
          <w:szCs w:val="20"/>
          <w:lang w:val="sr-Cyrl-RS"/>
        </w:rPr>
        <w:tab/>
      </w:r>
      <w:r w:rsidRPr="002D5DE8">
        <w:rPr>
          <w:sz w:val="20"/>
          <w:szCs w:val="20"/>
          <w:lang w:val="sr-Cyrl-RS"/>
        </w:rPr>
        <w:tab/>
      </w:r>
      <w:r w:rsidRPr="002D5DE8">
        <w:rPr>
          <w:sz w:val="20"/>
          <w:szCs w:val="20"/>
          <w:lang w:val="sr-Cyrl-RS"/>
        </w:rPr>
        <w:tab/>
        <w:t>Медицински факултет Универзитета у Београду</w:t>
      </w:r>
    </w:p>
    <w:p w14:paraId="6AE824C3" w14:textId="7E80BB3F" w:rsidR="001942BD" w:rsidRPr="00AE317B" w:rsidRDefault="001942BD" w:rsidP="001942BD">
      <w:pPr>
        <w:jc w:val="both"/>
        <w:rPr>
          <w:b/>
          <w:sz w:val="20"/>
          <w:szCs w:val="20"/>
          <w:lang w:val="sr-Cyrl-RS"/>
        </w:rPr>
      </w:pPr>
      <w:r w:rsidRPr="002D5DE8">
        <w:rPr>
          <w:sz w:val="20"/>
          <w:szCs w:val="20"/>
          <w:lang w:val="sl-SI"/>
        </w:rPr>
        <w:t>Место и година завршетка</w:t>
      </w:r>
      <w:r w:rsidRPr="002D5DE8">
        <w:rPr>
          <w:sz w:val="20"/>
          <w:szCs w:val="20"/>
          <w:lang w:val="sr-Cyrl-RS"/>
        </w:rPr>
        <w:t>:</w:t>
      </w:r>
      <w:r w:rsidRPr="002D5DE8">
        <w:rPr>
          <w:sz w:val="20"/>
          <w:szCs w:val="20"/>
          <w:lang w:val="sr-Cyrl-RS"/>
        </w:rPr>
        <w:tab/>
      </w:r>
      <w:r w:rsidRPr="002D5DE8">
        <w:rPr>
          <w:sz w:val="20"/>
          <w:szCs w:val="20"/>
          <w:lang w:val="sr-Cyrl-RS"/>
        </w:rPr>
        <w:tab/>
        <w:t>Београд 2018. године; просечна оцена 9,67</w:t>
      </w:r>
      <w:r w:rsidRPr="002D5DE8">
        <w:rPr>
          <w:sz w:val="20"/>
          <w:szCs w:val="20"/>
          <w:lang w:val="sr-Latn-CS"/>
        </w:rPr>
        <w:t xml:space="preserve"> </w:t>
      </w:r>
      <w:r w:rsidRPr="002D5DE8">
        <w:rPr>
          <w:sz w:val="20"/>
          <w:szCs w:val="20"/>
          <w:lang w:val="sr-Cyrl-RS"/>
        </w:rPr>
        <w:tab/>
      </w:r>
      <w:r w:rsidRPr="002D5DE8">
        <w:rPr>
          <w:sz w:val="20"/>
          <w:szCs w:val="20"/>
          <w:lang w:val="sr-Cyrl-RS"/>
        </w:rPr>
        <w:tab/>
      </w:r>
    </w:p>
    <w:p w14:paraId="66D73464" w14:textId="77777777" w:rsidR="001942BD" w:rsidRPr="002D5DE8" w:rsidRDefault="001942BD" w:rsidP="001942BD">
      <w:pPr>
        <w:jc w:val="both"/>
        <w:rPr>
          <w:b/>
          <w:sz w:val="20"/>
          <w:szCs w:val="20"/>
          <w:lang w:val="sr-Cyrl-RS"/>
        </w:rPr>
      </w:pPr>
    </w:p>
    <w:p w14:paraId="6901BB5D" w14:textId="77777777" w:rsidR="001942BD" w:rsidRPr="002D5DE8" w:rsidRDefault="001942BD" w:rsidP="001942BD">
      <w:pPr>
        <w:jc w:val="both"/>
        <w:rPr>
          <w:sz w:val="20"/>
          <w:szCs w:val="20"/>
          <w:lang w:val="sl-SI"/>
        </w:rPr>
      </w:pPr>
      <w:r w:rsidRPr="002D5DE8">
        <w:rPr>
          <w:b/>
          <w:sz w:val="20"/>
          <w:szCs w:val="20"/>
          <w:lang w:val="sl-SI"/>
        </w:rPr>
        <w:t>Докторат</w:t>
      </w:r>
    </w:p>
    <w:p w14:paraId="027DD33A" w14:textId="77777777" w:rsidR="001942BD" w:rsidRPr="002D5DE8" w:rsidRDefault="001942BD" w:rsidP="001942BD">
      <w:pPr>
        <w:jc w:val="both"/>
        <w:rPr>
          <w:sz w:val="20"/>
          <w:szCs w:val="20"/>
          <w:lang w:val="sr-Cyrl-RS"/>
        </w:rPr>
      </w:pPr>
      <w:r w:rsidRPr="002D5DE8">
        <w:rPr>
          <w:sz w:val="20"/>
          <w:szCs w:val="20"/>
          <w:lang w:val="sl-SI"/>
        </w:rPr>
        <w:t>Назив установе</w:t>
      </w:r>
      <w:r w:rsidRPr="002D5DE8">
        <w:rPr>
          <w:sz w:val="20"/>
          <w:szCs w:val="20"/>
          <w:lang w:val="sr-Cyrl-RS"/>
        </w:rPr>
        <w:t xml:space="preserve">: </w:t>
      </w:r>
      <w:r w:rsidRPr="002D5DE8">
        <w:rPr>
          <w:sz w:val="20"/>
          <w:szCs w:val="20"/>
          <w:lang w:val="sr-Cyrl-RS"/>
        </w:rPr>
        <w:tab/>
      </w:r>
      <w:r w:rsidRPr="002D5DE8">
        <w:rPr>
          <w:sz w:val="20"/>
          <w:szCs w:val="20"/>
          <w:lang w:val="sr-Cyrl-RS"/>
        </w:rPr>
        <w:tab/>
      </w:r>
      <w:r w:rsidRPr="002D5DE8">
        <w:rPr>
          <w:sz w:val="20"/>
          <w:szCs w:val="20"/>
          <w:lang w:val="sr-Cyrl-RS"/>
        </w:rPr>
        <w:tab/>
      </w:r>
      <w:r w:rsidRPr="002D5DE8">
        <w:rPr>
          <w:sz w:val="20"/>
          <w:szCs w:val="20"/>
          <w:lang w:val="sr-Cyrl-RS"/>
        </w:rPr>
        <w:tab/>
        <w:t>Медицински факултет Универзитета у Београду</w:t>
      </w:r>
    </w:p>
    <w:p w14:paraId="301D15E3" w14:textId="77777777" w:rsidR="001942BD" w:rsidRPr="002D5DE8" w:rsidRDefault="001942BD" w:rsidP="001942BD">
      <w:pPr>
        <w:jc w:val="both"/>
        <w:rPr>
          <w:sz w:val="20"/>
          <w:szCs w:val="20"/>
          <w:lang w:val="sr-Cyrl-RS"/>
        </w:rPr>
      </w:pPr>
      <w:r w:rsidRPr="002D5DE8">
        <w:rPr>
          <w:sz w:val="20"/>
          <w:szCs w:val="20"/>
          <w:lang w:val="sr-Cyrl-RS"/>
        </w:rPr>
        <w:t xml:space="preserve">Докторске студије уписане 2024.год. </w:t>
      </w:r>
    </w:p>
    <w:p w14:paraId="66DD79AF" w14:textId="77777777" w:rsidR="001942BD" w:rsidRPr="002D5DE8" w:rsidRDefault="001942BD" w:rsidP="001942BD">
      <w:pPr>
        <w:jc w:val="both"/>
        <w:rPr>
          <w:sz w:val="20"/>
          <w:szCs w:val="20"/>
          <w:lang w:val="sr-Cyrl-RS"/>
        </w:rPr>
      </w:pPr>
      <w:r w:rsidRPr="002D5DE8">
        <w:rPr>
          <w:sz w:val="20"/>
          <w:szCs w:val="20"/>
          <w:lang w:val="sr-Cyrl-RS"/>
        </w:rPr>
        <w:t xml:space="preserve">Ментор: </w:t>
      </w:r>
      <w:r w:rsidRPr="002D5DE8">
        <w:rPr>
          <w:sz w:val="20"/>
          <w:szCs w:val="20"/>
          <w:lang w:val="sr-Cyrl-RS"/>
        </w:rPr>
        <w:tab/>
      </w:r>
      <w:r w:rsidRPr="002D5DE8">
        <w:rPr>
          <w:sz w:val="20"/>
          <w:szCs w:val="20"/>
          <w:lang w:val="sr-Cyrl-RS"/>
        </w:rPr>
        <w:tab/>
      </w:r>
      <w:r w:rsidRPr="002D5DE8">
        <w:rPr>
          <w:sz w:val="20"/>
          <w:szCs w:val="20"/>
          <w:lang w:val="sr-Cyrl-RS"/>
        </w:rPr>
        <w:tab/>
      </w:r>
      <w:r w:rsidRPr="002D5DE8">
        <w:rPr>
          <w:sz w:val="20"/>
          <w:szCs w:val="20"/>
          <w:lang w:val="sr-Cyrl-RS"/>
        </w:rPr>
        <w:tab/>
        <w:t xml:space="preserve">Доц. др Михаило Стјепановић; </w:t>
      </w:r>
    </w:p>
    <w:p w14:paraId="599225B5" w14:textId="77777777" w:rsidR="001942BD" w:rsidRPr="002D5DE8" w:rsidRDefault="001942BD" w:rsidP="001942BD">
      <w:pPr>
        <w:ind w:left="2880" w:firstLine="720"/>
        <w:jc w:val="both"/>
        <w:rPr>
          <w:bCs/>
          <w:sz w:val="20"/>
          <w:szCs w:val="20"/>
          <w:lang w:val="sr-Cyrl-RS"/>
        </w:rPr>
      </w:pPr>
      <w:r w:rsidRPr="002D5DE8">
        <w:rPr>
          <w:sz w:val="20"/>
          <w:szCs w:val="20"/>
          <w:lang w:val="sr-Cyrl-RS"/>
        </w:rPr>
        <w:t>Доц. др Марија Душановић Пјевић</w:t>
      </w:r>
    </w:p>
    <w:p w14:paraId="56BD899D" w14:textId="77777777" w:rsidR="001942BD" w:rsidRPr="002D5DE8" w:rsidRDefault="001942BD" w:rsidP="001942BD">
      <w:pPr>
        <w:jc w:val="both"/>
        <w:rPr>
          <w:bCs/>
          <w:sz w:val="20"/>
          <w:szCs w:val="20"/>
          <w:lang w:val="sr-Cyrl-RS"/>
        </w:rPr>
      </w:pPr>
      <w:r w:rsidRPr="002D5DE8">
        <w:rPr>
          <w:bCs/>
          <w:sz w:val="20"/>
          <w:szCs w:val="20"/>
          <w:lang w:val="sr-Cyrl-RS"/>
        </w:rPr>
        <w:t xml:space="preserve">Наслов дисертације: </w:t>
      </w:r>
      <w:r w:rsidRPr="002D5DE8">
        <w:rPr>
          <w:bCs/>
          <w:sz w:val="20"/>
          <w:szCs w:val="20"/>
          <w:lang w:val="sr-Cyrl-RS"/>
        </w:rPr>
        <w:tab/>
      </w:r>
      <w:r w:rsidRPr="002D5DE8">
        <w:rPr>
          <w:bCs/>
          <w:sz w:val="20"/>
          <w:szCs w:val="20"/>
          <w:lang w:val="sr-Cyrl-RS"/>
        </w:rPr>
        <w:tab/>
      </w:r>
      <w:r w:rsidRPr="002D5DE8">
        <w:rPr>
          <w:bCs/>
          <w:sz w:val="20"/>
          <w:szCs w:val="20"/>
          <w:lang w:val="sr-Cyrl-RS"/>
        </w:rPr>
        <w:tab/>
        <w:t>Испитивање повезаности полиморфизама гена укључених у TGF-β</w:t>
      </w:r>
    </w:p>
    <w:p w14:paraId="4055255A" w14:textId="77777777" w:rsidR="001942BD" w:rsidRPr="002D5DE8" w:rsidRDefault="001942BD" w:rsidP="001942BD">
      <w:pPr>
        <w:ind w:left="3600"/>
        <w:jc w:val="both"/>
        <w:rPr>
          <w:bCs/>
          <w:sz w:val="20"/>
          <w:szCs w:val="20"/>
          <w:lang w:val="sr-Cyrl-RS"/>
        </w:rPr>
      </w:pPr>
      <w:r w:rsidRPr="002D5DE8">
        <w:rPr>
          <w:bCs/>
          <w:sz w:val="20"/>
          <w:szCs w:val="20"/>
          <w:lang w:val="sr-Cyrl-RS"/>
        </w:rPr>
        <w:t>сигнални пут и гена који регулишу интегритет ванћелијског матрикса са ефектима терапије пирфенидона код пацијената са идиопатском плућном фиброзом (чека се одобрење Етичког одбора УКЦС за спровођење испитивања)</w:t>
      </w:r>
    </w:p>
    <w:p w14:paraId="1D86B4F4" w14:textId="77777777" w:rsidR="001942BD" w:rsidRPr="002D5DE8" w:rsidRDefault="001942BD" w:rsidP="001942BD">
      <w:pPr>
        <w:jc w:val="both"/>
        <w:rPr>
          <w:bCs/>
          <w:sz w:val="20"/>
          <w:szCs w:val="20"/>
          <w:lang w:val="sr-Cyrl-RS"/>
        </w:rPr>
      </w:pPr>
    </w:p>
    <w:p w14:paraId="53D8C483" w14:textId="77777777" w:rsidR="001942BD" w:rsidRPr="002D5DE8" w:rsidRDefault="001942BD" w:rsidP="001942BD">
      <w:pPr>
        <w:jc w:val="both"/>
        <w:rPr>
          <w:sz w:val="20"/>
          <w:szCs w:val="20"/>
          <w:lang w:val="sr-Cyrl-RS"/>
        </w:rPr>
      </w:pPr>
      <w:r w:rsidRPr="002D5DE8">
        <w:rPr>
          <w:sz w:val="20"/>
          <w:szCs w:val="20"/>
          <w:lang w:val="sl-SI"/>
        </w:rPr>
        <w:t>Ужа научна област</w:t>
      </w:r>
      <w:r w:rsidRPr="002D5DE8">
        <w:rPr>
          <w:sz w:val="20"/>
          <w:szCs w:val="20"/>
          <w:lang w:val="sr-Cyrl-RS"/>
        </w:rPr>
        <w:t xml:space="preserve">: </w:t>
      </w:r>
      <w:r w:rsidRPr="002D5DE8">
        <w:rPr>
          <w:sz w:val="20"/>
          <w:szCs w:val="20"/>
          <w:lang w:val="sr-Cyrl-RS"/>
        </w:rPr>
        <w:tab/>
      </w:r>
      <w:r w:rsidRPr="002D5DE8">
        <w:rPr>
          <w:sz w:val="20"/>
          <w:szCs w:val="20"/>
          <w:lang w:val="sr-Cyrl-RS"/>
        </w:rPr>
        <w:tab/>
      </w:r>
      <w:r w:rsidRPr="002D5DE8">
        <w:rPr>
          <w:sz w:val="20"/>
          <w:szCs w:val="20"/>
          <w:lang w:val="sr-Cyrl-RS"/>
        </w:rPr>
        <w:tab/>
        <w:t>Пулмологија</w:t>
      </w:r>
    </w:p>
    <w:p w14:paraId="3DF7C78E" w14:textId="77777777" w:rsidR="001942BD" w:rsidRPr="002D5DE8" w:rsidRDefault="001942BD" w:rsidP="001942BD">
      <w:pPr>
        <w:jc w:val="both"/>
        <w:rPr>
          <w:sz w:val="20"/>
          <w:szCs w:val="20"/>
          <w:lang w:val="sr-Cyrl-RS"/>
        </w:rPr>
      </w:pPr>
    </w:p>
    <w:p w14:paraId="65AF76FD" w14:textId="77777777" w:rsidR="001942BD" w:rsidRPr="002D5DE8" w:rsidRDefault="001942BD" w:rsidP="001942BD">
      <w:pPr>
        <w:jc w:val="both"/>
        <w:rPr>
          <w:sz w:val="20"/>
          <w:szCs w:val="20"/>
          <w:lang w:val="sl-SI"/>
        </w:rPr>
      </w:pPr>
      <w:r w:rsidRPr="002D5DE8">
        <w:rPr>
          <w:b/>
          <w:sz w:val="20"/>
          <w:szCs w:val="20"/>
          <w:lang w:val="sl-SI"/>
        </w:rPr>
        <w:t>Специјализација</w:t>
      </w:r>
    </w:p>
    <w:p w14:paraId="1774B10A" w14:textId="77777777" w:rsidR="001942BD" w:rsidRPr="002D5DE8" w:rsidRDefault="001942BD" w:rsidP="001942BD">
      <w:pPr>
        <w:jc w:val="both"/>
        <w:rPr>
          <w:sz w:val="20"/>
          <w:szCs w:val="20"/>
          <w:lang w:val="sl-SI"/>
        </w:rPr>
      </w:pPr>
      <w:r w:rsidRPr="002D5DE8">
        <w:rPr>
          <w:sz w:val="20"/>
          <w:szCs w:val="20"/>
          <w:lang w:val="sl-SI"/>
        </w:rPr>
        <w:t xml:space="preserve">Назив: </w:t>
      </w:r>
      <w:r w:rsidRPr="002D5DE8">
        <w:rPr>
          <w:sz w:val="20"/>
          <w:szCs w:val="20"/>
          <w:lang w:val="sr-Cyrl-RS"/>
        </w:rPr>
        <w:tab/>
      </w:r>
      <w:r w:rsidRPr="002D5DE8">
        <w:rPr>
          <w:sz w:val="20"/>
          <w:szCs w:val="20"/>
          <w:lang w:val="sr-Cyrl-RS"/>
        </w:rPr>
        <w:tab/>
      </w:r>
      <w:r w:rsidRPr="002D5DE8">
        <w:rPr>
          <w:sz w:val="20"/>
          <w:szCs w:val="20"/>
          <w:lang w:val="sr-Cyrl-RS"/>
        </w:rPr>
        <w:tab/>
      </w:r>
      <w:r w:rsidRPr="002D5DE8">
        <w:rPr>
          <w:sz w:val="20"/>
          <w:szCs w:val="20"/>
          <w:lang w:val="sr-Cyrl-RS"/>
        </w:rPr>
        <w:tab/>
      </w:r>
      <w:r w:rsidRPr="002D5DE8">
        <w:rPr>
          <w:sz w:val="20"/>
          <w:szCs w:val="20"/>
          <w:lang w:val="sr-Cyrl-RS"/>
        </w:rPr>
        <w:tab/>
      </w:r>
      <w:r w:rsidRPr="002D5DE8">
        <w:rPr>
          <w:sz w:val="20"/>
          <w:szCs w:val="20"/>
          <w:lang w:val="sl-SI"/>
        </w:rPr>
        <w:t xml:space="preserve">Интерна </w:t>
      </w:r>
      <w:r w:rsidRPr="002D5DE8">
        <w:rPr>
          <w:sz w:val="20"/>
          <w:szCs w:val="20"/>
          <w:lang w:val="sr-Cyrl-RS"/>
        </w:rPr>
        <w:t>м</w:t>
      </w:r>
      <w:r w:rsidRPr="002D5DE8">
        <w:rPr>
          <w:sz w:val="20"/>
          <w:szCs w:val="20"/>
          <w:lang w:val="sl-SI"/>
        </w:rPr>
        <w:t xml:space="preserve">едицина </w:t>
      </w:r>
    </w:p>
    <w:p w14:paraId="72B87A09" w14:textId="77777777" w:rsidR="001942BD" w:rsidRPr="002D5DE8" w:rsidRDefault="001942BD" w:rsidP="001942BD">
      <w:pPr>
        <w:jc w:val="both"/>
        <w:rPr>
          <w:sz w:val="20"/>
          <w:szCs w:val="20"/>
          <w:lang w:val="sr-Cyrl-RS"/>
        </w:rPr>
      </w:pPr>
      <w:r w:rsidRPr="002D5DE8">
        <w:rPr>
          <w:sz w:val="20"/>
          <w:szCs w:val="20"/>
          <w:lang w:val="sl-SI"/>
        </w:rPr>
        <w:t>Место и година завршетка, оцена</w:t>
      </w:r>
      <w:r w:rsidRPr="002D5DE8">
        <w:rPr>
          <w:sz w:val="20"/>
          <w:szCs w:val="20"/>
          <w:lang w:val="sr-Cyrl-RS"/>
        </w:rPr>
        <w:t xml:space="preserve"> и чланови комисије</w:t>
      </w:r>
      <w:r w:rsidRPr="002D5DE8">
        <w:rPr>
          <w:sz w:val="20"/>
          <w:szCs w:val="20"/>
          <w:lang w:val="sl-SI"/>
        </w:rPr>
        <w:t xml:space="preserve">: </w:t>
      </w:r>
      <w:r w:rsidRPr="002D5DE8">
        <w:rPr>
          <w:sz w:val="20"/>
          <w:szCs w:val="20"/>
          <w:lang w:val="sr-Cyrl-RS"/>
        </w:rPr>
        <w:t xml:space="preserve">   </w:t>
      </w:r>
    </w:p>
    <w:p w14:paraId="450BDFD6" w14:textId="39B6F5B1" w:rsidR="001942BD" w:rsidRPr="002D5DE8" w:rsidRDefault="001942BD" w:rsidP="00AE317B">
      <w:pPr>
        <w:ind w:left="3600"/>
        <w:jc w:val="both"/>
        <w:rPr>
          <w:b/>
          <w:sz w:val="20"/>
          <w:szCs w:val="20"/>
          <w:lang w:val="sr-Cyrl-RS"/>
        </w:rPr>
      </w:pPr>
      <w:r w:rsidRPr="002D5DE8">
        <w:rPr>
          <w:sz w:val="20"/>
          <w:szCs w:val="20"/>
          <w:lang w:val="sl-SI"/>
        </w:rPr>
        <w:t>Београд</w:t>
      </w:r>
      <w:r w:rsidRPr="002D5DE8">
        <w:rPr>
          <w:sz w:val="20"/>
          <w:szCs w:val="20"/>
          <w:lang w:val="sr-Cyrl-RS"/>
        </w:rPr>
        <w:t>, 2025</w:t>
      </w:r>
      <w:r w:rsidRPr="002D5DE8">
        <w:rPr>
          <w:sz w:val="20"/>
          <w:szCs w:val="20"/>
          <w:lang w:val="sl-SI"/>
        </w:rPr>
        <w:t>.</w:t>
      </w:r>
      <w:r w:rsidRPr="002D5DE8">
        <w:rPr>
          <w:sz w:val="20"/>
          <w:szCs w:val="20"/>
          <w:lang w:val="sr-Cyrl-RS"/>
        </w:rPr>
        <w:t xml:space="preserve">године, </w:t>
      </w:r>
      <w:r w:rsidRPr="002D5DE8">
        <w:rPr>
          <w:sz w:val="20"/>
          <w:szCs w:val="20"/>
          <w:lang w:val="sl-SI"/>
        </w:rPr>
        <w:t xml:space="preserve">оцена </w:t>
      </w:r>
      <w:r w:rsidRPr="002D5DE8">
        <w:rPr>
          <w:sz w:val="20"/>
          <w:szCs w:val="20"/>
          <w:lang w:val="sr-Cyrl-RS"/>
        </w:rPr>
        <w:t>одличан</w:t>
      </w:r>
      <w:r w:rsidRPr="002D5DE8">
        <w:rPr>
          <w:sz w:val="20"/>
          <w:szCs w:val="20"/>
          <w:lang w:val="sl-SI"/>
        </w:rPr>
        <w:t xml:space="preserve">, </w:t>
      </w:r>
      <w:r w:rsidRPr="002D5DE8">
        <w:rPr>
          <w:sz w:val="20"/>
          <w:szCs w:val="20"/>
          <w:lang w:val="sr-Cyrl-RS"/>
        </w:rPr>
        <w:t>п</w:t>
      </w:r>
      <w:r w:rsidRPr="002D5DE8">
        <w:rPr>
          <w:sz w:val="20"/>
          <w:szCs w:val="20"/>
          <w:lang w:val="sl-SI"/>
        </w:rPr>
        <w:t xml:space="preserve">роф др </w:t>
      </w:r>
      <w:r w:rsidRPr="002D5DE8">
        <w:rPr>
          <w:sz w:val="20"/>
          <w:szCs w:val="20"/>
          <w:lang w:val="sr-Cyrl-RS"/>
        </w:rPr>
        <w:t>Ана Видовић. Проф. др Владан Вукчевић, проф др Тамара Миловановић, проф др Биљана Недељковић Белеслин, проф др Александра Перић Попади</w:t>
      </w:r>
      <w:r w:rsidR="00AE317B">
        <w:rPr>
          <w:sz w:val="20"/>
          <w:szCs w:val="20"/>
          <w:lang w:val="sr-Cyrl-RS"/>
        </w:rPr>
        <w:t>ћ</w:t>
      </w:r>
      <w:r w:rsidRPr="002D5DE8">
        <w:rPr>
          <w:sz w:val="20"/>
          <w:szCs w:val="20"/>
          <w:lang w:val="sr-Cyrl-RS"/>
        </w:rPr>
        <w:tab/>
      </w:r>
      <w:r w:rsidRPr="002D5DE8">
        <w:rPr>
          <w:sz w:val="20"/>
          <w:szCs w:val="20"/>
          <w:lang w:val="sr-Cyrl-RS"/>
        </w:rPr>
        <w:tab/>
      </w:r>
    </w:p>
    <w:p w14:paraId="73970090" w14:textId="77777777" w:rsidR="001942BD" w:rsidRPr="002D5DE8" w:rsidRDefault="001942BD" w:rsidP="001942BD">
      <w:pPr>
        <w:jc w:val="both"/>
        <w:rPr>
          <w:b/>
          <w:sz w:val="20"/>
          <w:szCs w:val="20"/>
          <w:lang w:val="sr-Cyrl-RS"/>
        </w:rPr>
      </w:pPr>
    </w:p>
    <w:p w14:paraId="02FD7CC4" w14:textId="77777777" w:rsidR="001942BD" w:rsidRPr="002D5DE8" w:rsidRDefault="001942BD" w:rsidP="001942BD">
      <w:pPr>
        <w:jc w:val="both"/>
        <w:rPr>
          <w:sz w:val="20"/>
          <w:szCs w:val="20"/>
          <w:lang w:val="sr-Cyrl-RS"/>
        </w:rPr>
      </w:pPr>
      <w:r w:rsidRPr="002D5DE8">
        <w:rPr>
          <w:b/>
          <w:sz w:val="20"/>
          <w:szCs w:val="20"/>
          <w:lang w:val="sl-SI"/>
        </w:rPr>
        <w:t>Досадашњи избори у наставна и научна звања</w:t>
      </w:r>
      <w:r w:rsidRPr="002D5DE8">
        <w:rPr>
          <w:sz w:val="20"/>
          <w:szCs w:val="20"/>
          <w:lang w:val="sr-Cyrl-RS"/>
        </w:rPr>
        <w:t xml:space="preserve"> </w:t>
      </w:r>
    </w:p>
    <w:p w14:paraId="2206EFEF" w14:textId="77777777" w:rsidR="00AE317B" w:rsidRPr="002D5DE8" w:rsidRDefault="00AE317B" w:rsidP="00AE317B">
      <w:pPr>
        <w:jc w:val="both"/>
        <w:rPr>
          <w:b/>
          <w:sz w:val="20"/>
          <w:szCs w:val="20"/>
          <w:lang w:val="sr-Cyrl-RS"/>
        </w:rPr>
      </w:pPr>
      <w:r>
        <w:rPr>
          <w:b/>
          <w:sz w:val="20"/>
          <w:szCs w:val="20"/>
          <w:lang w:val="sr-Cyrl-RS"/>
        </w:rPr>
        <w:t>/</w:t>
      </w:r>
    </w:p>
    <w:p w14:paraId="3AE43CEB" w14:textId="77777777" w:rsidR="001942BD" w:rsidRPr="002D5DE8" w:rsidRDefault="001942BD" w:rsidP="001942BD">
      <w:pPr>
        <w:jc w:val="both"/>
        <w:rPr>
          <w:b/>
          <w:sz w:val="20"/>
          <w:szCs w:val="20"/>
          <w:lang w:val="sr-Latn-RS"/>
        </w:rPr>
      </w:pPr>
    </w:p>
    <w:p w14:paraId="6101DCAF" w14:textId="77777777" w:rsidR="001942BD" w:rsidRPr="002D5DE8" w:rsidRDefault="001942BD" w:rsidP="001942BD">
      <w:pPr>
        <w:jc w:val="both"/>
        <w:rPr>
          <w:sz w:val="20"/>
          <w:szCs w:val="20"/>
          <w:lang w:val="sr-Cyrl-RS"/>
        </w:rPr>
      </w:pPr>
      <w:r w:rsidRPr="002D5DE8">
        <w:rPr>
          <w:b/>
          <w:sz w:val="20"/>
          <w:szCs w:val="20"/>
          <w:lang w:val="sr-Cyrl-RS"/>
        </w:rPr>
        <w:t>В</w:t>
      </w:r>
      <w:r w:rsidRPr="002D5DE8">
        <w:rPr>
          <w:b/>
          <w:sz w:val="20"/>
          <w:szCs w:val="20"/>
          <w:lang w:val="sr-Latn-CS"/>
        </w:rPr>
        <w:t xml:space="preserve">. </w:t>
      </w:r>
      <w:r w:rsidRPr="002D5DE8">
        <w:rPr>
          <w:b/>
          <w:bCs/>
          <w:sz w:val="20"/>
          <w:szCs w:val="20"/>
          <w:lang w:val="sl-SI"/>
        </w:rPr>
        <w:t>ОЦЕНА О РЕЗУЛТАТИМА ПЕДАГОШКОГ РАДА</w:t>
      </w:r>
    </w:p>
    <w:p w14:paraId="7F2F5CFE" w14:textId="77777777" w:rsidR="00AE317B" w:rsidRPr="002D5DE8" w:rsidRDefault="00AE317B" w:rsidP="00AE317B">
      <w:pPr>
        <w:jc w:val="both"/>
        <w:rPr>
          <w:b/>
          <w:sz w:val="20"/>
          <w:szCs w:val="20"/>
          <w:lang w:val="sr-Cyrl-RS"/>
        </w:rPr>
      </w:pPr>
      <w:r>
        <w:rPr>
          <w:b/>
          <w:sz w:val="20"/>
          <w:szCs w:val="20"/>
          <w:lang w:val="sr-Cyrl-RS"/>
        </w:rPr>
        <w:t>/</w:t>
      </w:r>
    </w:p>
    <w:p w14:paraId="1F7C1332" w14:textId="77777777" w:rsidR="001942BD" w:rsidRPr="002D5DE8" w:rsidRDefault="001942BD" w:rsidP="001942BD">
      <w:pPr>
        <w:jc w:val="both"/>
        <w:rPr>
          <w:sz w:val="20"/>
          <w:szCs w:val="20"/>
          <w:lang w:val="sr-Latn-RS"/>
        </w:rPr>
      </w:pPr>
    </w:p>
    <w:p w14:paraId="75F93509" w14:textId="77777777" w:rsidR="001942BD" w:rsidRPr="002D5DE8" w:rsidRDefault="001942BD" w:rsidP="001942BD">
      <w:pPr>
        <w:jc w:val="both"/>
        <w:rPr>
          <w:bCs/>
          <w:color w:val="000000"/>
          <w:sz w:val="20"/>
          <w:szCs w:val="20"/>
          <w:lang w:val="sr-Cyrl-RS"/>
        </w:rPr>
      </w:pPr>
      <w:r w:rsidRPr="002D5DE8">
        <w:rPr>
          <w:b/>
          <w:sz w:val="20"/>
          <w:szCs w:val="20"/>
          <w:lang w:val="sr-Cyrl-RS"/>
        </w:rPr>
        <w:t>Г</w:t>
      </w:r>
      <w:r w:rsidRPr="002D5DE8">
        <w:rPr>
          <w:b/>
          <w:sz w:val="20"/>
          <w:szCs w:val="20"/>
          <w:lang w:val="sr-Latn-CS"/>
        </w:rPr>
        <w:t xml:space="preserve">. </w:t>
      </w:r>
      <w:r w:rsidRPr="002D5DE8">
        <w:rPr>
          <w:b/>
          <w:bCs/>
          <w:sz w:val="20"/>
          <w:szCs w:val="20"/>
          <w:lang w:val="sl-SI"/>
        </w:rPr>
        <w:t>ОЦЕНА РЕЗУЛТАТА У ОБЕЗБЕЂИВАЊУ НАУЧНО-НАСТАВНОГ ПОДМЛАТКА</w:t>
      </w:r>
    </w:p>
    <w:p w14:paraId="570F6CD1" w14:textId="77777777" w:rsidR="00AE317B" w:rsidRPr="002D5DE8" w:rsidRDefault="00AE317B" w:rsidP="00AE317B">
      <w:pPr>
        <w:jc w:val="both"/>
        <w:rPr>
          <w:b/>
          <w:sz w:val="20"/>
          <w:szCs w:val="20"/>
          <w:lang w:val="sr-Cyrl-RS"/>
        </w:rPr>
      </w:pPr>
      <w:r>
        <w:rPr>
          <w:b/>
          <w:sz w:val="20"/>
          <w:szCs w:val="20"/>
          <w:lang w:val="sr-Cyrl-RS"/>
        </w:rPr>
        <w:t>/</w:t>
      </w:r>
    </w:p>
    <w:p w14:paraId="74748C3C" w14:textId="77777777" w:rsidR="001942BD" w:rsidRPr="002D5DE8" w:rsidRDefault="001942BD" w:rsidP="001942BD">
      <w:pPr>
        <w:jc w:val="both"/>
        <w:rPr>
          <w:sz w:val="20"/>
          <w:szCs w:val="20"/>
          <w:lang w:val="sl-SI"/>
        </w:rPr>
      </w:pPr>
    </w:p>
    <w:p w14:paraId="3634BE47" w14:textId="77777777" w:rsidR="001942BD" w:rsidRPr="002D5DE8" w:rsidRDefault="001942BD" w:rsidP="001942BD">
      <w:pPr>
        <w:jc w:val="both"/>
        <w:rPr>
          <w:sz w:val="20"/>
          <w:szCs w:val="20"/>
          <w:lang w:val="sr-Cyrl-RS"/>
        </w:rPr>
      </w:pPr>
      <w:r w:rsidRPr="002D5DE8">
        <w:rPr>
          <w:b/>
          <w:sz w:val="20"/>
          <w:szCs w:val="20"/>
          <w:lang w:val="sr-Cyrl-RS"/>
        </w:rPr>
        <w:t>Д</w:t>
      </w:r>
      <w:r w:rsidRPr="002D5DE8">
        <w:rPr>
          <w:b/>
          <w:sz w:val="20"/>
          <w:szCs w:val="20"/>
          <w:lang w:val="sl-SI"/>
        </w:rPr>
        <w:t>. НАУЧНИ И СТРУЧНИ РАД</w:t>
      </w:r>
    </w:p>
    <w:p w14:paraId="20747399" w14:textId="77777777" w:rsidR="001942BD" w:rsidRPr="002D5DE8" w:rsidRDefault="001942BD" w:rsidP="001942BD">
      <w:pPr>
        <w:jc w:val="both"/>
        <w:rPr>
          <w:b/>
          <w:sz w:val="20"/>
          <w:szCs w:val="20"/>
          <w:lang w:val="sr-Cyrl-RS"/>
        </w:rPr>
      </w:pPr>
      <w:r w:rsidRPr="002D5DE8">
        <w:rPr>
          <w:sz w:val="20"/>
          <w:szCs w:val="20"/>
          <w:lang w:val="sr-Cyrl-RS"/>
        </w:rPr>
        <w:t>a) списак радова</w:t>
      </w:r>
    </w:p>
    <w:p w14:paraId="2E838B33" w14:textId="77777777" w:rsidR="001942BD" w:rsidRPr="002D5DE8" w:rsidRDefault="001942BD" w:rsidP="001942BD">
      <w:pPr>
        <w:jc w:val="both"/>
        <w:rPr>
          <w:sz w:val="20"/>
          <w:szCs w:val="20"/>
          <w:lang w:val="sr-Latn-RS"/>
        </w:rPr>
      </w:pPr>
      <w:r w:rsidRPr="002D5DE8">
        <w:rPr>
          <w:b/>
          <w:sz w:val="20"/>
          <w:szCs w:val="20"/>
          <w:lang w:val="sr-Cyrl-RS"/>
        </w:rPr>
        <w:t>Оригинални радови</w:t>
      </w:r>
      <w:r w:rsidRPr="002D5DE8">
        <w:rPr>
          <w:b/>
          <w:sz w:val="20"/>
          <w:szCs w:val="20"/>
          <w:lang w:val="sr-Latn-CS"/>
        </w:rPr>
        <w:t xml:space="preserve"> </w:t>
      </w:r>
      <w:r w:rsidRPr="002D5DE8">
        <w:rPr>
          <w:b/>
          <w:i/>
          <w:sz w:val="20"/>
          <w:szCs w:val="20"/>
          <w:lang w:val="sr-Latn-CS"/>
        </w:rPr>
        <w:t>in extenso</w:t>
      </w:r>
      <w:r w:rsidRPr="002D5DE8">
        <w:rPr>
          <w:b/>
          <w:sz w:val="20"/>
          <w:szCs w:val="20"/>
          <w:lang w:val="sr-Latn-CS"/>
        </w:rPr>
        <w:t xml:space="preserve"> у часописима са JCR листе</w:t>
      </w:r>
    </w:p>
    <w:p w14:paraId="077FFC79" w14:textId="77777777" w:rsidR="001942BD" w:rsidRPr="002D5DE8" w:rsidRDefault="001942BD" w:rsidP="001942BD">
      <w:pPr>
        <w:pStyle w:val="ListParagraph"/>
        <w:numPr>
          <w:ilvl w:val="0"/>
          <w:numId w:val="8"/>
        </w:numPr>
        <w:rPr>
          <w:rStyle w:val="docsum-journal-citation"/>
          <w:bCs/>
          <w:sz w:val="20"/>
          <w:szCs w:val="20"/>
        </w:rPr>
      </w:pPr>
      <w:r w:rsidRPr="002D5DE8">
        <w:rPr>
          <w:rStyle w:val="docsum-authors"/>
          <w:sz w:val="20"/>
          <w:szCs w:val="20"/>
        </w:rPr>
        <w:t xml:space="preserve">Buha I, </w:t>
      </w:r>
      <w:r w:rsidRPr="00536FEF">
        <w:rPr>
          <w:rStyle w:val="docsum-authors"/>
          <w:b/>
          <w:bCs/>
          <w:sz w:val="20"/>
          <w:szCs w:val="20"/>
        </w:rPr>
        <w:t>Maric N</w:t>
      </w:r>
      <w:r w:rsidRPr="002D5DE8">
        <w:rPr>
          <w:rStyle w:val="docsum-authors"/>
          <w:sz w:val="20"/>
          <w:szCs w:val="20"/>
        </w:rPr>
        <w:t>, Bonaci-Nikolic B, Stjepanovic M, Belic S, Milenkovic B, Savic M, Bogdanovic A, Zecevic A, Jankovic J, Spasovski V.</w:t>
      </w:r>
      <w:r w:rsidRPr="002D5DE8">
        <w:rPr>
          <w:bCs/>
          <w:sz w:val="20"/>
          <w:szCs w:val="20"/>
        </w:rPr>
        <w:t xml:space="preserve"> Rare co-existence of 15q26 deletion syndrome and lymphangioleiomyomatosis: diagnostic and therapeutic challenge. </w:t>
      </w:r>
      <w:r w:rsidRPr="002D5DE8">
        <w:rPr>
          <w:rStyle w:val="docsum-journal-citation"/>
          <w:bCs/>
          <w:sz w:val="20"/>
          <w:szCs w:val="20"/>
        </w:rPr>
        <w:t xml:space="preserve">J Appl Genet. 2025 Dec 4. doi: 10.1007/s13353-025-01031-w </w:t>
      </w:r>
      <w:r w:rsidRPr="002D5DE8">
        <w:rPr>
          <w:sz w:val="20"/>
          <w:szCs w:val="20"/>
          <w:shd w:val="clear" w:color="auto" w:fill="FFFFFF"/>
        </w:rPr>
        <w:t>(IF 1.9, M22)</w:t>
      </w:r>
    </w:p>
    <w:p w14:paraId="5405525F" w14:textId="77777777" w:rsidR="001942BD" w:rsidRPr="002D5DE8" w:rsidRDefault="001942BD" w:rsidP="001942BD">
      <w:pPr>
        <w:pStyle w:val="ListParagraph"/>
        <w:numPr>
          <w:ilvl w:val="0"/>
          <w:numId w:val="8"/>
        </w:numPr>
        <w:rPr>
          <w:bCs/>
          <w:sz w:val="20"/>
          <w:szCs w:val="20"/>
        </w:rPr>
      </w:pPr>
      <w:r w:rsidRPr="002D5DE8">
        <w:rPr>
          <w:bCs/>
          <w:sz w:val="20"/>
          <w:szCs w:val="20"/>
        </w:rPr>
        <w:t xml:space="preserve">Dimic-Janjic S, Stjepanovic M, Belic S, Vukosavljevic D, Milivojevic I, Trboljevac N, Nikolic N, Stamenic S, Stojanovic M, Stosic K, Vasakova MK, Stevic R, Colic N, Lukic K, Ilic M, Isovic L, </w:t>
      </w:r>
      <w:r w:rsidRPr="002D5DE8">
        <w:rPr>
          <w:b/>
          <w:sz w:val="20"/>
          <w:szCs w:val="20"/>
        </w:rPr>
        <w:t>Maric N</w:t>
      </w:r>
      <w:r w:rsidRPr="002D5DE8">
        <w:rPr>
          <w:bCs/>
          <w:sz w:val="20"/>
          <w:szCs w:val="20"/>
        </w:rPr>
        <w:t>, Popevic S, Vucinic-Mihailović V, Kasikovic Lecic S, Mojsilovic S, Pejcic T, Jovanovic D, The Serbian Empire Investigators. Clinical Characteristics and Survival of Patients with Idiopathic Pulmonary Fibrosis: Analysis of the Serbian Cohort from the EMPIRE Registry.. Diagnostics (Basel). 2025 Aug 22;15(17):2121. doi: 10.3390/diagnostics15172121. (IF 3.3, M21)</w:t>
      </w:r>
    </w:p>
    <w:p w14:paraId="6B35EAFD" w14:textId="77777777" w:rsidR="001942BD" w:rsidRPr="002D5DE8" w:rsidRDefault="001942BD" w:rsidP="001942BD">
      <w:pPr>
        <w:pStyle w:val="ListParagraph"/>
        <w:numPr>
          <w:ilvl w:val="0"/>
          <w:numId w:val="8"/>
        </w:numPr>
        <w:rPr>
          <w:rStyle w:val="docsum-journal-citation"/>
          <w:bCs/>
          <w:sz w:val="20"/>
          <w:szCs w:val="20"/>
        </w:rPr>
      </w:pPr>
      <w:r w:rsidRPr="002D5DE8">
        <w:rPr>
          <w:rStyle w:val="docsum-authors"/>
          <w:sz w:val="20"/>
          <w:szCs w:val="20"/>
        </w:rPr>
        <w:lastRenderedPageBreak/>
        <w:t>Popevic S, Maric N, Belic S, Karapandzic M, Dimic Janjic S, Ilic B, Trboljevac N, Dubljanin D, Stjepanovic M.</w:t>
      </w:r>
      <w:r w:rsidRPr="002D5DE8">
        <w:rPr>
          <w:bCs/>
          <w:sz w:val="20"/>
          <w:szCs w:val="20"/>
        </w:rPr>
        <w:t xml:space="preserve"> Bronchoscopy procedures in diagnostics and treatment of endobronchial tuberculosis. </w:t>
      </w:r>
      <w:r w:rsidRPr="002D5DE8">
        <w:rPr>
          <w:rStyle w:val="docsum-journal-citation"/>
          <w:bCs/>
          <w:sz w:val="20"/>
          <w:szCs w:val="20"/>
        </w:rPr>
        <w:t>J Infect Dev Ctries. 2025 May 31;19(5):636-640. doi: 10.3855/jidc.20444. (IF 1.2, M23)</w:t>
      </w:r>
    </w:p>
    <w:p w14:paraId="0E84DC02"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rPr>
        <w:t xml:space="preserve">Popevic S, </w:t>
      </w:r>
      <w:r w:rsidRPr="002D5DE8">
        <w:rPr>
          <w:b/>
          <w:sz w:val="20"/>
          <w:szCs w:val="20"/>
        </w:rPr>
        <w:t>Maric N</w:t>
      </w:r>
      <w:r w:rsidRPr="002D5DE8">
        <w:rPr>
          <w:bCs/>
          <w:sz w:val="20"/>
          <w:szCs w:val="20"/>
        </w:rPr>
        <w:t>, Ilic B, Belic S, Sekulovic Radovanovic I, Dimic-Janjic S, Stjepanovic M. Hyperglycemia and Lung Cancer-A Possible Relationship. Diagnostics (Basel). 2025 Mar 7;15(6):651. doi: 10.3390/diagnostics15060651 (IF 3.3, M21)</w:t>
      </w:r>
    </w:p>
    <w:p w14:paraId="19F8E204"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rPr>
        <w:t xml:space="preserve">Stjepanovic M, Mijatovic S, Nikolic N, </w:t>
      </w:r>
      <w:r w:rsidRPr="002D5DE8">
        <w:rPr>
          <w:b/>
          <w:sz w:val="20"/>
          <w:szCs w:val="20"/>
        </w:rPr>
        <w:t>Maric N</w:t>
      </w:r>
      <w:r w:rsidRPr="002D5DE8">
        <w:rPr>
          <w:bCs/>
          <w:sz w:val="20"/>
          <w:szCs w:val="20"/>
        </w:rPr>
        <w:t>, Stevanovic G, Soldatovic I, Barac A. Evaluating Tuberculosis and Drug Resistance in Serbia: A Ten-Year Experience from a Tertiary Center Antibiotics (Basel). 2025 Mar 18;14(3):320. doi: 10.3390/antibiotics14030320. (IF 4.6, M21a)</w:t>
      </w:r>
    </w:p>
    <w:p w14:paraId="7C036A26"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rPr>
        <w:t xml:space="preserve">Stjepanovic M, Sumarac Z, Grubac D, Belic S, </w:t>
      </w:r>
      <w:r w:rsidRPr="002D5DE8">
        <w:rPr>
          <w:b/>
          <w:sz w:val="20"/>
          <w:szCs w:val="20"/>
        </w:rPr>
        <w:t>Maric N</w:t>
      </w:r>
      <w:r w:rsidRPr="002D5DE8">
        <w:rPr>
          <w:bCs/>
          <w:sz w:val="20"/>
          <w:szCs w:val="20"/>
        </w:rPr>
        <w:t xml:space="preserve">, Djurdjevic N, Sumarac A, Jankovic J, Jovicic S. Ace and chitotriosidase as possible predictive biomarkers for activity of sarcoidosis in correlation with pet/ct findings. </w:t>
      </w:r>
      <w:r w:rsidRPr="002D5DE8">
        <w:rPr>
          <w:bCs/>
          <w:sz w:val="20"/>
          <w:szCs w:val="20"/>
          <w:shd w:val="clear" w:color="auto" w:fill="FFFFFF"/>
        </w:rPr>
        <w:t>J Med Biochem 2025; 44 (2): 287-294. (IF 1.5, M23)</w:t>
      </w:r>
    </w:p>
    <w:p w14:paraId="2A0C2493"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rPr>
        <w:t xml:space="preserve">Jankovic J, Stjepanovic M, </w:t>
      </w:r>
      <w:r w:rsidRPr="002D5DE8">
        <w:rPr>
          <w:b/>
          <w:sz w:val="20"/>
          <w:szCs w:val="20"/>
        </w:rPr>
        <w:t>Maric N</w:t>
      </w:r>
      <w:r w:rsidRPr="002D5DE8">
        <w:rPr>
          <w:bCs/>
          <w:sz w:val="20"/>
          <w:szCs w:val="20"/>
        </w:rPr>
        <w:t xml:space="preserve">, Belic S. Gender differences in correlation of biochemical parameters with the severity of covid pneumonia and the need for oxygen. </w:t>
      </w:r>
      <w:r w:rsidRPr="002D5DE8">
        <w:rPr>
          <w:bCs/>
          <w:sz w:val="20"/>
          <w:szCs w:val="20"/>
          <w:shd w:val="clear" w:color="auto" w:fill="FFFFFF"/>
        </w:rPr>
        <w:t xml:space="preserve">J Med Biochem 2025; 44(2): 250-255 </w:t>
      </w:r>
      <w:r w:rsidRPr="002D5DE8">
        <w:rPr>
          <w:rStyle w:val="docsum-journal-citation"/>
          <w:bCs/>
          <w:sz w:val="20"/>
          <w:szCs w:val="20"/>
        </w:rPr>
        <w:t>(IF 1.5, M23)</w:t>
      </w:r>
    </w:p>
    <w:p w14:paraId="2EE3DD1E" w14:textId="77777777" w:rsidR="001942BD" w:rsidRPr="002D5DE8" w:rsidRDefault="001942BD" w:rsidP="001942BD">
      <w:pPr>
        <w:pStyle w:val="ListParagraph"/>
        <w:numPr>
          <w:ilvl w:val="0"/>
          <w:numId w:val="8"/>
        </w:numPr>
        <w:rPr>
          <w:bCs/>
          <w:sz w:val="20"/>
          <w:szCs w:val="20"/>
        </w:rPr>
      </w:pPr>
      <w:r w:rsidRPr="002D5DE8">
        <w:rPr>
          <w:rStyle w:val="docsum-authors"/>
          <w:sz w:val="20"/>
          <w:szCs w:val="20"/>
        </w:rPr>
        <w:t xml:space="preserve">Belic S, Ivanovic A, Todorovic A, Maric N, Milic S, Perić J, Stjepanović M, Krajisnik S, Milosevic I, Jankovic J. </w:t>
      </w:r>
      <w:r w:rsidRPr="002D5DE8">
        <w:rPr>
          <w:bCs/>
          <w:sz w:val="20"/>
          <w:szCs w:val="20"/>
        </w:rPr>
        <w:t xml:space="preserve">Correlation of the severity of the clinical presentation of SARS-CoV-2 pneumonia with respiratory function parameters in the post-COVID period. </w:t>
      </w:r>
      <w:r w:rsidRPr="002D5DE8">
        <w:rPr>
          <w:rStyle w:val="docsum-journal-citation"/>
          <w:bCs/>
          <w:sz w:val="20"/>
          <w:szCs w:val="20"/>
        </w:rPr>
        <w:t>J Infect Dev Ctries. 2024 Sep 30;18(9):1347-1352. doi: 10.3855/jidc.19471. (IF 1.2, M23)</w:t>
      </w:r>
    </w:p>
    <w:p w14:paraId="76A686D6" w14:textId="77777777" w:rsidR="001942BD" w:rsidRPr="002D5DE8" w:rsidRDefault="001942BD" w:rsidP="001942BD">
      <w:pPr>
        <w:pStyle w:val="NoSpacing"/>
        <w:numPr>
          <w:ilvl w:val="0"/>
          <w:numId w:val="8"/>
        </w:numPr>
        <w:suppressAutoHyphens w:val="0"/>
        <w:rPr>
          <w:rFonts w:ascii="Times New Roman" w:hAnsi="Times New Roman" w:cs="Times New Roman"/>
          <w:bCs/>
          <w:sz w:val="20"/>
          <w:szCs w:val="20"/>
          <w:shd w:val="clear" w:color="auto" w:fill="FFFFFF"/>
        </w:rPr>
      </w:pPr>
      <w:r w:rsidRPr="002D5DE8">
        <w:rPr>
          <w:rFonts w:ascii="Times New Roman" w:hAnsi="Times New Roman" w:cs="Times New Roman"/>
          <w:bCs/>
          <w:sz w:val="20"/>
          <w:szCs w:val="20"/>
          <w:shd w:val="clear" w:color="auto" w:fill="FFFFFF"/>
        </w:rPr>
        <w:t xml:space="preserve">Stjepanovic M, Mihailovic-Vucinic V, Gvozdenovic BS, Milin-Lazovic J, Belic S, Djurdjevic N, </w:t>
      </w:r>
      <w:r w:rsidRPr="002D5DE8">
        <w:rPr>
          <w:rFonts w:ascii="Times New Roman" w:hAnsi="Times New Roman" w:cs="Times New Roman"/>
          <w:b/>
          <w:sz w:val="20"/>
          <w:szCs w:val="20"/>
          <w:shd w:val="clear" w:color="auto" w:fill="FFFFFF"/>
        </w:rPr>
        <w:t>Maric N</w:t>
      </w:r>
      <w:r w:rsidRPr="002D5DE8">
        <w:rPr>
          <w:rFonts w:ascii="Times New Roman" w:hAnsi="Times New Roman" w:cs="Times New Roman"/>
          <w:bCs/>
          <w:sz w:val="20"/>
          <w:szCs w:val="20"/>
          <w:shd w:val="clear" w:color="auto" w:fill="FFFFFF"/>
        </w:rPr>
        <w:t>, Golubovic A. King's Sarcoidosis Questionnaire (KSQ) - Validation study in Serbian speaking population of sarcoidosis patients.  PLoS One. 2023 Sep 5;18(9) (IF 2.9, M21)</w:t>
      </w:r>
    </w:p>
    <w:p w14:paraId="6D8FAFC2"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shd w:val="clear" w:color="auto" w:fill="FFFFFF"/>
        </w:rPr>
        <w:t xml:space="preserve">Ilic M, Bjelic D, Javorac J, Tot Veres K, Zivanovic D, Kovačevic D, </w:t>
      </w:r>
      <w:r w:rsidRPr="002D5DE8">
        <w:rPr>
          <w:b/>
          <w:sz w:val="20"/>
          <w:szCs w:val="20"/>
          <w:shd w:val="clear" w:color="auto" w:fill="FFFFFF"/>
        </w:rPr>
        <w:t>Maric N</w:t>
      </w:r>
      <w:r w:rsidRPr="002D5DE8">
        <w:rPr>
          <w:bCs/>
          <w:sz w:val="20"/>
          <w:szCs w:val="20"/>
          <w:shd w:val="clear" w:color="auto" w:fill="FFFFFF"/>
        </w:rPr>
        <w:t>, Lalic N, Colic N, Stjepanovic M. Knowledge is the most powerful tool in the fight against tuberculosis.  J Infect Dev Ctries. 2023 Aug 31;17(8):1099-1106. doi: 10.3855/jidc.18112 (IF 1.4, M23)</w:t>
      </w:r>
    </w:p>
    <w:p w14:paraId="3C569499"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shd w:val="clear" w:color="auto" w:fill="FFFFFF"/>
        </w:rPr>
        <w:t xml:space="preserve">Stjepanović M, Belić S, Buha I, </w:t>
      </w:r>
      <w:r w:rsidRPr="002D5DE8">
        <w:rPr>
          <w:b/>
          <w:sz w:val="20"/>
          <w:szCs w:val="20"/>
          <w:shd w:val="clear" w:color="auto" w:fill="FFFFFF"/>
        </w:rPr>
        <w:t>Marić N</w:t>
      </w:r>
      <w:r w:rsidRPr="002D5DE8">
        <w:rPr>
          <w:bCs/>
          <w:sz w:val="20"/>
          <w:szCs w:val="20"/>
          <w:shd w:val="clear" w:color="auto" w:fill="FFFFFF"/>
        </w:rPr>
        <w:t>, Baralić M, Mihailović-Vučinić V. Rapidly progressive pulmonary fibrosis in COVID-19 pneumonia. Srp Arh Celok Lek 2021. 149(7-8): 467–470 (IF 0.224, M23)</w:t>
      </w:r>
    </w:p>
    <w:p w14:paraId="608F7371"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shd w:val="clear" w:color="auto" w:fill="FFFFFF"/>
        </w:rPr>
        <w:t xml:space="preserve">Stjepanović M, Buha I, </w:t>
      </w:r>
      <w:r w:rsidRPr="002D5DE8">
        <w:rPr>
          <w:b/>
          <w:sz w:val="20"/>
          <w:szCs w:val="20"/>
          <w:shd w:val="clear" w:color="auto" w:fill="FFFFFF"/>
        </w:rPr>
        <w:t>Marić N</w:t>
      </w:r>
      <w:r w:rsidRPr="002D5DE8">
        <w:rPr>
          <w:bCs/>
          <w:sz w:val="20"/>
          <w:szCs w:val="20"/>
          <w:shd w:val="clear" w:color="auto" w:fill="FFFFFF"/>
        </w:rPr>
        <w:t>, Belić S, Stjepanović M, Dimić- Janjić S, Baralić M, Stojković-Lalošević M, Bubanja D, Mihailović-Vučinić V. Neurosarcoidosis – an ever-present clinical challenge. Srp Arh Celok Lek. 2021 Mar-Apr;149(3-4):247-250. (IF 0.224, M23)</w:t>
      </w:r>
    </w:p>
    <w:p w14:paraId="7A4CA94A"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shd w:val="clear" w:color="auto" w:fill="FFFFFF"/>
        </w:rPr>
        <w:t xml:space="preserve">Stjepanović M, Belić S, Buha I, </w:t>
      </w:r>
      <w:r w:rsidRPr="002D5DE8">
        <w:rPr>
          <w:b/>
          <w:sz w:val="20"/>
          <w:szCs w:val="20"/>
          <w:shd w:val="clear" w:color="auto" w:fill="FFFFFF"/>
        </w:rPr>
        <w:t>Marić N</w:t>
      </w:r>
      <w:r w:rsidRPr="002D5DE8">
        <w:rPr>
          <w:bCs/>
          <w:sz w:val="20"/>
          <w:szCs w:val="20"/>
          <w:shd w:val="clear" w:color="auto" w:fill="FFFFFF"/>
        </w:rPr>
        <w:t>, Baralić M, Mihailović-Vučinić V. Unrecognized tuberculosis in a patient with COVID 19- a case report. Srp Arh Celok Lek. 2021 Jan-Feb;149(1-2):70-73 (IF 0.224, M23)</w:t>
      </w:r>
    </w:p>
    <w:p w14:paraId="6A0763A8"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shd w:val="clear" w:color="auto" w:fill="FFFFFF"/>
        </w:rPr>
        <w:t xml:space="preserve">Stjepanović M, </w:t>
      </w:r>
      <w:r w:rsidRPr="002D5DE8">
        <w:rPr>
          <w:b/>
          <w:sz w:val="20"/>
          <w:szCs w:val="20"/>
          <w:shd w:val="clear" w:color="auto" w:fill="FFFFFF"/>
        </w:rPr>
        <w:t>Marić N</w:t>
      </w:r>
      <w:r w:rsidRPr="002D5DE8">
        <w:rPr>
          <w:bCs/>
          <w:sz w:val="20"/>
          <w:szCs w:val="20"/>
          <w:shd w:val="clear" w:color="auto" w:fill="FFFFFF"/>
        </w:rPr>
        <w:t xml:space="preserve">, Baralić M, Marić-Živković J, Mihailović-Vučinić V. Tumors of the orbit as a first manifestation of a lung and breast malignancy. Srp Arh Celok Lek. 2020 Jul-Aug;148(7-8):489-492 (IF 0.207, M23) </w:t>
      </w:r>
    </w:p>
    <w:p w14:paraId="388713E6" w14:textId="77777777" w:rsidR="001942BD" w:rsidRPr="002D5DE8" w:rsidRDefault="001942BD" w:rsidP="001942BD">
      <w:pPr>
        <w:pStyle w:val="ListParagraph"/>
        <w:numPr>
          <w:ilvl w:val="0"/>
          <w:numId w:val="8"/>
        </w:numPr>
        <w:spacing w:after="200" w:line="276" w:lineRule="auto"/>
        <w:rPr>
          <w:bCs/>
          <w:sz w:val="20"/>
          <w:szCs w:val="20"/>
        </w:rPr>
      </w:pPr>
      <w:r w:rsidRPr="002D5DE8">
        <w:rPr>
          <w:bCs/>
          <w:sz w:val="20"/>
          <w:szCs w:val="20"/>
          <w:shd w:val="clear" w:color="auto" w:fill="FFFFFF"/>
        </w:rPr>
        <w:t xml:space="preserve">Gvozdenovic BS, Mihailovic-Vucinic VV, Vukovic MH, Stjepanovic MI, Buha I, Mihailovic SV, </w:t>
      </w:r>
      <w:r w:rsidRPr="002D5DE8">
        <w:rPr>
          <w:b/>
          <w:sz w:val="20"/>
          <w:szCs w:val="20"/>
          <w:shd w:val="clear" w:color="auto" w:fill="FFFFFF"/>
        </w:rPr>
        <w:t>Maric NB</w:t>
      </w:r>
      <w:r w:rsidRPr="002D5DE8">
        <w:rPr>
          <w:bCs/>
          <w:sz w:val="20"/>
          <w:szCs w:val="20"/>
          <w:shd w:val="clear" w:color="auto" w:fill="FFFFFF"/>
        </w:rPr>
        <w:t xml:space="preserve">. Predictors of cough-specific and generic quality of life in sarcoidosis patients. Sarcoidosis Vasc Diffuse Lung Dis 2020; 37(1):158-68. (IF 0.67, M23) </w:t>
      </w:r>
    </w:p>
    <w:p w14:paraId="31133FAA" w14:textId="77777777" w:rsidR="001942BD" w:rsidRPr="002D5DE8" w:rsidRDefault="001942BD" w:rsidP="001942BD">
      <w:pPr>
        <w:ind w:left="360"/>
        <w:jc w:val="both"/>
        <w:rPr>
          <w:b/>
          <w:sz w:val="20"/>
          <w:szCs w:val="20"/>
          <w:lang w:val="sr-Cyrl-RS"/>
        </w:rPr>
      </w:pPr>
    </w:p>
    <w:p w14:paraId="4A7E1FD1" w14:textId="77777777" w:rsidR="001942BD" w:rsidRPr="00AE317B" w:rsidRDefault="001942BD" w:rsidP="001942BD">
      <w:pPr>
        <w:jc w:val="both"/>
        <w:rPr>
          <w:sz w:val="20"/>
          <w:szCs w:val="20"/>
          <w:lang w:val="sr-Cyrl-RS"/>
        </w:rPr>
      </w:pPr>
      <w:r w:rsidRPr="00AE317B">
        <w:rPr>
          <w:b/>
          <w:sz w:val="20"/>
          <w:szCs w:val="20"/>
          <w:lang w:val="sr-Cyrl-RS"/>
        </w:rPr>
        <w:t>Остали радови у часописима са ЈЦР листе</w:t>
      </w:r>
      <w:r w:rsidRPr="00AE317B">
        <w:rPr>
          <w:sz w:val="20"/>
          <w:szCs w:val="20"/>
          <w:lang w:val="sr-Cyrl-RS"/>
        </w:rPr>
        <w:t xml:space="preserve">          </w:t>
      </w:r>
    </w:p>
    <w:p w14:paraId="63978491" w14:textId="1CCD1243" w:rsidR="001942BD" w:rsidRPr="002D5DE8" w:rsidRDefault="001942BD" w:rsidP="001942BD">
      <w:pPr>
        <w:jc w:val="both"/>
        <w:rPr>
          <w:sz w:val="20"/>
          <w:szCs w:val="20"/>
          <w:lang w:val="sr-Cyrl-RS"/>
        </w:rPr>
      </w:pPr>
      <w:r>
        <w:rPr>
          <w:sz w:val="20"/>
          <w:szCs w:val="20"/>
          <w:lang w:val="sr-Cyrl-RS"/>
        </w:rPr>
        <w:t>/</w:t>
      </w:r>
    </w:p>
    <w:p w14:paraId="46C5A13E" w14:textId="77777777" w:rsidR="001942BD" w:rsidRPr="002D5DE8" w:rsidRDefault="001942BD" w:rsidP="001942BD">
      <w:pPr>
        <w:jc w:val="both"/>
        <w:rPr>
          <w:sz w:val="20"/>
          <w:szCs w:val="20"/>
          <w:lang w:val="sr-Latn-RS"/>
        </w:rPr>
      </w:pPr>
      <w:r w:rsidRPr="002D5DE8">
        <w:rPr>
          <w:sz w:val="20"/>
          <w:szCs w:val="20"/>
          <w:lang w:val="sr-Cyrl-RS"/>
        </w:rPr>
        <w:t xml:space="preserve">     </w:t>
      </w:r>
    </w:p>
    <w:p w14:paraId="26C796F3" w14:textId="77777777" w:rsidR="001942BD" w:rsidRPr="00AE317B" w:rsidRDefault="001942BD" w:rsidP="001942BD">
      <w:pPr>
        <w:jc w:val="both"/>
        <w:rPr>
          <w:b/>
          <w:sz w:val="20"/>
          <w:szCs w:val="20"/>
          <w:lang w:val="sr-Cyrl-RS"/>
        </w:rPr>
      </w:pPr>
      <w:r w:rsidRPr="00AE317B">
        <w:rPr>
          <w:b/>
          <w:sz w:val="20"/>
          <w:szCs w:val="20"/>
          <w:lang w:val="sr-Cyrl-RS"/>
        </w:rPr>
        <w:t>Радови у часописима који нису индексирани у базама података</w:t>
      </w:r>
    </w:p>
    <w:p w14:paraId="51F6B06F" w14:textId="77777777" w:rsidR="001942BD" w:rsidRPr="002D5DE8" w:rsidRDefault="001942BD" w:rsidP="001942BD">
      <w:pPr>
        <w:pStyle w:val="ListParagraph"/>
        <w:numPr>
          <w:ilvl w:val="0"/>
          <w:numId w:val="10"/>
        </w:numPr>
        <w:suppressAutoHyphens/>
        <w:rPr>
          <w:bCs/>
          <w:sz w:val="20"/>
          <w:szCs w:val="20"/>
        </w:rPr>
      </w:pPr>
      <w:r w:rsidRPr="002D5DE8">
        <w:rPr>
          <w:bCs/>
          <w:sz w:val="20"/>
          <w:szCs w:val="20"/>
        </w:rPr>
        <w:t xml:space="preserve">Barac A, Despotovic A, Vujovic A, Cucanic T, Cucanic K, Mitic A, Stjepanovic M, </w:t>
      </w:r>
      <w:r w:rsidRPr="002D5DE8">
        <w:rPr>
          <w:b/>
          <w:sz w:val="20"/>
          <w:szCs w:val="20"/>
        </w:rPr>
        <w:t>Maric N</w:t>
      </w:r>
      <w:r w:rsidRPr="002D5DE8">
        <w:rPr>
          <w:bCs/>
          <w:sz w:val="20"/>
          <w:szCs w:val="20"/>
        </w:rPr>
        <w:t xml:space="preserve">, Filipovic A, Vlaskovic J, Knezevic N, Stojanovic M, Micic J, Stevanovic G. Differences in clinical and laboratory characteristics in patients infected with COVID-19 during different epidemic waves. Medicinska istaživanja 2023; 56(4):1-9. </w:t>
      </w:r>
    </w:p>
    <w:p w14:paraId="7FDB6916"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Karapandžić M, Indjić Dj,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Kušić Miličević J, Vujčić I, Marjanović M, Jemcov T. Epidemiološke karakteristike Kovid19 pozitivnih bolesnika u trijažnoj ambulanti KBC Zemun. Taurunum Medical Journal 2025; 39(1): 34-42</w:t>
      </w:r>
    </w:p>
    <w:p w14:paraId="1F5B7E3C"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Belić S, Stjepanović M. Vodič evropskog respiratornog udruženja u lečenju sarkoidoze: klinički pristup i predlozi. Serbian Journal of the Medicar Chamber 2023; 4(2): 164-174.</w:t>
      </w:r>
    </w:p>
    <w:p w14:paraId="14068669"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Belić S,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Stjepanović M. Efekat pirfenidonom u lečenju intersticijumske bolesti pluća koja nije  IPF-prikaz slučaja. Respiratio 2023; 13(1-2):383-389.</w:t>
      </w:r>
    </w:p>
    <w:p w14:paraId="595F2FFA"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lastRenderedPageBreak/>
        <w:t xml:space="preserve">Belić S,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Đurđević N, Golubović A, Milivojević I, Geratović M, Nikolić N, Čokrlić I, Stjepanović M. Intersticijumske bolesti pluća I sekundarna plućna hipertenzija. Serbian Journal of the Medicar Chamber 2023; 4(1): 65-74.</w:t>
      </w:r>
    </w:p>
    <w:p w14:paraId="33C06EC0"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Golubović A, Belić S, Đurđević N, Milivojević I, Geratović M, Stjepanović M. Novi terapijski agensi u lečenju neurosarkoidoze. Serbian Journal of the Medicar Chamber 2022; 3(4): 471-477.</w:t>
      </w:r>
    </w:p>
    <w:p w14:paraId="786588EC"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Cvejić J, Stjepanović M,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Buha I, Milivojević I. dijagnostičke metode I kriterijumi za opstruktivnu sleep apneu. Acta Clinica 2021; 2(1): 126-136.</w:t>
      </w:r>
    </w:p>
    <w:p w14:paraId="6A42C962"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Popević S, Golubović A, Ilić B, Grujić M, Stjepanović M, Belić S,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Popović M. Transbronhijalna kriobiopsija u dijagnostici bolesti plućnog intersticijuma. Acta Clinica 2021; 2(1): 70-79.</w:t>
      </w:r>
    </w:p>
    <w:p w14:paraId="1F3493FD"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Belić S, Stjepanović M,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Poštić A, Buha I, Đurđević N, Popević S. Savremeni pristup u dijagnostici tuberkuloze pluća. Acta Clinica 2021; 2(1): 45-61.</w:t>
      </w:r>
    </w:p>
    <w:p w14:paraId="3F1E0D27"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Poštić A, Stjepanović M,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Belić S, Dimić-Janjić S, Đurđević N, Popević S. Značaj KL-6 u dijagnostici I prognozi intersticijumskih bolesti pluća. Acta Clinica 2021; 2(1): 35-44.</w:t>
      </w:r>
    </w:p>
    <w:p w14:paraId="7EEB6C81"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Ugrinović A, Folić M, Stjepanović M,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Belić S, Golubović A, Milovanović J. Koncept jedinstvenog disajnog puta. Acta Clinica 2021; 2(1): 25-34.</w:t>
      </w:r>
    </w:p>
    <w:p w14:paraId="28AE7AD0"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Stjepanović M, Savkić J,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Belić S, Mašković J. Predikcija težine pneumonije korišćenjem PSI, CURB-65 i A-DROP skoring sistema Respiratio 2019; 9 (1-2): 82-90</w:t>
      </w:r>
    </w:p>
    <w:p w14:paraId="48AA5168"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Vučinić-Mihailović V,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Stjepanović M. Sarcoidosis diagnostic score (SDS): pomoć u dijagnostici sarkoidoze. Acta Clinica 2018; 18(3): 86-96.</w:t>
      </w:r>
    </w:p>
    <w:p w14:paraId="4901E670"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Stjepanović M, Vučinić-Mihailović V, Filipović-Stepić S, Popević S,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Vanplućne komplikacije plućne sarkoidoze-neurosarkoidoza. Acta Clinica 2018; 18(3): 71-85.</w:t>
      </w:r>
    </w:p>
    <w:p w14:paraId="68F2207D"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Filipović-Stepić, Vučinić-Mihailović V,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Stjepanović M. Značaj biomarkera hitotriozidaze u proceni aktivnosti sarkoidoze. Acta Clinica 2018; 18(3): 41-48.</w:t>
      </w:r>
    </w:p>
    <w:p w14:paraId="2BD55864" w14:textId="77777777" w:rsidR="001942BD" w:rsidRPr="002D5DE8" w:rsidRDefault="001942BD" w:rsidP="001942BD">
      <w:pPr>
        <w:pStyle w:val="NoSpacing"/>
        <w:numPr>
          <w:ilvl w:val="0"/>
          <w:numId w:val="10"/>
        </w:numPr>
        <w:suppressAutoHyphens w:val="0"/>
        <w:jc w:val="both"/>
        <w:rPr>
          <w:rFonts w:ascii="Times New Roman" w:hAnsi="Times New Roman" w:cs="Times New Roman"/>
          <w:bCs/>
          <w:sz w:val="20"/>
          <w:szCs w:val="20"/>
          <w:lang w:val="sr-Latn-CS"/>
        </w:rPr>
      </w:pPr>
      <w:r w:rsidRPr="002D5DE8">
        <w:rPr>
          <w:rFonts w:ascii="Times New Roman" w:hAnsi="Times New Roman" w:cs="Times New Roman"/>
          <w:bCs/>
          <w:sz w:val="20"/>
          <w:szCs w:val="20"/>
          <w:lang w:val="sr-Latn-CS"/>
        </w:rPr>
        <w:t xml:space="preserve">Gvozdenović B, Mihailović-Vučinić V, Vuković M, Stjepanović M, Mihailović S, </w:t>
      </w:r>
      <w:r w:rsidRPr="002D5DE8">
        <w:rPr>
          <w:rFonts w:ascii="Times New Roman" w:hAnsi="Times New Roman" w:cs="Times New Roman"/>
          <w:b/>
          <w:sz w:val="20"/>
          <w:szCs w:val="20"/>
          <w:lang w:val="sr-Latn-CS"/>
        </w:rPr>
        <w:t>Marić N</w:t>
      </w:r>
      <w:r w:rsidRPr="002D5DE8">
        <w:rPr>
          <w:rFonts w:ascii="Times New Roman" w:hAnsi="Times New Roman" w:cs="Times New Roman"/>
          <w:bCs/>
          <w:sz w:val="20"/>
          <w:szCs w:val="20"/>
          <w:lang w:val="sr-Latn-CS"/>
        </w:rPr>
        <w:t>. Characteristics of the Serbian Version of the Leicester Cough Questionnaire in Sarcoidosis Patients.Hospital Pharmacology. 2019; 6(1):728-737</w:t>
      </w:r>
    </w:p>
    <w:p w14:paraId="32ACCD45" w14:textId="77777777" w:rsidR="001942BD" w:rsidRPr="002D5DE8" w:rsidRDefault="001942BD" w:rsidP="001942BD">
      <w:pPr>
        <w:jc w:val="both"/>
        <w:rPr>
          <w:bCs/>
          <w:sz w:val="20"/>
          <w:szCs w:val="20"/>
        </w:rPr>
      </w:pPr>
    </w:p>
    <w:p w14:paraId="2A4B9AD9" w14:textId="77777777" w:rsidR="001942BD" w:rsidRPr="002D5DE8" w:rsidRDefault="001942BD" w:rsidP="001942BD">
      <w:pPr>
        <w:jc w:val="both"/>
        <w:rPr>
          <w:sz w:val="20"/>
          <w:szCs w:val="20"/>
          <w:lang w:val="sr-Cyrl-RS"/>
        </w:rPr>
      </w:pPr>
      <w:r w:rsidRPr="002D5DE8">
        <w:rPr>
          <w:b/>
          <w:sz w:val="20"/>
          <w:szCs w:val="20"/>
          <w:lang w:val="sr-Cyrl-RS"/>
        </w:rPr>
        <w:t xml:space="preserve">Радови у часописима индексираним у </w:t>
      </w:r>
      <w:r w:rsidRPr="002D5DE8">
        <w:rPr>
          <w:b/>
          <w:sz w:val="20"/>
          <w:szCs w:val="20"/>
          <w:lang w:val="sr-Latn-RS"/>
        </w:rPr>
        <w:t xml:space="preserve">SCI expanded </w:t>
      </w:r>
      <w:r w:rsidRPr="002D5DE8">
        <w:rPr>
          <w:b/>
          <w:sz w:val="20"/>
          <w:szCs w:val="20"/>
          <w:lang w:val="sr-Cyrl-RS"/>
        </w:rPr>
        <w:t xml:space="preserve">без </w:t>
      </w:r>
      <w:r w:rsidRPr="002D5DE8">
        <w:rPr>
          <w:b/>
          <w:sz w:val="20"/>
          <w:szCs w:val="20"/>
          <w:lang w:val="sr-Latn-RS"/>
        </w:rPr>
        <w:t>IF</w:t>
      </w:r>
    </w:p>
    <w:p w14:paraId="318034F3" w14:textId="77777777" w:rsidR="001942BD" w:rsidRPr="002D5DE8" w:rsidRDefault="001942BD" w:rsidP="001942BD">
      <w:pPr>
        <w:pStyle w:val="ListParagraph"/>
        <w:numPr>
          <w:ilvl w:val="0"/>
          <w:numId w:val="9"/>
        </w:numPr>
        <w:suppressAutoHyphens/>
        <w:jc w:val="both"/>
        <w:rPr>
          <w:sz w:val="20"/>
          <w:szCs w:val="20"/>
          <w:lang w:val="sr-Latn-RS"/>
        </w:rPr>
      </w:pPr>
      <w:r w:rsidRPr="002D5DE8">
        <w:rPr>
          <w:sz w:val="20"/>
          <w:szCs w:val="20"/>
          <w:lang w:val="sr-Latn-RS"/>
        </w:rPr>
        <w:t xml:space="preserve">Stjepanovic M, </w:t>
      </w:r>
      <w:r w:rsidRPr="002D5DE8">
        <w:rPr>
          <w:b/>
          <w:bCs/>
          <w:sz w:val="20"/>
          <w:szCs w:val="20"/>
          <w:lang w:val="sr-Latn-RS"/>
        </w:rPr>
        <w:t>Maric N</w:t>
      </w:r>
      <w:r w:rsidRPr="002D5DE8">
        <w:rPr>
          <w:sz w:val="20"/>
          <w:szCs w:val="20"/>
          <w:lang w:val="sr-Latn-RS"/>
        </w:rPr>
        <w:t>, Belic S, Milin-Lazovic J, Djurdjevic N, Jankovic J, Petrovic M, Peric J, Tulic I, Cvejic J, Popevic S, Dimic Janjic S, Mihailovic Vucinic V. Characteristics of Patients with Sarcoidosis with Emphasis on Acute vs. Chronic Forms-A Single Center Experience. J Pers Med. 2024 Jun 8;14(6):616. doi: 10.3390/jpm14060616.</w:t>
      </w:r>
      <w:r w:rsidRPr="002D5DE8">
        <w:rPr>
          <w:sz w:val="20"/>
          <w:szCs w:val="20"/>
          <w:lang w:val="sr-Cyrl-RS"/>
        </w:rPr>
        <w:t xml:space="preserve"> </w:t>
      </w:r>
    </w:p>
    <w:p w14:paraId="562D43EF" w14:textId="23112162" w:rsidR="001942BD" w:rsidRPr="001942BD" w:rsidRDefault="001942BD" w:rsidP="001942BD">
      <w:pPr>
        <w:ind w:left="360"/>
        <w:jc w:val="both"/>
        <w:rPr>
          <w:b/>
          <w:sz w:val="20"/>
          <w:szCs w:val="20"/>
          <w:lang w:val="sr-Cyrl-RS"/>
        </w:rPr>
      </w:pPr>
      <w:r w:rsidRPr="002D5DE8">
        <w:rPr>
          <w:sz w:val="20"/>
          <w:szCs w:val="20"/>
          <w:lang w:val="sr-Cyrl-RS"/>
        </w:rPr>
        <w:tab/>
      </w:r>
    </w:p>
    <w:p w14:paraId="21941898" w14:textId="77777777" w:rsidR="001942BD" w:rsidRPr="002D5DE8" w:rsidRDefault="001942BD" w:rsidP="001942BD">
      <w:pPr>
        <w:jc w:val="both"/>
        <w:rPr>
          <w:bCs/>
          <w:sz w:val="20"/>
          <w:szCs w:val="20"/>
          <w:lang w:val="sl-SI"/>
        </w:rPr>
      </w:pPr>
      <w:r w:rsidRPr="002D5DE8">
        <w:rPr>
          <w:b/>
          <w:sz w:val="20"/>
          <w:szCs w:val="20"/>
          <w:lang w:val="sr-Cyrl-RS"/>
        </w:rPr>
        <w:t>Извод у зборнику међународног скупа</w:t>
      </w:r>
    </w:p>
    <w:p w14:paraId="498040DB" w14:textId="77777777" w:rsidR="001942BD" w:rsidRPr="002D5DE8" w:rsidRDefault="001942BD" w:rsidP="001942BD">
      <w:pPr>
        <w:pStyle w:val="NoSpacing"/>
        <w:numPr>
          <w:ilvl w:val="0"/>
          <w:numId w:val="11"/>
        </w:numPr>
        <w:suppressAutoHyphens w:val="0"/>
        <w:jc w:val="both"/>
        <w:rPr>
          <w:rFonts w:ascii="Times New Roman" w:hAnsi="Times New Roman" w:cs="Times New Roman"/>
          <w:sz w:val="20"/>
          <w:szCs w:val="20"/>
        </w:rPr>
      </w:pPr>
      <w:r w:rsidRPr="002D5DE8">
        <w:rPr>
          <w:rFonts w:ascii="Times New Roman" w:hAnsi="Times New Roman" w:cs="Times New Roman"/>
          <w:sz w:val="20"/>
          <w:szCs w:val="20"/>
          <w:lang w:val="sr-Latn-RS"/>
        </w:rPr>
        <w:t xml:space="preserve">Poštić A, Buha I, </w:t>
      </w:r>
      <w:r w:rsidRPr="002D5DE8">
        <w:rPr>
          <w:rFonts w:ascii="Times New Roman" w:hAnsi="Times New Roman" w:cs="Times New Roman"/>
          <w:b/>
          <w:bCs/>
          <w:sz w:val="20"/>
          <w:szCs w:val="20"/>
          <w:lang w:val="sr-Latn-RS"/>
        </w:rPr>
        <w:t>Marić N</w:t>
      </w:r>
      <w:r w:rsidRPr="002D5DE8">
        <w:rPr>
          <w:rFonts w:ascii="Times New Roman" w:hAnsi="Times New Roman" w:cs="Times New Roman"/>
          <w:sz w:val="20"/>
          <w:szCs w:val="20"/>
          <w:lang w:val="sr-Latn-RS"/>
        </w:rPr>
        <w:t>, Belić S. Izazovi u dijagnostici i lečenju limfangioleiomiomatoze- prikaz slučaja. Drugi beogradski pulmološki dani, Beograd 20-21.09.2024. Knjiga apstrakata: 38-39s.</w:t>
      </w:r>
    </w:p>
    <w:p w14:paraId="5844EFE4" w14:textId="77777777" w:rsidR="001942BD" w:rsidRPr="002D5DE8" w:rsidRDefault="001942BD" w:rsidP="001942BD">
      <w:pPr>
        <w:pStyle w:val="NoSpacing"/>
        <w:numPr>
          <w:ilvl w:val="0"/>
          <w:numId w:val="11"/>
        </w:numPr>
        <w:suppressAutoHyphens w:val="0"/>
        <w:jc w:val="both"/>
        <w:rPr>
          <w:rFonts w:ascii="Times New Roman" w:hAnsi="Times New Roman" w:cs="Times New Roman"/>
          <w:sz w:val="20"/>
          <w:szCs w:val="20"/>
        </w:rPr>
      </w:pPr>
      <w:r w:rsidRPr="002D5DE8">
        <w:rPr>
          <w:rFonts w:ascii="Times New Roman" w:hAnsi="Times New Roman" w:cs="Times New Roman"/>
          <w:b/>
          <w:bCs/>
          <w:sz w:val="20"/>
          <w:szCs w:val="20"/>
          <w:lang w:val="sr-Latn-RS"/>
        </w:rPr>
        <w:t>Marić N</w:t>
      </w:r>
      <w:r w:rsidRPr="002D5DE8">
        <w:rPr>
          <w:rFonts w:ascii="Times New Roman" w:hAnsi="Times New Roman" w:cs="Times New Roman"/>
          <w:sz w:val="20"/>
          <w:szCs w:val="20"/>
          <w:lang w:val="sr-Latn-RS"/>
        </w:rPr>
        <w:t>, Belić S, Ivanić I, Stjepanović M. Azatioprin u drugoj liniji lečenja hronične sarkoidoze. Drugi beogradski pulmološki dani, Beograd 20-21.09.2024. Knjiga apstrakata: 104-105s.</w:t>
      </w:r>
    </w:p>
    <w:p w14:paraId="67B3F1F7" w14:textId="77777777" w:rsidR="001942BD" w:rsidRPr="002D5DE8" w:rsidRDefault="001942BD" w:rsidP="001942BD">
      <w:pPr>
        <w:pStyle w:val="NoSpacing"/>
        <w:numPr>
          <w:ilvl w:val="0"/>
          <w:numId w:val="11"/>
        </w:numPr>
        <w:suppressAutoHyphens w:val="0"/>
        <w:jc w:val="both"/>
        <w:rPr>
          <w:rFonts w:ascii="Times New Roman" w:hAnsi="Times New Roman" w:cs="Times New Roman"/>
          <w:sz w:val="20"/>
          <w:szCs w:val="20"/>
        </w:rPr>
      </w:pPr>
      <w:r w:rsidRPr="002D5DE8">
        <w:rPr>
          <w:rFonts w:ascii="Times New Roman" w:hAnsi="Times New Roman" w:cs="Times New Roman"/>
          <w:sz w:val="20"/>
          <w:szCs w:val="20"/>
          <w:lang w:val="sr-Latn-RS"/>
        </w:rPr>
        <w:t xml:space="preserve">Ivanić I, </w:t>
      </w:r>
      <w:r w:rsidRPr="002D5DE8">
        <w:rPr>
          <w:rFonts w:ascii="Times New Roman" w:hAnsi="Times New Roman" w:cs="Times New Roman"/>
          <w:b/>
          <w:bCs/>
          <w:sz w:val="20"/>
          <w:szCs w:val="20"/>
          <w:lang w:val="sr-Latn-RS"/>
        </w:rPr>
        <w:t>Marić N</w:t>
      </w:r>
      <w:r w:rsidRPr="002D5DE8">
        <w:rPr>
          <w:rFonts w:ascii="Times New Roman" w:hAnsi="Times New Roman" w:cs="Times New Roman"/>
          <w:sz w:val="20"/>
          <w:szCs w:val="20"/>
          <w:lang w:val="sr-Latn-RS"/>
        </w:rPr>
        <w:t>, Stjepanović M, Popević S, Đurđević N, Belić S. Dijagnoza i lečenje plućne alveolarne proteinoze- prikaz slučaja. Drugi beogradski pulmološki dani, Beograd 20-21.09.2024. Knjiga apstrakata: 56-57s.</w:t>
      </w:r>
    </w:p>
    <w:p w14:paraId="7D567F65"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
          <w:sz w:val="20"/>
          <w:szCs w:val="20"/>
        </w:rPr>
        <w:t>Ma</w:t>
      </w:r>
      <w:r w:rsidRPr="002D5DE8">
        <w:rPr>
          <w:rFonts w:ascii="Times New Roman" w:hAnsi="Times New Roman" w:cs="Times New Roman"/>
          <w:b/>
          <w:sz w:val="20"/>
          <w:szCs w:val="20"/>
          <w:lang w:val="sr-Latn-RS"/>
        </w:rPr>
        <w:t>rić N</w:t>
      </w:r>
      <w:r w:rsidRPr="002D5DE8">
        <w:rPr>
          <w:rFonts w:ascii="Times New Roman" w:hAnsi="Times New Roman" w:cs="Times New Roman"/>
          <w:bCs/>
          <w:sz w:val="20"/>
          <w:szCs w:val="20"/>
          <w:lang w:val="sr-Latn-RS"/>
        </w:rPr>
        <w:t xml:space="preserve">, Stjepanović M. Klinička prezentacija infarkta pluća. </w:t>
      </w:r>
      <w:r w:rsidRPr="002D5DE8">
        <w:rPr>
          <w:rFonts w:ascii="Times New Roman" w:hAnsi="Times New Roman" w:cs="Times New Roman"/>
          <w:bCs/>
          <w:sz w:val="20"/>
          <w:szCs w:val="20"/>
        </w:rPr>
        <w:t>Serbian Journal of the Medical Chamber.2024 (5): 15.</w:t>
      </w:r>
    </w:p>
    <w:p w14:paraId="7A6250C1"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Cs/>
          <w:sz w:val="20"/>
          <w:szCs w:val="20"/>
        </w:rPr>
        <w:t xml:space="preserve">Nikolić N, Geratović M, Belić S, Đurđević N, </w:t>
      </w:r>
      <w:r w:rsidRPr="002D5DE8">
        <w:rPr>
          <w:rFonts w:ascii="Times New Roman" w:hAnsi="Times New Roman" w:cs="Times New Roman"/>
          <w:b/>
          <w:sz w:val="20"/>
          <w:szCs w:val="20"/>
        </w:rPr>
        <w:t>Marić N</w:t>
      </w:r>
      <w:r w:rsidRPr="002D5DE8">
        <w:rPr>
          <w:rFonts w:ascii="Times New Roman" w:hAnsi="Times New Roman" w:cs="Times New Roman"/>
          <w:bCs/>
          <w:sz w:val="20"/>
          <w:szCs w:val="20"/>
        </w:rPr>
        <w:t>, Stjepanović M. Dugotrajan odgovor na primenu atezolizumaba u iscrpljenim terapijskim opcijama pacijenata sa NSCLC I niskom PDL1 ekspresijom. Beogradski pulmološki dani, Beograd 22-23.09.2023. Knjiga apstrakta: 94-95 s.</w:t>
      </w:r>
    </w:p>
    <w:p w14:paraId="28C1011D"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
          <w:sz w:val="20"/>
          <w:szCs w:val="20"/>
        </w:rPr>
        <w:t>Marić N</w:t>
      </w:r>
      <w:r w:rsidRPr="002D5DE8">
        <w:rPr>
          <w:rFonts w:ascii="Times New Roman" w:hAnsi="Times New Roman" w:cs="Times New Roman"/>
          <w:bCs/>
          <w:sz w:val="20"/>
          <w:szCs w:val="20"/>
        </w:rPr>
        <w:t>, Belić S, Đurđević N, Stjepanović M. Primena oralnog antifibrotika nintedanib u lečenju plućne fibroze u sklopu sistemskih bolesti vezivnog tkiva-naše iskustvo. Beogradski pulmološki dani, Beograd 22-23.09.2023. Knjiga apstrakta: 92-93 s.</w:t>
      </w:r>
    </w:p>
    <w:p w14:paraId="0F5478E6"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Cs/>
          <w:sz w:val="20"/>
          <w:szCs w:val="20"/>
          <w:lang w:val="sr-Latn-RS"/>
        </w:rPr>
        <w:t xml:space="preserve">Krajišnik S, Marić D, </w:t>
      </w:r>
      <w:r w:rsidRPr="002D5DE8">
        <w:rPr>
          <w:rFonts w:ascii="Times New Roman" w:hAnsi="Times New Roman" w:cs="Times New Roman"/>
          <w:b/>
          <w:sz w:val="20"/>
          <w:szCs w:val="20"/>
          <w:lang w:val="sr-Latn-RS"/>
        </w:rPr>
        <w:t>Marić N</w:t>
      </w:r>
      <w:r w:rsidRPr="002D5DE8">
        <w:rPr>
          <w:rFonts w:ascii="Times New Roman" w:hAnsi="Times New Roman" w:cs="Times New Roman"/>
          <w:bCs/>
          <w:sz w:val="20"/>
          <w:szCs w:val="20"/>
          <w:lang w:val="sr-Latn-RS"/>
        </w:rPr>
        <w:t>, Velinović M. Antibiotici i imunoterapija, da ili ne? Beogradski pulmološki dani, Beograd 22-23.09.2023. Knjiga apstrakta: 100-101s.</w:t>
      </w:r>
    </w:p>
    <w:p w14:paraId="36AECE58"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Cs/>
          <w:sz w:val="20"/>
          <w:szCs w:val="20"/>
        </w:rPr>
        <w:t xml:space="preserve">Belić S, </w:t>
      </w:r>
      <w:r w:rsidRPr="002D5DE8">
        <w:rPr>
          <w:rFonts w:ascii="Times New Roman" w:hAnsi="Times New Roman" w:cs="Times New Roman"/>
          <w:b/>
          <w:sz w:val="20"/>
          <w:szCs w:val="20"/>
        </w:rPr>
        <w:t>Marić N</w:t>
      </w:r>
      <w:r w:rsidRPr="002D5DE8">
        <w:rPr>
          <w:rFonts w:ascii="Times New Roman" w:hAnsi="Times New Roman" w:cs="Times New Roman"/>
          <w:bCs/>
          <w:sz w:val="20"/>
          <w:szCs w:val="20"/>
        </w:rPr>
        <w:t>, Stjepanović M. Progresivna plućna fibroza kao posledica sarkodize – prikaz slučaja. XXII kongres Udruženja internista Srbije, Vrnjačka banja 8-11.juna 2023. Zbornik sažetaka: 16 s.</w:t>
      </w:r>
    </w:p>
    <w:p w14:paraId="6B2EE80C"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Cs/>
          <w:sz w:val="20"/>
          <w:szCs w:val="20"/>
        </w:rPr>
        <w:t xml:space="preserve">Stjepanović M, </w:t>
      </w:r>
      <w:r w:rsidRPr="002D5DE8">
        <w:rPr>
          <w:rFonts w:ascii="Times New Roman" w:hAnsi="Times New Roman" w:cs="Times New Roman"/>
          <w:b/>
          <w:sz w:val="20"/>
          <w:szCs w:val="20"/>
        </w:rPr>
        <w:t>Marić N</w:t>
      </w:r>
      <w:r w:rsidRPr="002D5DE8">
        <w:rPr>
          <w:rFonts w:ascii="Times New Roman" w:hAnsi="Times New Roman" w:cs="Times New Roman"/>
          <w:bCs/>
          <w:sz w:val="20"/>
          <w:szCs w:val="20"/>
        </w:rPr>
        <w:t>. Savremen pristup pneumonijama. Serbian Journal of the Medical Chamber 2023; 4(1): 44</w:t>
      </w:r>
    </w:p>
    <w:p w14:paraId="01890BA6"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Cs/>
          <w:sz w:val="20"/>
          <w:szCs w:val="20"/>
        </w:rPr>
        <w:t xml:space="preserve">Belić S, Stjepanović M, Buha I, Đurđević N, </w:t>
      </w:r>
      <w:r w:rsidRPr="002D5DE8">
        <w:rPr>
          <w:rFonts w:ascii="Times New Roman" w:hAnsi="Times New Roman" w:cs="Times New Roman"/>
          <w:b/>
          <w:sz w:val="20"/>
          <w:szCs w:val="20"/>
        </w:rPr>
        <w:t>Marić N</w:t>
      </w:r>
      <w:r w:rsidRPr="002D5DE8">
        <w:rPr>
          <w:rFonts w:ascii="Times New Roman" w:hAnsi="Times New Roman" w:cs="Times New Roman"/>
          <w:bCs/>
          <w:sz w:val="20"/>
          <w:szCs w:val="20"/>
        </w:rPr>
        <w:t>, Golubović A. Unrecognized case of toxocara canis infection-case report. Prvi vek srpske pulmologije. Beograd, 03-05.06.2022. Knjiga sažetaka: 90s.</w:t>
      </w:r>
    </w:p>
    <w:p w14:paraId="01909961"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Cs/>
          <w:sz w:val="20"/>
          <w:szCs w:val="20"/>
        </w:rPr>
        <w:t xml:space="preserve">Belić S, Stjepanović M, Đurđević N, </w:t>
      </w:r>
      <w:r w:rsidRPr="002D5DE8">
        <w:rPr>
          <w:rFonts w:ascii="Times New Roman" w:hAnsi="Times New Roman" w:cs="Times New Roman"/>
          <w:b/>
          <w:sz w:val="20"/>
          <w:szCs w:val="20"/>
        </w:rPr>
        <w:t>Marić N</w:t>
      </w:r>
      <w:r w:rsidRPr="002D5DE8">
        <w:rPr>
          <w:rFonts w:ascii="Times New Roman" w:hAnsi="Times New Roman" w:cs="Times New Roman"/>
          <w:bCs/>
          <w:sz w:val="20"/>
          <w:szCs w:val="20"/>
        </w:rPr>
        <w:t>, Golubović A. Atypical presentation of idiopathic pulmonary fibrosis-a case report. Prvi vek srpske pulmologije. Beograd, 03-05.06.2022. Knjiga sažetaka: 89s.</w:t>
      </w:r>
    </w:p>
    <w:p w14:paraId="2358C8F3"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
          <w:sz w:val="20"/>
          <w:szCs w:val="20"/>
        </w:rPr>
        <w:t>Marić N</w:t>
      </w:r>
      <w:r w:rsidRPr="002D5DE8">
        <w:rPr>
          <w:rFonts w:ascii="Times New Roman" w:hAnsi="Times New Roman" w:cs="Times New Roman"/>
          <w:bCs/>
          <w:sz w:val="20"/>
          <w:szCs w:val="20"/>
        </w:rPr>
        <w:t>, Stjepanović M, Belić S, Đurđević N, Golubović A, Poštić A. Nasal sarcoidosis- a rare presentation of a rare disease-case report. Prvi vek srpske pulmologije. Beograd, 03-05.06.2022. Knjiga sažetaka: 78s.</w:t>
      </w:r>
    </w:p>
    <w:p w14:paraId="2021E5C9"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
          <w:sz w:val="20"/>
          <w:szCs w:val="20"/>
        </w:rPr>
        <w:lastRenderedPageBreak/>
        <w:t>Marić N</w:t>
      </w:r>
      <w:r w:rsidRPr="002D5DE8">
        <w:rPr>
          <w:rFonts w:ascii="Times New Roman" w:hAnsi="Times New Roman" w:cs="Times New Roman"/>
          <w:bCs/>
          <w:sz w:val="20"/>
          <w:szCs w:val="20"/>
        </w:rPr>
        <w:t>, Stjepanović M, Belić S, Đurđević N, Golubović A, Poštić A. Biology treatment of severe asthma-the future is now-case report. Prvi vek srpske pulmologije. Beograd, 03-05.06.2022. Knjiga sažetaka: 77s.</w:t>
      </w:r>
    </w:p>
    <w:p w14:paraId="4F79107F"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Cs/>
          <w:sz w:val="20"/>
          <w:szCs w:val="20"/>
        </w:rPr>
        <w:t xml:space="preserve">Đurđević N, Mitić J, Belić S, </w:t>
      </w:r>
      <w:r w:rsidRPr="002D5DE8">
        <w:rPr>
          <w:rFonts w:ascii="Times New Roman" w:hAnsi="Times New Roman" w:cs="Times New Roman"/>
          <w:b/>
          <w:sz w:val="20"/>
          <w:szCs w:val="20"/>
        </w:rPr>
        <w:t>Marić N</w:t>
      </w:r>
      <w:r w:rsidRPr="002D5DE8">
        <w:rPr>
          <w:rFonts w:ascii="Times New Roman" w:hAnsi="Times New Roman" w:cs="Times New Roman"/>
          <w:bCs/>
          <w:sz w:val="20"/>
          <w:szCs w:val="20"/>
        </w:rPr>
        <w:t>, Golubović A, Stjepanović M. Clinical and radiological profile of patients with acute pulmonary thromboembolism. Prvi vek srpske pulmologije. Beograd, 03-05.06.2022. Knjiga sažetaka: 75s.</w:t>
      </w:r>
    </w:p>
    <w:p w14:paraId="727AAA5E"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Cs/>
          <w:sz w:val="20"/>
          <w:szCs w:val="20"/>
        </w:rPr>
        <w:t xml:space="preserve">Mitić J, Đurđević N, Belić S, </w:t>
      </w:r>
      <w:r w:rsidRPr="002D5DE8">
        <w:rPr>
          <w:rFonts w:ascii="Times New Roman" w:hAnsi="Times New Roman" w:cs="Times New Roman"/>
          <w:b/>
          <w:sz w:val="20"/>
          <w:szCs w:val="20"/>
        </w:rPr>
        <w:t>Marić N</w:t>
      </w:r>
      <w:r w:rsidRPr="002D5DE8">
        <w:rPr>
          <w:rFonts w:ascii="Times New Roman" w:hAnsi="Times New Roman" w:cs="Times New Roman"/>
          <w:bCs/>
          <w:sz w:val="20"/>
          <w:szCs w:val="20"/>
        </w:rPr>
        <w:t>, Golubović A, Stjepanović M.  Prognostic values of serum BNP, troponin and d-dimer in patients with acute pulmonary embolism.  Prvi vek srpske pulmologije. Beograd, 03-05.06.2022. Knjiga sažetaka: 48 s.</w:t>
      </w:r>
    </w:p>
    <w:p w14:paraId="66E6D294" w14:textId="77777777" w:rsidR="001942BD" w:rsidRPr="002D5DE8" w:rsidRDefault="001942BD" w:rsidP="001942BD">
      <w:pPr>
        <w:pStyle w:val="NoSpacing"/>
        <w:numPr>
          <w:ilvl w:val="0"/>
          <w:numId w:val="11"/>
        </w:numPr>
        <w:suppressAutoHyphens w:val="0"/>
        <w:jc w:val="both"/>
        <w:rPr>
          <w:rFonts w:ascii="Times New Roman" w:hAnsi="Times New Roman" w:cs="Times New Roman"/>
          <w:bCs/>
          <w:sz w:val="20"/>
          <w:szCs w:val="20"/>
        </w:rPr>
      </w:pPr>
      <w:r w:rsidRPr="002D5DE8">
        <w:rPr>
          <w:rFonts w:ascii="Times New Roman" w:hAnsi="Times New Roman" w:cs="Times New Roman"/>
          <w:bCs/>
          <w:sz w:val="20"/>
          <w:szCs w:val="20"/>
        </w:rPr>
        <w:t xml:space="preserve">Poštić A, Marić D, Velinović M, Geratović M, Goluboivć A, </w:t>
      </w:r>
      <w:r w:rsidRPr="002D5DE8">
        <w:rPr>
          <w:rFonts w:ascii="Times New Roman" w:hAnsi="Times New Roman" w:cs="Times New Roman"/>
          <w:b/>
          <w:sz w:val="20"/>
          <w:szCs w:val="20"/>
        </w:rPr>
        <w:t>Marić N</w:t>
      </w:r>
      <w:r w:rsidRPr="002D5DE8">
        <w:rPr>
          <w:rFonts w:ascii="Times New Roman" w:hAnsi="Times New Roman" w:cs="Times New Roman"/>
          <w:bCs/>
          <w:sz w:val="20"/>
          <w:szCs w:val="20"/>
        </w:rPr>
        <w:t xml:space="preserve"> Silicotuberculosis- a forgotten disease? Prvi vek srpske pulmologije, Beograd, 03-05.06.2022. Knjiga sažetaka: 21s.</w:t>
      </w:r>
    </w:p>
    <w:p w14:paraId="4029707A" w14:textId="77777777" w:rsidR="001942BD" w:rsidRPr="002D5DE8" w:rsidRDefault="001942BD" w:rsidP="001942BD">
      <w:pPr>
        <w:pStyle w:val="NoSpacing"/>
        <w:suppressAutoHyphens w:val="0"/>
        <w:jc w:val="both"/>
        <w:rPr>
          <w:rFonts w:ascii="Times New Roman" w:hAnsi="Times New Roman" w:cs="Times New Roman"/>
          <w:b/>
          <w:sz w:val="20"/>
          <w:szCs w:val="20"/>
          <w:lang w:val="sr-Cyrl-RS"/>
        </w:rPr>
      </w:pPr>
    </w:p>
    <w:p w14:paraId="10CCC3B4" w14:textId="77777777" w:rsidR="001942BD" w:rsidRPr="002D5DE8" w:rsidRDefault="001942BD" w:rsidP="001942BD">
      <w:pPr>
        <w:pStyle w:val="NoSpacing"/>
        <w:suppressAutoHyphens w:val="0"/>
        <w:jc w:val="both"/>
        <w:rPr>
          <w:rFonts w:ascii="Times New Roman" w:hAnsi="Times New Roman" w:cs="Times New Roman"/>
          <w:b/>
          <w:sz w:val="20"/>
          <w:szCs w:val="20"/>
          <w:lang w:val="sr-Cyrl-RS"/>
        </w:rPr>
      </w:pPr>
      <w:r w:rsidRPr="002D5DE8">
        <w:rPr>
          <w:rFonts w:ascii="Times New Roman" w:hAnsi="Times New Roman" w:cs="Times New Roman"/>
          <w:b/>
          <w:sz w:val="20"/>
          <w:szCs w:val="20"/>
          <w:lang w:val="sr-Cyrl-RS"/>
        </w:rPr>
        <w:t>Књиге, поглавља у књигама</w:t>
      </w:r>
    </w:p>
    <w:p w14:paraId="1A7C7987" w14:textId="77777777" w:rsidR="001942BD" w:rsidRPr="002D5DE8" w:rsidRDefault="001942BD" w:rsidP="00AE317B">
      <w:pPr>
        <w:pStyle w:val="NoSpacing"/>
        <w:numPr>
          <w:ilvl w:val="3"/>
          <w:numId w:val="12"/>
        </w:numPr>
        <w:suppressAutoHyphens w:val="0"/>
        <w:jc w:val="both"/>
        <w:rPr>
          <w:rFonts w:ascii="Times New Roman" w:eastAsia="MyriadPro-Bold" w:hAnsi="Times New Roman" w:cs="Times New Roman"/>
          <w:bCs/>
          <w:sz w:val="20"/>
          <w:szCs w:val="20"/>
        </w:rPr>
      </w:pPr>
      <w:r w:rsidRPr="002D5DE8">
        <w:rPr>
          <w:rFonts w:ascii="Times New Roman" w:eastAsia="MyriadPro-Bold" w:hAnsi="Times New Roman" w:cs="Times New Roman"/>
          <w:bCs/>
          <w:sz w:val="20"/>
          <w:szCs w:val="20"/>
        </w:rPr>
        <w:t xml:space="preserve">Stjepanović M, Ratković A, Zečević A, Dimić-Janjić S, Belić S, </w:t>
      </w:r>
      <w:r w:rsidRPr="002D5DE8">
        <w:rPr>
          <w:rFonts w:ascii="Times New Roman" w:eastAsia="MyriadPro-Bold" w:hAnsi="Times New Roman" w:cs="Times New Roman"/>
          <w:b/>
          <w:sz w:val="20"/>
          <w:szCs w:val="20"/>
        </w:rPr>
        <w:t>Marić N</w:t>
      </w:r>
      <w:r w:rsidRPr="002D5DE8">
        <w:rPr>
          <w:rFonts w:ascii="Times New Roman" w:eastAsia="MyriadPro-Bold" w:hAnsi="Times New Roman" w:cs="Times New Roman"/>
          <w:bCs/>
          <w:sz w:val="20"/>
          <w:szCs w:val="20"/>
        </w:rPr>
        <w:t>, Buha I, Cvejić J, Popević S, Đurđević N. Farmakoterapija idiopatske plućne fibroze. U: Urednici: Stjepanović M, Popević S, Dimić-Janjić S. Odabrana poglavlja iz pulmologije. Medicinski fakultet u Beogradu, 2023: 978-86-7117-681-1, 253-260. (</w:t>
      </w:r>
      <w:r w:rsidRPr="002D5DE8">
        <w:rPr>
          <w:rFonts w:ascii="Times New Roman" w:eastAsia="MyriadPro-Bold" w:hAnsi="Times New Roman" w:cs="Times New Roman"/>
          <w:bCs/>
          <w:sz w:val="20"/>
          <w:szCs w:val="20"/>
          <w:lang w:val="sr-Cyrl-RS"/>
        </w:rPr>
        <w:t>Веће за специјалистичку наставу Медицинског факултета Универзитета у Београду на седници одржаној 30.05.2022. године донело је одлуку бр.</w:t>
      </w:r>
      <w:r w:rsidRPr="002D5DE8">
        <w:rPr>
          <w:rFonts w:ascii="Times New Roman" w:eastAsia="MyriadPro-Bold" w:hAnsi="Times New Roman" w:cs="Times New Roman"/>
          <w:bCs/>
          <w:sz w:val="20"/>
          <w:szCs w:val="20"/>
        </w:rPr>
        <w:t xml:space="preserve"> 141/40-6</w:t>
      </w:r>
      <w:r w:rsidRPr="002D5DE8">
        <w:rPr>
          <w:rFonts w:ascii="Times New Roman" w:eastAsia="MyriadPro-Bold" w:hAnsi="Times New Roman" w:cs="Times New Roman"/>
          <w:bCs/>
          <w:sz w:val="20"/>
          <w:szCs w:val="20"/>
          <w:lang w:val="sr-Cyrl-RS"/>
        </w:rPr>
        <w:t xml:space="preserve"> да се прихвати позитивна рецензија уџбеника Одабрана поглавља из пулмологије уредника асист. др Михаила Стјепановића, доц.др Спасоја Попевића и асист. др Сање Димић Јањић, и да је уџбеник намењен последипломском усавршавању лекара</w:t>
      </w:r>
      <w:r w:rsidRPr="002D5DE8">
        <w:rPr>
          <w:rFonts w:ascii="Times New Roman" w:eastAsia="MyriadPro-Bold" w:hAnsi="Times New Roman" w:cs="Times New Roman"/>
          <w:bCs/>
          <w:sz w:val="20"/>
          <w:szCs w:val="20"/>
        </w:rPr>
        <w:t>)</w:t>
      </w:r>
    </w:p>
    <w:p w14:paraId="344EFF2B" w14:textId="77777777" w:rsidR="001942BD" w:rsidRPr="002D5DE8" w:rsidRDefault="001942BD" w:rsidP="00AE317B">
      <w:pPr>
        <w:pStyle w:val="NoSpacing"/>
        <w:numPr>
          <w:ilvl w:val="3"/>
          <w:numId w:val="12"/>
        </w:numPr>
        <w:suppressAutoHyphens w:val="0"/>
        <w:jc w:val="both"/>
        <w:rPr>
          <w:rFonts w:ascii="Times New Roman" w:eastAsia="MyriadPro-Bold" w:hAnsi="Times New Roman" w:cs="Times New Roman"/>
          <w:bCs/>
          <w:sz w:val="20"/>
          <w:szCs w:val="20"/>
        </w:rPr>
      </w:pPr>
      <w:r w:rsidRPr="002D5DE8">
        <w:rPr>
          <w:rFonts w:ascii="Times New Roman" w:eastAsia="MyriadPro-Bold" w:hAnsi="Times New Roman" w:cs="Times New Roman"/>
          <w:bCs/>
          <w:sz w:val="20"/>
          <w:szCs w:val="20"/>
        </w:rPr>
        <w:t xml:space="preserve">Stjepanović M, </w:t>
      </w:r>
      <w:r w:rsidRPr="002D5DE8">
        <w:rPr>
          <w:rFonts w:ascii="Times New Roman" w:eastAsia="MyriadPro-Bold" w:hAnsi="Times New Roman" w:cs="Times New Roman"/>
          <w:b/>
          <w:sz w:val="20"/>
          <w:szCs w:val="20"/>
        </w:rPr>
        <w:t>Marić N</w:t>
      </w:r>
      <w:r w:rsidRPr="002D5DE8">
        <w:rPr>
          <w:rFonts w:ascii="Times New Roman" w:eastAsia="MyriadPro-Bold" w:hAnsi="Times New Roman" w:cs="Times New Roman"/>
          <w:bCs/>
          <w:sz w:val="20"/>
          <w:szCs w:val="20"/>
        </w:rPr>
        <w:t>, Belić S, Poštić A, Buha I, Cvejić J, Đurđević N. Novine u lečenju sarkoidoze. U: Urednici: Stjepanović M, Popević S, Dimić-Janjić S. Odabrana poglavlja iz pulmologije. Medicinski fakultet u Beogradu, 2023: 978-86-7117-681-1, 159-166. (</w:t>
      </w:r>
      <w:r w:rsidRPr="002D5DE8">
        <w:rPr>
          <w:rFonts w:ascii="Times New Roman" w:eastAsia="MyriadPro-Bold" w:hAnsi="Times New Roman" w:cs="Times New Roman"/>
          <w:bCs/>
          <w:sz w:val="20"/>
          <w:szCs w:val="20"/>
          <w:lang w:val="sr-Cyrl-RS"/>
        </w:rPr>
        <w:t>Веће за специјалистичку наставу Медицинског факултета Универзитета у Београду на седници одржаној 30.05.2022. године донело је одлуку бр.</w:t>
      </w:r>
      <w:r w:rsidRPr="002D5DE8">
        <w:rPr>
          <w:rFonts w:ascii="Times New Roman" w:eastAsia="MyriadPro-Bold" w:hAnsi="Times New Roman" w:cs="Times New Roman"/>
          <w:bCs/>
          <w:sz w:val="20"/>
          <w:szCs w:val="20"/>
        </w:rPr>
        <w:t xml:space="preserve"> 141/40-6</w:t>
      </w:r>
      <w:r w:rsidRPr="002D5DE8">
        <w:rPr>
          <w:rFonts w:ascii="Times New Roman" w:eastAsia="MyriadPro-Bold" w:hAnsi="Times New Roman" w:cs="Times New Roman"/>
          <w:bCs/>
          <w:sz w:val="20"/>
          <w:szCs w:val="20"/>
          <w:lang w:val="sr-Cyrl-RS"/>
        </w:rPr>
        <w:t xml:space="preserve"> да се прихвати позитивна рецензија уџбеника Одабрана поглавља из пулмологије уредника асист. др Михаила Стјепановића, доц.др Спасоја Попевића и асист. др Сање Димић Јањић, и да је уџбеник намењен последипломском усавршавању лекара)</w:t>
      </w:r>
    </w:p>
    <w:p w14:paraId="559FE744" w14:textId="77777777" w:rsidR="001942BD" w:rsidRPr="002D5DE8" w:rsidRDefault="001942BD" w:rsidP="00AE317B">
      <w:pPr>
        <w:pStyle w:val="NoSpacing"/>
        <w:numPr>
          <w:ilvl w:val="3"/>
          <w:numId w:val="12"/>
        </w:numPr>
        <w:suppressAutoHyphens w:val="0"/>
        <w:jc w:val="both"/>
        <w:rPr>
          <w:rFonts w:ascii="Times New Roman" w:eastAsia="MyriadPro-Bold" w:hAnsi="Times New Roman" w:cs="Times New Roman"/>
          <w:bCs/>
          <w:sz w:val="20"/>
          <w:szCs w:val="20"/>
        </w:rPr>
      </w:pPr>
      <w:r w:rsidRPr="002D5DE8">
        <w:rPr>
          <w:rFonts w:ascii="Times New Roman" w:eastAsia="MyriadPro-Bold" w:hAnsi="Times New Roman" w:cs="Times New Roman"/>
          <w:bCs/>
          <w:sz w:val="20"/>
          <w:szCs w:val="20"/>
        </w:rPr>
        <w:t xml:space="preserve">Stjepanović M, Poštić A, Belić S, Buha I, Cvejić J, Đurđević N, </w:t>
      </w:r>
      <w:r w:rsidRPr="002D5DE8">
        <w:rPr>
          <w:rFonts w:ascii="Times New Roman" w:eastAsia="MyriadPro-Bold" w:hAnsi="Times New Roman" w:cs="Times New Roman"/>
          <w:b/>
          <w:sz w:val="20"/>
          <w:szCs w:val="20"/>
        </w:rPr>
        <w:t>Marić N</w:t>
      </w:r>
      <w:r w:rsidRPr="002D5DE8">
        <w:rPr>
          <w:rFonts w:ascii="Times New Roman" w:eastAsia="MyriadPro-Bold" w:hAnsi="Times New Roman" w:cs="Times New Roman"/>
          <w:bCs/>
          <w:sz w:val="20"/>
          <w:szCs w:val="20"/>
        </w:rPr>
        <w:t>. Dijagnostika i lečenje neurosarkoidoze. U: Urednici: Stjepanović M, Popević S, Dimić-Janjić S. Odabrana poglavlja iz pulmologije. Medicinski fakultet u Beogradu, 2023: 978-86-7117-681-1, 153-158. (</w:t>
      </w:r>
      <w:r w:rsidRPr="002D5DE8">
        <w:rPr>
          <w:rFonts w:ascii="Times New Roman" w:eastAsia="MyriadPro-Bold" w:hAnsi="Times New Roman" w:cs="Times New Roman"/>
          <w:bCs/>
          <w:sz w:val="20"/>
          <w:szCs w:val="20"/>
          <w:lang w:val="sr-Cyrl-RS"/>
        </w:rPr>
        <w:t>Веће за специјалистичку наставу Медицинског факултета Универзитета у Београду на седници одржаној 30.05.2022. године донело је одлуку бр.</w:t>
      </w:r>
      <w:r w:rsidRPr="002D5DE8">
        <w:rPr>
          <w:rFonts w:ascii="Times New Roman" w:eastAsia="MyriadPro-Bold" w:hAnsi="Times New Roman" w:cs="Times New Roman"/>
          <w:bCs/>
          <w:sz w:val="20"/>
          <w:szCs w:val="20"/>
        </w:rPr>
        <w:t xml:space="preserve"> 141/40-6</w:t>
      </w:r>
      <w:r w:rsidRPr="002D5DE8">
        <w:rPr>
          <w:rFonts w:ascii="Times New Roman" w:eastAsia="MyriadPro-Bold" w:hAnsi="Times New Roman" w:cs="Times New Roman"/>
          <w:bCs/>
          <w:sz w:val="20"/>
          <w:szCs w:val="20"/>
          <w:lang w:val="sr-Cyrl-RS"/>
        </w:rPr>
        <w:t xml:space="preserve"> да се прихвати позитивна рецензија уџбеника Одабрана поглавља из пулмологије уредника асист. др Михаила Стјепановића, доц.др Спасоја Попевића и асист. др Сање Димић Јањић, и да је уџбеник намењен последипломском усавршавању лекара)</w:t>
      </w:r>
    </w:p>
    <w:p w14:paraId="727802F4" w14:textId="77777777" w:rsidR="001942BD" w:rsidRPr="002D5DE8" w:rsidRDefault="001942BD" w:rsidP="00AE317B">
      <w:pPr>
        <w:pStyle w:val="NoSpacing"/>
        <w:numPr>
          <w:ilvl w:val="3"/>
          <w:numId w:val="12"/>
        </w:numPr>
        <w:suppressAutoHyphens w:val="0"/>
        <w:jc w:val="both"/>
        <w:rPr>
          <w:rFonts w:ascii="Times New Roman" w:eastAsia="MyriadPro-Bold" w:hAnsi="Times New Roman" w:cs="Times New Roman"/>
          <w:bCs/>
          <w:sz w:val="20"/>
          <w:szCs w:val="20"/>
        </w:rPr>
      </w:pPr>
      <w:r w:rsidRPr="002D5DE8">
        <w:rPr>
          <w:rFonts w:ascii="Times New Roman" w:eastAsia="MyriadPro-Bold" w:hAnsi="Times New Roman" w:cs="Times New Roman"/>
          <w:bCs/>
          <w:sz w:val="20"/>
          <w:szCs w:val="20"/>
        </w:rPr>
        <w:t xml:space="preserve">Popević S, Ilić B, Grujić M, Uskoković-Stevanović Ž, Stjepanović M, Buha I, Glumac S, Belić S, </w:t>
      </w:r>
      <w:r w:rsidRPr="002D5DE8">
        <w:rPr>
          <w:rFonts w:ascii="Times New Roman" w:eastAsia="MyriadPro-Bold" w:hAnsi="Times New Roman" w:cs="Times New Roman"/>
          <w:b/>
          <w:sz w:val="20"/>
          <w:szCs w:val="20"/>
        </w:rPr>
        <w:t>Marić N</w:t>
      </w:r>
      <w:r w:rsidRPr="002D5DE8">
        <w:rPr>
          <w:rFonts w:ascii="Times New Roman" w:eastAsia="MyriadPro-Bold" w:hAnsi="Times New Roman" w:cs="Times New Roman"/>
          <w:bCs/>
          <w:sz w:val="20"/>
          <w:szCs w:val="20"/>
        </w:rPr>
        <w:t>. Savremena bronhoskopska dijagnostika sarkoidoze. U: Urednici Stjepanović M, Popević S, Dimić-Janjić S. Odabrana poglavlja iz pulmologije. Medicinski fakultet u Beogradu, 2023: 978-86-7117-681-1, 33-38. (</w:t>
      </w:r>
      <w:r w:rsidRPr="002D5DE8">
        <w:rPr>
          <w:rFonts w:ascii="Times New Roman" w:eastAsia="MyriadPro-Bold" w:hAnsi="Times New Roman" w:cs="Times New Roman"/>
          <w:bCs/>
          <w:sz w:val="20"/>
          <w:szCs w:val="20"/>
          <w:lang w:val="sr-Cyrl-RS"/>
        </w:rPr>
        <w:t>Веће за специјалистичку наставу Медицинског факултета Универзитета у Београду на седници одржаној 30.05.2022. године донело је одлуку бр.</w:t>
      </w:r>
      <w:r w:rsidRPr="002D5DE8">
        <w:rPr>
          <w:rFonts w:ascii="Times New Roman" w:eastAsia="MyriadPro-Bold" w:hAnsi="Times New Roman" w:cs="Times New Roman"/>
          <w:bCs/>
          <w:sz w:val="20"/>
          <w:szCs w:val="20"/>
        </w:rPr>
        <w:t xml:space="preserve"> 141/40-6</w:t>
      </w:r>
      <w:r w:rsidRPr="002D5DE8">
        <w:rPr>
          <w:rFonts w:ascii="Times New Roman" w:eastAsia="MyriadPro-Bold" w:hAnsi="Times New Roman" w:cs="Times New Roman"/>
          <w:bCs/>
          <w:sz w:val="20"/>
          <w:szCs w:val="20"/>
          <w:lang w:val="sr-Cyrl-RS"/>
        </w:rPr>
        <w:t xml:space="preserve"> да се прихвати позитивна рецензија уџбеника Одабрана поглавља из пулмологије уредника асист. др Михаила Стјепановића, доц.др Спасоја Попевића и асист. др Сање Димић Јањић, и да је уџбеник намењен последипломском усавршавању лекара)</w:t>
      </w:r>
    </w:p>
    <w:p w14:paraId="01163006" w14:textId="77777777" w:rsidR="001942BD" w:rsidRPr="002D5DE8" w:rsidRDefault="001942BD" w:rsidP="00AE317B">
      <w:pPr>
        <w:pStyle w:val="NoSpacing"/>
        <w:numPr>
          <w:ilvl w:val="3"/>
          <w:numId w:val="12"/>
        </w:numPr>
        <w:suppressAutoHyphens w:val="0"/>
        <w:jc w:val="both"/>
        <w:rPr>
          <w:rFonts w:ascii="Times New Roman" w:eastAsia="MyriadPro-Bold" w:hAnsi="Times New Roman" w:cs="Times New Roman"/>
          <w:bCs/>
          <w:sz w:val="20"/>
          <w:szCs w:val="20"/>
        </w:rPr>
      </w:pPr>
      <w:r w:rsidRPr="002D5DE8">
        <w:rPr>
          <w:rFonts w:ascii="Times New Roman" w:eastAsia="MyriadPro-Bold" w:hAnsi="Times New Roman" w:cs="Times New Roman"/>
          <w:bCs/>
          <w:sz w:val="20"/>
          <w:szCs w:val="20"/>
        </w:rPr>
        <w:t xml:space="preserve">Popević S, Ilić B, Grujić M, </w:t>
      </w:r>
      <w:r w:rsidRPr="002D5DE8">
        <w:rPr>
          <w:rFonts w:ascii="Times New Roman" w:eastAsia="MyriadPro-Bold" w:hAnsi="Times New Roman" w:cs="Times New Roman"/>
          <w:bCs/>
          <w:sz w:val="20"/>
          <w:szCs w:val="20"/>
          <w:lang w:val="sr-Latn-RS"/>
        </w:rPr>
        <w:t>Zečević Z</w:t>
      </w:r>
      <w:r w:rsidRPr="002D5DE8">
        <w:rPr>
          <w:rFonts w:ascii="Times New Roman" w:eastAsia="MyriadPro-Bold" w:hAnsi="Times New Roman" w:cs="Times New Roman"/>
          <w:bCs/>
          <w:sz w:val="20"/>
          <w:szCs w:val="20"/>
        </w:rPr>
        <w:t xml:space="preserve">, Uskoković Stefanović Ž, Belić S, </w:t>
      </w:r>
      <w:r w:rsidRPr="002D5DE8">
        <w:rPr>
          <w:rFonts w:ascii="Times New Roman" w:eastAsia="MyriadPro-Bold" w:hAnsi="Times New Roman" w:cs="Times New Roman"/>
          <w:b/>
          <w:sz w:val="20"/>
          <w:szCs w:val="20"/>
        </w:rPr>
        <w:t>Marić N</w:t>
      </w:r>
      <w:r w:rsidRPr="002D5DE8">
        <w:rPr>
          <w:rFonts w:ascii="Times New Roman" w:eastAsia="MyriadPro-Bold" w:hAnsi="Times New Roman" w:cs="Times New Roman"/>
          <w:bCs/>
          <w:sz w:val="20"/>
          <w:szCs w:val="20"/>
        </w:rPr>
        <w:t>. Hemoptizije. U: Urednici Stjepanović M, Popević S, Dimić-Janjić S. Odabrana poglavlja iz pulmologije. Medicinski fakultet u Beogradu, 2023: 978-86-7117-681-1, 57-64. (</w:t>
      </w:r>
      <w:r w:rsidRPr="002D5DE8">
        <w:rPr>
          <w:rFonts w:ascii="Times New Roman" w:eastAsia="MyriadPro-Bold" w:hAnsi="Times New Roman" w:cs="Times New Roman"/>
          <w:bCs/>
          <w:sz w:val="20"/>
          <w:szCs w:val="20"/>
          <w:lang w:val="sr-Cyrl-RS"/>
        </w:rPr>
        <w:t>Веће за специјалистичку наставу Медицинског факултета Универзитета у Београду на седници одржаној 30.05.2022. године донело је одлуку бр.</w:t>
      </w:r>
      <w:r w:rsidRPr="002D5DE8">
        <w:rPr>
          <w:rFonts w:ascii="Times New Roman" w:eastAsia="MyriadPro-Bold" w:hAnsi="Times New Roman" w:cs="Times New Roman"/>
          <w:bCs/>
          <w:sz w:val="20"/>
          <w:szCs w:val="20"/>
        </w:rPr>
        <w:t xml:space="preserve"> 141/40-6</w:t>
      </w:r>
      <w:r w:rsidRPr="002D5DE8">
        <w:rPr>
          <w:rFonts w:ascii="Times New Roman" w:eastAsia="MyriadPro-Bold" w:hAnsi="Times New Roman" w:cs="Times New Roman"/>
          <w:bCs/>
          <w:sz w:val="20"/>
          <w:szCs w:val="20"/>
          <w:lang w:val="sr-Cyrl-RS"/>
        </w:rPr>
        <w:t xml:space="preserve"> да се прихвати позитивна рецензија уџбеника Одабрана поглавља из пулмологије уредника асист. др Михаила Стјепановића, доц.др Спасоја Попевића и асист. др Сање Димић Јањић, и да је уџбеник намењен последипломском усавршавању лекара)</w:t>
      </w:r>
    </w:p>
    <w:p w14:paraId="7E49937B" w14:textId="1CD3C45C" w:rsidR="001942BD" w:rsidRPr="002D5DE8" w:rsidRDefault="001942BD" w:rsidP="001942BD">
      <w:pPr>
        <w:pStyle w:val="NoSpacing"/>
        <w:jc w:val="both"/>
        <w:rPr>
          <w:rFonts w:ascii="Times New Roman" w:hAnsi="Times New Roman" w:cs="Times New Roman"/>
          <w:sz w:val="20"/>
          <w:szCs w:val="20"/>
          <w:lang w:val="sl-SI"/>
        </w:rPr>
      </w:pPr>
    </w:p>
    <w:p w14:paraId="67ABBE95" w14:textId="77777777" w:rsidR="001942BD" w:rsidRPr="002D5DE8" w:rsidRDefault="001942BD" w:rsidP="001942BD">
      <w:pPr>
        <w:jc w:val="both"/>
        <w:rPr>
          <w:sz w:val="20"/>
          <w:szCs w:val="20"/>
          <w:lang w:val="sl-SI"/>
        </w:rPr>
      </w:pPr>
      <w:r w:rsidRPr="002D5DE8">
        <w:rPr>
          <w:sz w:val="20"/>
          <w:szCs w:val="20"/>
          <w:lang w:val="sl-SI"/>
        </w:rPr>
        <w:t xml:space="preserve">ц) </w:t>
      </w:r>
      <w:r w:rsidRPr="002D5DE8">
        <w:rPr>
          <w:sz w:val="20"/>
          <w:szCs w:val="20"/>
          <w:lang w:val="sr-Cyrl-RS"/>
        </w:rPr>
        <w:t xml:space="preserve">  </w:t>
      </w:r>
      <w:r w:rsidRPr="002D5DE8">
        <w:rPr>
          <w:sz w:val="20"/>
          <w:szCs w:val="20"/>
          <w:lang w:val="sl-SI"/>
        </w:rPr>
        <w:t>Цитираност</w:t>
      </w:r>
      <w:r w:rsidRPr="002D5DE8">
        <w:rPr>
          <w:sz w:val="20"/>
          <w:szCs w:val="20"/>
          <w:lang w:val="sr-Cyrl-RS"/>
        </w:rPr>
        <w:t xml:space="preserve">: према индексној бази </w:t>
      </w:r>
      <w:r w:rsidRPr="002D5DE8">
        <w:rPr>
          <w:sz w:val="20"/>
          <w:szCs w:val="20"/>
          <w:lang w:val="sr-Latn-RS"/>
        </w:rPr>
        <w:t xml:space="preserve">SCOPUS </w:t>
      </w:r>
      <w:r w:rsidRPr="002D5DE8">
        <w:rPr>
          <w:sz w:val="20"/>
          <w:szCs w:val="20"/>
          <w:lang w:val="sr-Cyrl-RS"/>
        </w:rPr>
        <w:t xml:space="preserve"> 13.04.2026.</w:t>
      </w:r>
      <w:r w:rsidRPr="002D5DE8">
        <w:rPr>
          <w:sz w:val="20"/>
          <w:szCs w:val="20"/>
          <w:lang w:val="sr-Latn-RS"/>
        </w:rPr>
        <w:t xml:space="preserve">: </w:t>
      </w:r>
      <w:r w:rsidRPr="002D5DE8">
        <w:rPr>
          <w:sz w:val="20"/>
          <w:szCs w:val="20"/>
          <w:lang w:val="sr-Cyrl-RS"/>
        </w:rPr>
        <w:t>32</w:t>
      </w:r>
      <w:r w:rsidRPr="002D5DE8">
        <w:rPr>
          <w:sz w:val="20"/>
          <w:szCs w:val="20"/>
          <w:lang w:val="sr-Latn-RS"/>
        </w:rPr>
        <w:t xml:space="preserve"> хетеро</w:t>
      </w:r>
      <w:r w:rsidRPr="002D5DE8">
        <w:rPr>
          <w:sz w:val="20"/>
          <w:szCs w:val="20"/>
          <w:lang w:val="sr-Cyrl-RS"/>
        </w:rPr>
        <w:t xml:space="preserve">цитата; </w:t>
      </w:r>
      <w:r w:rsidRPr="002D5DE8">
        <w:rPr>
          <w:i/>
          <w:sz w:val="20"/>
          <w:szCs w:val="20"/>
          <w:lang w:val="sr-Latn-RS"/>
        </w:rPr>
        <w:t>h-</w:t>
      </w:r>
      <w:r w:rsidRPr="002D5DE8">
        <w:rPr>
          <w:sz w:val="20"/>
          <w:szCs w:val="20"/>
          <w:lang w:val="sr-Cyrl-RS"/>
        </w:rPr>
        <w:t>индекс 4.</w:t>
      </w:r>
    </w:p>
    <w:p w14:paraId="42BB3F5B" w14:textId="77777777" w:rsidR="001942BD" w:rsidRPr="002D5DE8" w:rsidRDefault="001942BD" w:rsidP="001942BD">
      <w:pPr>
        <w:tabs>
          <w:tab w:val="left" w:pos="180"/>
        </w:tabs>
        <w:rPr>
          <w:sz w:val="20"/>
          <w:szCs w:val="20"/>
          <w:lang w:val="sr-Latn-CS"/>
        </w:rPr>
      </w:pPr>
      <w:r w:rsidRPr="002D5DE8">
        <w:rPr>
          <w:sz w:val="20"/>
          <w:szCs w:val="20"/>
          <w:lang w:val="sl-SI"/>
        </w:rPr>
        <w:t xml:space="preserve">е) </w:t>
      </w:r>
      <w:r w:rsidRPr="002D5DE8">
        <w:rPr>
          <w:sz w:val="20"/>
          <w:szCs w:val="20"/>
          <w:lang w:val="sr-Cyrl-RS"/>
        </w:rPr>
        <w:t xml:space="preserve">  </w:t>
      </w:r>
      <w:r w:rsidRPr="002D5DE8">
        <w:rPr>
          <w:bCs/>
          <w:sz w:val="20"/>
          <w:szCs w:val="20"/>
          <w:lang w:val="sr-Cyrl-RS"/>
        </w:rPr>
        <w:t xml:space="preserve"> Рецезент у часопису ,,Respiratory Case Reports” ISSN: 2147-2475</w:t>
      </w:r>
    </w:p>
    <w:p w14:paraId="080551FA" w14:textId="77777777" w:rsidR="001942BD" w:rsidRPr="002D5DE8" w:rsidRDefault="001942BD" w:rsidP="001942BD">
      <w:pPr>
        <w:jc w:val="both"/>
        <w:rPr>
          <w:sz w:val="20"/>
          <w:szCs w:val="20"/>
          <w:lang w:val="sr-Cyrl-RS"/>
        </w:rPr>
      </w:pPr>
    </w:p>
    <w:p w14:paraId="4F269E44" w14:textId="77777777" w:rsidR="001942BD" w:rsidRPr="001942BD" w:rsidRDefault="001942BD" w:rsidP="001942BD">
      <w:pPr>
        <w:jc w:val="both"/>
        <w:rPr>
          <w:b/>
          <w:bCs/>
          <w:sz w:val="20"/>
          <w:szCs w:val="20"/>
          <w:lang w:val="sl-SI"/>
        </w:rPr>
      </w:pPr>
      <w:r w:rsidRPr="001942BD">
        <w:rPr>
          <w:b/>
          <w:bCs/>
          <w:sz w:val="20"/>
          <w:szCs w:val="20"/>
          <w:lang w:val="sr-Cyrl-RS"/>
        </w:rPr>
        <w:t>Ђ</w:t>
      </w:r>
      <w:r w:rsidRPr="001942BD">
        <w:rPr>
          <w:b/>
          <w:bCs/>
          <w:sz w:val="20"/>
          <w:szCs w:val="20"/>
          <w:lang w:val="sl-SI"/>
        </w:rPr>
        <w:t>. ОЦЕНА О РЕЗУЛТАТИМА НАУЧНОГ И ИСТРАЖИВАЧКОГ РАДА</w:t>
      </w:r>
    </w:p>
    <w:p w14:paraId="17926442" w14:textId="77777777" w:rsidR="001942BD" w:rsidRPr="002D5DE8" w:rsidRDefault="001942BD" w:rsidP="001942BD">
      <w:pPr>
        <w:jc w:val="both"/>
        <w:rPr>
          <w:sz w:val="20"/>
          <w:szCs w:val="20"/>
          <w:lang w:val="sl-SI"/>
        </w:rPr>
      </w:pPr>
    </w:p>
    <w:p w14:paraId="661CEB60" w14:textId="77777777" w:rsidR="001942BD" w:rsidRPr="002D5DE8" w:rsidRDefault="001942BD" w:rsidP="001942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05"/>
        </w:tabs>
        <w:jc w:val="both"/>
        <w:rPr>
          <w:rFonts w:eastAsia="Arial Unicode MS"/>
          <w:color w:val="000000"/>
          <w:sz w:val="20"/>
          <w:szCs w:val="20"/>
          <w:lang w:val="sr-Cyrl-RS"/>
        </w:rPr>
      </w:pPr>
      <w:r w:rsidRPr="00536FEF">
        <w:rPr>
          <w:rFonts w:eastAsia="Arial Unicode MS"/>
          <w:color w:val="000000"/>
          <w:sz w:val="20"/>
          <w:szCs w:val="20"/>
          <w:lang w:val="sl-SI"/>
        </w:rPr>
        <w:t xml:space="preserve">Др </w:t>
      </w:r>
      <w:r w:rsidRPr="00536FEF">
        <w:rPr>
          <w:rFonts w:eastAsia="Arial Unicode MS"/>
          <w:color w:val="000000"/>
          <w:sz w:val="20"/>
          <w:szCs w:val="20"/>
          <w:lang w:val="sr-Cyrl-RS"/>
        </w:rPr>
        <w:t>Никола Марић</w:t>
      </w:r>
      <w:r w:rsidRPr="002D5DE8">
        <w:rPr>
          <w:rFonts w:eastAsia="Arial Unicode MS"/>
          <w:color w:val="000000"/>
          <w:sz w:val="20"/>
          <w:szCs w:val="20"/>
          <w:lang w:val="sl-SI"/>
        </w:rPr>
        <w:t>, је до сада објави</w:t>
      </w:r>
      <w:r w:rsidRPr="002D5DE8">
        <w:rPr>
          <w:rFonts w:eastAsia="Arial Unicode MS"/>
          <w:color w:val="000000"/>
          <w:sz w:val="20"/>
          <w:szCs w:val="20"/>
          <w:lang w:val="sr-Cyrl-RS"/>
        </w:rPr>
        <w:t>о</w:t>
      </w:r>
      <w:r w:rsidRPr="002D5DE8">
        <w:rPr>
          <w:rFonts w:eastAsia="Arial Unicode MS"/>
          <w:color w:val="000000"/>
          <w:sz w:val="20"/>
          <w:szCs w:val="20"/>
          <w:lang w:val="sl-SI"/>
        </w:rPr>
        <w:t xml:space="preserve"> укупно</w:t>
      </w:r>
      <w:r w:rsidRPr="002D5DE8">
        <w:rPr>
          <w:rFonts w:eastAsia="Arial Unicode MS"/>
          <w:color w:val="000000"/>
          <w:sz w:val="20"/>
          <w:szCs w:val="20"/>
          <w:lang w:val="sr-Cyrl-RS"/>
        </w:rPr>
        <w:t xml:space="preserve"> 32</w:t>
      </w:r>
      <w:r w:rsidRPr="002D5DE8">
        <w:rPr>
          <w:rFonts w:eastAsia="Arial Unicode MS"/>
          <w:color w:val="000000"/>
          <w:sz w:val="20"/>
          <w:szCs w:val="20"/>
          <w:lang w:val="sl-SI"/>
        </w:rPr>
        <w:t xml:space="preserve"> стручно-научн</w:t>
      </w:r>
      <w:r w:rsidRPr="002D5DE8">
        <w:rPr>
          <w:rFonts w:eastAsia="Arial Unicode MS"/>
          <w:color w:val="000000"/>
          <w:sz w:val="20"/>
          <w:szCs w:val="20"/>
          <w:lang w:val="sr-Cyrl-RS"/>
        </w:rPr>
        <w:t>их</w:t>
      </w:r>
      <w:r w:rsidRPr="002D5DE8">
        <w:rPr>
          <w:rFonts w:eastAsia="Arial Unicode MS"/>
          <w:color w:val="000000"/>
          <w:sz w:val="20"/>
          <w:szCs w:val="20"/>
          <w:lang w:val="sl-SI"/>
        </w:rPr>
        <w:t xml:space="preserve"> рад</w:t>
      </w:r>
      <w:r w:rsidRPr="002D5DE8">
        <w:rPr>
          <w:rFonts w:eastAsia="Arial Unicode MS"/>
          <w:color w:val="000000"/>
          <w:sz w:val="20"/>
          <w:szCs w:val="20"/>
          <w:lang w:val="sr-Cyrl-RS"/>
        </w:rPr>
        <w:t>а</w:t>
      </w:r>
      <w:r w:rsidRPr="002D5DE8">
        <w:rPr>
          <w:rFonts w:eastAsia="Arial Unicode MS"/>
          <w:color w:val="000000"/>
          <w:sz w:val="20"/>
          <w:szCs w:val="20"/>
          <w:lang w:val="sl-SI"/>
        </w:rPr>
        <w:t>. Објави</w:t>
      </w:r>
      <w:r w:rsidRPr="002D5DE8">
        <w:rPr>
          <w:rFonts w:eastAsia="Arial Unicode MS"/>
          <w:color w:val="000000"/>
          <w:sz w:val="20"/>
          <w:szCs w:val="20"/>
          <w:lang w:val="sr-Cyrl-RS"/>
        </w:rPr>
        <w:t>о</w:t>
      </w:r>
      <w:r w:rsidRPr="002D5DE8">
        <w:rPr>
          <w:rFonts w:eastAsia="Arial Unicode MS"/>
          <w:color w:val="000000"/>
          <w:sz w:val="20"/>
          <w:szCs w:val="20"/>
          <w:lang w:val="sl-SI"/>
        </w:rPr>
        <w:t xml:space="preserve"> је укупно </w:t>
      </w:r>
      <w:r w:rsidRPr="002D5DE8">
        <w:rPr>
          <w:rFonts w:eastAsia="Arial Unicode MS"/>
          <w:color w:val="000000"/>
          <w:sz w:val="20"/>
          <w:szCs w:val="20"/>
          <w:lang w:val="sr-Cyrl-RS"/>
        </w:rPr>
        <w:t>15</w:t>
      </w:r>
      <w:r w:rsidRPr="002D5DE8">
        <w:rPr>
          <w:rFonts w:eastAsia="Arial Unicode MS"/>
          <w:color w:val="000000"/>
          <w:sz w:val="20"/>
          <w:szCs w:val="20"/>
          <w:lang w:val="sl-SI"/>
        </w:rPr>
        <w:t xml:space="preserve"> рад</w:t>
      </w:r>
      <w:r w:rsidRPr="002D5DE8">
        <w:rPr>
          <w:rFonts w:eastAsia="Arial Unicode MS"/>
          <w:color w:val="000000"/>
          <w:sz w:val="20"/>
          <w:szCs w:val="20"/>
          <w:lang w:val="sr-Cyrl-RS"/>
        </w:rPr>
        <w:t>ова</w:t>
      </w:r>
      <w:r w:rsidRPr="002D5DE8">
        <w:rPr>
          <w:rFonts w:eastAsia="Arial Unicode MS"/>
          <w:color w:val="000000"/>
          <w:sz w:val="20"/>
          <w:szCs w:val="20"/>
          <w:lang w:val="sl-SI"/>
        </w:rPr>
        <w:t xml:space="preserve"> у целини уз кумулативни импакт фактор 24.349</w:t>
      </w:r>
      <w:r w:rsidRPr="002D5DE8">
        <w:rPr>
          <w:rFonts w:eastAsia="Arial Unicode MS"/>
          <w:color w:val="000000"/>
          <w:sz w:val="20"/>
          <w:szCs w:val="20"/>
          <w:lang w:val="sr-Cyrl-RS"/>
        </w:rPr>
        <w:t xml:space="preserve">, који су објављени у </w:t>
      </w:r>
      <w:r w:rsidRPr="002D5DE8">
        <w:rPr>
          <w:rFonts w:eastAsia="Arial Unicode MS"/>
          <w:i/>
          <w:iCs/>
          <w:color w:val="000000"/>
          <w:sz w:val="20"/>
          <w:szCs w:val="20"/>
          <w:lang w:val="sl-SI"/>
        </w:rPr>
        <w:t>JCR</w:t>
      </w:r>
      <w:r w:rsidRPr="002D5DE8">
        <w:rPr>
          <w:rFonts w:eastAsia="Arial Unicode MS"/>
          <w:color w:val="000000"/>
          <w:sz w:val="20"/>
          <w:szCs w:val="20"/>
          <w:lang w:val="sl-SI"/>
        </w:rPr>
        <w:t xml:space="preserve"> листи</w:t>
      </w:r>
      <w:r w:rsidRPr="002D5DE8">
        <w:rPr>
          <w:rFonts w:eastAsia="Arial Unicode MS"/>
          <w:color w:val="000000"/>
          <w:sz w:val="20"/>
          <w:szCs w:val="20"/>
          <w:lang w:val="sr-Cyrl-RS"/>
        </w:rPr>
        <w:t xml:space="preserve">, објавио је један рад у часопису на </w:t>
      </w:r>
      <w:r w:rsidRPr="002D5DE8">
        <w:rPr>
          <w:color w:val="000000"/>
          <w:sz w:val="20"/>
          <w:szCs w:val="20"/>
          <w:u w:color="FFFFFF"/>
          <w:lang w:val="sr-Latn-CS"/>
        </w:rPr>
        <w:t>SCI</w:t>
      </w:r>
      <w:r w:rsidRPr="002D5DE8">
        <w:rPr>
          <w:color w:val="000000"/>
          <w:sz w:val="20"/>
          <w:szCs w:val="20"/>
          <w:u w:color="FFFFFF"/>
          <w:lang w:val="sr-Cyrl-RS"/>
        </w:rPr>
        <w:t xml:space="preserve"> листи без импакт фактора и један рад у часопису Медицинска истраживања.</w:t>
      </w:r>
      <w:r w:rsidRPr="002D5DE8">
        <w:rPr>
          <w:rFonts w:eastAsia="Arial Unicode MS"/>
          <w:color w:val="000000"/>
          <w:sz w:val="20"/>
          <w:szCs w:val="20"/>
          <w:lang w:val="sr-Cyrl-RS"/>
        </w:rPr>
        <w:t xml:space="preserve"> Преосталих 15 радова је објавњено у целини у часописима који нису обухваћени наведеним листама. Досадашњи научноистраживачки радови су се бавили различним проблемима из области пулмологије, предоминантно из области интерстицијских болести плућа и инфективних болести плућа са посебним освртом на ковид-19 и туберкулозу.   </w:t>
      </w:r>
    </w:p>
    <w:p w14:paraId="7E7EB2F0" w14:textId="77777777" w:rsidR="001942BD" w:rsidRPr="002D5DE8" w:rsidRDefault="001942BD" w:rsidP="001942BD">
      <w:pPr>
        <w:jc w:val="both"/>
        <w:rPr>
          <w:sz w:val="20"/>
          <w:szCs w:val="20"/>
          <w:lang w:val="sr-Cyrl-RS"/>
        </w:rPr>
      </w:pPr>
      <w:r w:rsidRPr="002D5DE8">
        <w:rPr>
          <w:sz w:val="20"/>
          <w:szCs w:val="20"/>
          <w:lang w:val="sr-Cyrl-RS"/>
        </w:rPr>
        <w:lastRenderedPageBreak/>
        <w:t>Спроведена истраживања је спровео у свакодневни клинички рад, где се бави дијагностиком и лечењем широког спектра пацијената оболелих од плућних болести, као и збрињавању пацијената у склопу јединици интензивног лечења.У жељи за даљим унапређењем досадашњег знања, започео је докторске студије из области пулмологије.</w:t>
      </w:r>
    </w:p>
    <w:p w14:paraId="5DA3A50F" w14:textId="77777777" w:rsidR="001942BD" w:rsidRPr="002D5DE8" w:rsidRDefault="001942BD" w:rsidP="001942BD">
      <w:pPr>
        <w:jc w:val="both"/>
        <w:rPr>
          <w:b/>
          <w:sz w:val="20"/>
          <w:szCs w:val="20"/>
          <w:lang w:val="sr-Cyrl-RS"/>
        </w:rPr>
      </w:pPr>
      <w:r w:rsidRPr="002D5DE8">
        <w:rPr>
          <w:sz w:val="20"/>
          <w:szCs w:val="20"/>
          <w:lang w:val="sr-Cyrl-RS"/>
        </w:rPr>
        <w:t xml:space="preserve"> </w:t>
      </w:r>
    </w:p>
    <w:p w14:paraId="6A0024A9" w14:textId="77777777" w:rsidR="001942BD" w:rsidRPr="002D5DE8" w:rsidRDefault="001942BD" w:rsidP="001942BD">
      <w:pPr>
        <w:jc w:val="both"/>
        <w:rPr>
          <w:sz w:val="20"/>
          <w:szCs w:val="20"/>
          <w:lang w:val="sr-Cyrl-RS"/>
        </w:rPr>
      </w:pPr>
      <w:r w:rsidRPr="002D5DE8">
        <w:rPr>
          <w:b/>
          <w:sz w:val="20"/>
          <w:szCs w:val="20"/>
          <w:lang w:val="sr-Cyrl-RS"/>
        </w:rPr>
        <w:t>Е</w:t>
      </w:r>
      <w:r w:rsidRPr="002D5DE8">
        <w:rPr>
          <w:b/>
          <w:sz w:val="20"/>
          <w:szCs w:val="20"/>
          <w:lang w:val="sr-Latn-CS"/>
        </w:rPr>
        <w:t xml:space="preserve">. </w:t>
      </w:r>
      <w:r w:rsidRPr="002D5DE8">
        <w:rPr>
          <w:b/>
          <w:bCs/>
          <w:sz w:val="20"/>
          <w:szCs w:val="20"/>
          <w:lang w:val="sl-SI"/>
        </w:rPr>
        <w:t>ОЦЕНА О АНГАЖОВАЊУ У РАЗВОЈУ НАСТАВЕ И ДРУГИХ ДЕЛАТНОСТИ ВИСОКОШКОЛСКЕ УСТАНОВЕ</w:t>
      </w:r>
    </w:p>
    <w:p w14:paraId="228B5D09" w14:textId="77777777" w:rsidR="001942BD" w:rsidRPr="002D5DE8" w:rsidRDefault="001942BD" w:rsidP="001942BD">
      <w:pPr>
        <w:rPr>
          <w:b/>
          <w:sz w:val="20"/>
          <w:szCs w:val="20"/>
          <w:lang w:val="sr-Cyrl-RS"/>
        </w:rPr>
      </w:pPr>
    </w:p>
    <w:p w14:paraId="577CDC7D" w14:textId="77777777" w:rsidR="001942BD" w:rsidRPr="002D5DE8" w:rsidRDefault="001942BD" w:rsidP="001942BD">
      <w:pPr>
        <w:jc w:val="center"/>
        <w:rPr>
          <w:b/>
          <w:sz w:val="20"/>
          <w:szCs w:val="20"/>
          <w:lang w:val="sl-SI"/>
        </w:rPr>
      </w:pPr>
    </w:p>
    <w:p w14:paraId="6C23866B" w14:textId="77777777" w:rsidR="001942BD" w:rsidRPr="002D5DE8" w:rsidRDefault="001942BD" w:rsidP="001942BD">
      <w:pPr>
        <w:pStyle w:val="Tekstclana"/>
        <w:numPr>
          <w:ilvl w:val="0"/>
          <w:numId w:val="7"/>
        </w:numPr>
        <w:tabs>
          <w:tab w:val="left" w:pos="360"/>
        </w:tabs>
        <w:spacing w:before="0"/>
        <w:ind w:left="360"/>
        <w:jc w:val="both"/>
        <w:rPr>
          <w:sz w:val="20"/>
          <w:szCs w:val="20"/>
          <w:lang w:val="sr-Cyrl-CS"/>
        </w:rPr>
      </w:pPr>
      <w:r w:rsidRPr="002D5DE8">
        <w:rPr>
          <w:b/>
          <w:color w:val="000000"/>
          <w:sz w:val="20"/>
          <w:szCs w:val="20"/>
          <w:lang w:val="sr-Cyrl-CS"/>
        </w:rPr>
        <w:t>За стручно-професионални допринос</w:t>
      </w:r>
      <w:r w:rsidRPr="002D5DE8">
        <w:rPr>
          <w:color w:val="000000"/>
          <w:sz w:val="20"/>
          <w:szCs w:val="20"/>
          <w:lang w:val="sr-Cyrl-CS"/>
        </w:rPr>
        <w:t xml:space="preserve">: </w:t>
      </w:r>
    </w:p>
    <w:p w14:paraId="29E89D00" w14:textId="77777777" w:rsidR="001942BD" w:rsidRPr="002D5DE8" w:rsidRDefault="001942BD" w:rsidP="001942BD">
      <w:pPr>
        <w:pStyle w:val="Tekstclana"/>
        <w:numPr>
          <w:ilvl w:val="0"/>
          <w:numId w:val="0"/>
        </w:numPr>
        <w:spacing w:before="0"/>
        <w:ind w:hanging="360"/>
        <w:jc w:val="both"/>
        <w:rPr>
          <w:b/>
          <w:color w:val="000000"/>
          <w:sz w:val="20"/>
          <w:szCs w:val="20"/>
        </w:rPr>
      </w:pPr>
      <w:r w:rsidRPr="002D5DE8">
        <w:rPr>
          <w:sz w:val="20"/>
          <w:szCs w:val="20"/>
          <w:lang w:val="sr-Cyrl-CS"/>
        </w:rPr>
        <w:t xml:space="preserve">       Од 2019.године запослен је на Клиници за пулмологију, УКЦС, где је претходно волонтирао и где је запослен преко пројекта министарства здравља за запошљавање 100 најбољих студената. Свој рад је започео одељенским радом, који је допунио радом у пулмолошкој амбуланти ургентног центра УКЦС и дежурним радом у јединици интензивне неге. Своје знање је допунио едукацијом у експертским центрима у Европи, где је стекао теоријско и практично знање из области опште пулмолошке дијагностике, интерстицијских болести плућа и мултидисциплинарним сагледавањем пацијената са карциномом плућа. Редовно учествује у </w:t>
      </w:r>
      <w:r w:rsidRPr="002D5DE8">
        <w:rPr>
          <w:sz w:val="20"/>
          <w:szCs w:val="20"/>
          <w:lang w:val="sr-Cyrl-RS"/>
        </w:rPr>
        <w:t xml:space="preserve">свакодневном раду на </w:t>
      </w:r>
      <w:r w:rsidRPr="002D5DE8">
        <w:rPr>
          <w:sz w:val="20"/>
          <w:szCs w:val="20"/>
          <w:lang w:val="sr-Cyrl-CS"/>
        </w:rPr>
        <w:t xml:space="preserve">одељенском и амбулантном нивоу, као и приказивању пацијената на свим конзилијумима клинике за пулмологију. </w:t>
      </w:r>
      <w:r w:rsidRPr="002D5DE8">
        <w:rPr>
          <w:sz w:val="20"/>
          <w:szCs w:val="20"/>
          <w:lang w:val="sr-Cyrl-RS"/>
        </w:rPr>
        <w:t>Учествовао је волонтерски у организацији конгреса са националним и интернационалним учешћем, која су акредитована при министраству у склопу програма за КМЕ. Током пандемије ковид-19 је учествовао у збрињавању пацијената хоспитализованих на матичној клиници.</w:t>
      </w:r>
    </w:p>
    <w:p w14:paraId="5BDBD2A7" w14:textId="77777777" w:rsidR="001942BD" w:rsidRPr="002D5DE8" w:rsidRDefault="001942BD" w:rsidP="001942BD">
      <w:pPr>
        <w:pStyle w:val="Tekstclana"/>
        <w:numPr>
          <w:ilvl w:val="0"/>
          <w:numId w:val="0"/>
        </w:numPr>
        <w:spacing w:before="0"/>
        <w:jc w:val="both"/>
        <w:rPr>
          <w:b/>
          <w:color w:val="000000"/>
          <w:sz w:val="20"/>
          <w:szCs w:val="20"/>
          <w:lang w:val="sr-Latn-RS"/>
        </w:rPr>
      </w:pPr>
    </w:p>
    <w:p w14:paraId="1B2D3FB7" w14:textId="77777777" w:rsidR="001942BD" w:rsidRPr="002D5DE8" w:rsidRDefault="001942BD" w:rsidP="005F1C0F">
      <w:pPr>
        <w:pStyle w:val="Tekstclana"/>
        <w:numPr>
          <w:ilvl w:val="1"/>
          <w:numId w:val="32"/>
        </w:numPr>
        <w:tabs>
          <w:tab w:val="left" w:pos="360"/>
        </w:tabs>
        <w:spacing w:before="0"/>
        <w:ind w:left="360"/>
        <w:jc w:val="both"/>
        <w:rPr>
          <w:color w:val="000000"/>
          <w:sz w:val="20"/>
          <w:szCs w:val="20"/>
          <w:lang w:val="sr-Cyrl-CS"/>
        </w:rPr>
      </w:pPr>
      <w:r w:rsidRPr="002D5DE8">
        <w:rPr>
          <w:b/>
          <w:color w:val="000000"/>
          <w:sz w:val="20"/>
          <w:szCs w:val="20"/>
          <w:lang w:val="sr-Cyrl-CS"/>
        </w:rPr>
        <w:t>За допринос академској и широј заједници</w:t>
      </w:r>
      <w:r w:rsidRPr="002D5DE8">
        <w:rPr>
          <w:color w:val="000000"/>
          <w:sz w:val="20"/>
          <w:szCs w:val="20"/>
          <w:lang w:val="sr-Cyrl-CS"/>
        </w:rPr>
        <w:t xml:space="preserve">: </w:t>
      </w:r>
    </w:p>
    <w:p w14:paraId="31F20A4D" w14:textId="2240A240" w:rsidR="001942BD" w:rsidRPr="002D5DE8" w:rsidRDefault="001942BD" w:rsidP="001942BD">
      <w:pPr>
        <w:pStyle w:val="Tekstclana"/>
        <w:numPr>
          <w:ilvl w:val="0"/>
          <w:numId w:val="0"/>
        </w:numPr>
        <w:spacing w:before="48" w:after="48"/>
        <w:jc w:val="both"/>
        <w:rPr>
          <w:color w:val="000000"/>
          <w:sz w:val="20"/>
          <w:szCs w:val="20"/>
          <w:lang w:val="sr-Cyrl-CS"/>
        </w:rPr>
      </w:pPr>
      <w:r w:rsidRPr="002D5DE8">
        <w:rPr>
          <w:color w:val="000000"/>
          <w:sz w:val="20"/>
          <w:szCs w:val="20"/>
          <w:lang w:val="sr-Cyrl-CS"/>
        </w:rPr>
        <w:t>члан Респираторног удружења Србије</w:t>
      </w:r>
    </w:p>
    <w:p w14:paraId="2D81F601" w14:textId="249D482B" w:rsidR="001942BD" w:rsidRPr="002D5DE8" w:rsidRDefault="001942BD" w:rsidP="001942BD">
      <w:pPr>
        <w:pStyle w:val="Tekstclana"/>
        <w:numPr>
          <w:ilvl w:val="0"/>
          <w:numId w:val="0"/>
        </w:numPr>
        <w:spacing w:before="0"/>
        <w:jc w:val="both"/>
        <w:rPr>
          <w:color w:val="000000"/>
          <w:sz w:val="20"/>
          <w:szCs w:val="20"/>
          <w:lang w:val="sr-Cyrl-CS"/>
        </w:rPr>
      </w:pPr>
      <w:r w:rsidRPr="002D5DE8">
        <w:rPr>
          <w:color w:val="000000"/>
          <w:sz w:val="20"/>
          <w:szCs w:val="20"/>
          <w:lang w:val="sr-Cyrl-CS"/>
        </w:rPr>
        <w:t>члан Европског респираторног удружења (ЕРС)</w:t>
      </w:r>
    </w:p>
    <w:p w14:paraId="6DC74985" w14:textId="40E66812" w:rsidR="001942BD" w:rsidRPr="002D5DE8" w:rsidRDefault="001942BD" w:rsidP="001942BD">
      <w:pPr>
        <w:pStyle w:val="Tekstclana"/>
        <w:numPr>
          <w:ilvl w:val="0"/>
          <w:numId w:val="0"/>
        </w:numPr>
        <w:spacing w:before="0"/>
        <w:jc w:val="both"/>
        <w:rPr>
          <w:color w:val="000000"/>
          <w:sz w:val="20"/>
          <w:szCs w:val="20"/>
          <w:lang w:val="sr-Cyrl-CS"/>
        </w:rPr>
      </w:pPr>
      <w:r w:rsidRPr="002D5DE8">
        <w:rPr>
          <w:color w:val="000000"/>
          <w:sz w:val="20"/>
          <w:szCs w:val="20"/>
          <w:lang w:val="sr-Cyrl-CS"/>
        </w:rPr>
        <w:t>генерални секретар Респираторног удружења Србије од 2025. године</w:t>
      </w:r>
    </w:p>
    <w:p w14:paraId="115C6642" w14:textId="77777777" w:rsidR="001942BD" w:rsidRPr="002D5DE8" w:rsidRDefault="001942BD" w:rsidP="001942BD">
      <w:pPr>
        <w:pStyle w:val="ListParagraph"/>
        <w:ind w:left="0"/>
        <w:rPr>
          <w:color w:val="000000"/>
          <w:sz w:val="20"/>
          <w:szCs w:val="20"/>
          <w:lang w:val="sr-Cyrl-CS"/>
        </w:rPr>
      </w:pPr>
    </w:p>
    <w:p w14:paraId="20CBBE08" w14:textId="77777777" w:rsidR="001942BD" w:rsidRPr="002D5DE8" w:rsidRDefault="001942BD" w:rsidP="005F1C0F">
      <w:pPr>
        <w:pStyle w:val="Tekstclana"/>
        <w:numPr>
          <w:ilvl w:val="1"/>
          <w:numId w:val="32"/>
        </w:numPr>
        <w:tabs>
          <w:tab w:val="left" w:pos="0"/>
        </w:tabs>
        <w:spacing w:before="0"/>
        <w:ind w:left="270"/>
        <w:jc w:val="both"/>
        <w:rPr>
          <w:sz w:val="20"/>
          <w:szCs w:val="20"/>
          <w:lang w:val="sr-Cyrl-CS"/>
        </w:rPr>
      </w:pPr>
      <w:r w:rsidRPr="002D5DE8">
        <w:rPr>
          <w:b/>
          <w:color w:val="000000"/>
          <w:sz w:val="20"/>
          <w:szCs w:val="20"/>
          <w:lang w:val="sr-Cyrl-CS"/>
        </w:rPr>
        <w:t>За сарадњу са другим високошколским, научно-истраживачким  установама у земљи и иностранству - мобилност</w:t>
      </w:r>
      <w:r w:rsidRPr="002D5DE8">
        <w:rPr>
          <w:color w:val="000000"/>
          <w:sz w:val="20"/>
          <w:szCs w:val="20"/>
          <w:lang w:val="sr-Cyrl-CS"/>
        </w:rPr>
        <w:t>:</w:t>
      </w:r>
    </w:p>
    <w:p w14:paraId="0A9B8723" w14:textId="3D5749E1" w:rsidR="001942BD" w:rsidRDefault="001942BD" w:rsidP="000F1E91">
      <w:pPr>
        <w:pStyle w:val="Tekstclana"/>
        <w:numPr>
          <w:ilvl w:val="0"/>
          <w:numId w:val="0"/>
        </w:numPr>
        <w:spacing w:before="48" w:after="48"/>
        <w:ind w:left="-90"/>
        <w:rPr>
          <w:sz w:val="20"/>
          <w:szCs w:val="20"/>
          <w:lang w:val="sr-Cyrl-CS"/>
        </w:rPr>
      </w:pPr>
      <w:r w:rsidRPr="002D5DE8">
        <w:rPr>
          <w:sz w:val="20"/>
          <w:szCs w:val="20"/>
          <w:lang w:val="sr-Cyrl-CS"/>
        </w:rPr>
        <w:t>Завршио је едукацију из области ултрасонографије грудног коша у Универзитетској клиници за респираторне и алергијске болести Голник, Словенија (2022.година), Perceptorship из интерстицијске болести плућа 1st Faculty of medicine Charles University and Thomayer University Hospital, Праг, Чешка (2025.година) и Perceptorship за NSCLC IRCCS IEO: Management of patients with EGFR-mutant advanced NSCLC, Милано, Италија (2026.година), Clinical Observership in the Division of Thoracic Oncology, IEO у Милану, Италији (2026.година).</w:t>
      </w:r>
    </w:p>
    <w:p w14:paraId="5DEE6648" w14:textId="77777777" w:rsidR="000F1E91" w:rsidRDefault="000F1E91" w:rsidP="000F1E91">
      <w:pPr>
        <w:jc w:val="both"/>
        <w:rPr>
          <w:b/>
          <w:bCs/>
          <w:sz w:val="20"/>
          <w:szCs w:val="20"/>
          <w:u w:val="single"/>
          <w:lang w:val="sr-Cyrl-RS"/>
        </w:rPr>
      </w:pPr>
    </w:p>
    <w:p w14:paraId="5B5E040F" w14:textId="4BEB11C7" w:rsidR="000F1E91" w:rsidRDefault="000F1E91" w:rsidP="000F1E91">
      <w:pPr>
        <w:jc w:val="both"/>
        <w:rPr>
          <w:b/>
          <w:bCs/>
          <w:sz w:val="20"/>
          <w:szCs w:val="20"/>
          <w:u w:val="single"/>
          <w:lang w:val="sr-Cyrl-RS"/>
        </w:rPr>
      </w:pPr>
      <w:r w:rsidRPr="001942BD">
        <w:rPr>
          <w:b/>
          <w:bCs/>
          <w:sz w:val="20"/>
          <w:szCs w:val="20"/>
          <w:u w:val="single"/>
          <w:lang w:val="sr-Cyrl-RS"/>
        </w:rPr>
        <w:t xml:space="preserve">Кандидат под редним бројем </w:t>
      </w:r>
      <w:r w:rsidR="00BD07AF">
        <w:rPr>
          <w:b/>
          <w:bCs/>
          <w:sz w:val="20"/>
          <w:szCs w:val="20"/>
          <w:u w:val="single"/>
          <w:lang w:val="sr-Cyrl-RS"/>
        </w:rPr>
        <w:t>5</w:t>
      </w:r>
      <w:r w:rsidRPr="001942BD">
        <w:rPr>
          <w:b/>
          <w:bCs/>
          <w:sz w:val="20"/>
          <w:szCs w:val="20"/>
          <w:u w:val="single"/>
          <w:lang w:val="sr-Cyrl-RS"/>
        </w:rPr>
        <w:t xml:space="preserve">. Др </w:t>
      </w:r>
      <w:r w:rsidR="00F260CD">
        <w:rPr>
          <w:b/>
          <w:bCs/>
          <w:sz w:val="20"/>
          <w:szCs w:val="20"/>
          <w:u w:val="single"/>
          <w:lang w:val="sr-Cyrl-RS"/>
        </w:rPr>
        <w:t>Александар Јандрић</w:t>
      </w:r>
    </w:p>
    <w:p w14:paraId="2631DF3D" w14:textId="77777777" w:rsidR="00F260CD" w:rsidRPr="001942BD" w:rsidRDefault="00F260CD" w:rsidP="000F1E91">
      <w:pPr>
        <w:jc w:val="both"/>
        <w:rPr>
          <w:b/>
          <w:bCs/>
          <w:sz w:val="20"/>
          <w:szCs w:val="20"/>
          <w:u w:val="single"/>
          <w:lang w:val="sr-Cyrl-RS"/>
        </w:rPr>
      </w:pPr>
    </w:p>
    <w:p w14:paraId="4CEE2F75" w14:textId="77777777" w:rsidR="00621DF4" w:rsidRPr="00B04635" w:rsidRDefault="00621DF4" w:rsidP="00621DF4">
      <w:pPr>
        <w:jc w:val="both"/>
        <w:rPr>
          <w:sz w:val="20"/>
          <w:szCs w:val="20"/>
          <w:lang w:val="sl-SI"/>
        </w:rPr>
      </w:pPr>
      <w:r w:rsidRPr="00B04635">
        <w:rPr>
          <w:b/>
          <w:bCs/>
          <w:sz w:val="20"/>
          <w:szCs w:val="20"/>
          <w:lang w:val="sl-SI"/>
        </w:rPr>
        <w:t>A. ОСНОВНИ БИОГРАФСКИ ПОДАЦИ</w:t>
      </w:r>
    </w:p>
    <w:p w14:paraId="689F73C4" w14:textId="77777777" w:rsidR="00621DF4" w:rsidRPr="00B04635" w:rsidRDefault="00621DF4" w:rsidP="00621DF4">
      <w:pPr>
        <w:jc w:val="both"/>
        <w:rPr>
          <w:sz w:val="20"/>
          <w:szCs w:val="20"/>
          <w:lang w:val="sl-SI"/>
        </w:rPr>
      </w:pPr>
      <w:r w:rsidRPr="00B04635">
        <w:rPr>
          <w:sz w:val="20"/>
          <w:szCs w:val="20"/>
          <w:lang w:val="sl-SI"/>
        </w:rPr>
        <w:t>Име, средње име и презиме</w:t>
      </w:r>
      <w:r w:rsidRPr="00B04635">
        <w:rPr>
          <w:sz w:val="20"/>
          <w:szCs w:val="20"/>
          <w:lang w:val="sr-Cyrl-RS"/>
        </w:rPr>
        <w:t xml:space="preserve">: </w:t>
      </w:r>
      <w:r w:rsidRPr="00B04635">
        <w:rPr>
          <w:sz w:val="20"/>
          <w:szCs w:val="20"/>
          <w:lang w:val="sr-Cyrl-RS"/>
        </w:rPr>
        <w:tab/>
      </w:r>
      <w:r w:rsidRPr="00B04635">
        <w:rPr>
          <w:sz w:val="20"/>
          <w:szCs w:val="20"/>
          <w:lang w:val="sr-Cyrl-RS"/>
        </w:rPr>
        <w:tab/>
        <w:t xml:space="preserve"> Александар (Илија) Јандрић</w:t>
      </w:r>
    </w:p>
    <w:p w14:paraId="4829255B" w14:textId="77777777" w:rsidR="00621DF4" w:rsidRPr="00B04635" w:rsidRDefault="00621DF4" w:rsidP="00621DF4">
      <w:pPr>
        <w:jc w:val="both"/>
        <w:rPr>
          <w:sz w:val="20"/>
          <w:szCs w:val="20"/>
          <w:lang w:val="sl-SI"/>
        </w:rPr>
      </w:pPr>
      <w:r w:rsidRPr="00B04635">
        <w:rPr>
          <w:sz w:val="20"/>
          <w:szCs w:val="20"/>
          <w:lang w:val="sl-SI"/>
        </w:rPr>
        <w:t>Датум и место рођења</w:t>
      </w:r>
      <w:r w:rsidRPr="00B04635">
        <w:rPr>
          <w:sz w:val="20"/>
          <w:szCs w:val="20"/>
          <w:lang w:val="sr-Cyrl-RS"/>
        </w:rPr>
        <w:t xml:space="preserve">: </w:t>
      </w:r>
      <w:r w:rsidRPr="00B04635">
        <w:rPr>
          <w:sz w:val="20"/>
          <w:szCs w:val="20"/>
          <w:lang w:val="sr-Cyrl-RS"/>
        </w:rPr>
        <w:tab/>
      </w:r>
      <w:r w:rsidRPr="00B04635">
        <w:rPr>
          <w:sz w:val="20"/>
          <w:szCs w:val="20"/>
          <w:lang w:val="sr-Cyrl-RS"/>
        </w:rPr>
        <w:tab/>
      </w:r>
      <w:r w:rsidRPr="00B04635">
        <w:rPr>
          <w:sz w:val="20"/>
          <w:szCs w:val="20"/>
          <w:lang w:val="sr-Cyrl-RS"/>
        </w:rPr>
        <w:tab/>
        <w:t>23.11.1985. Београд</w:t>
      </w:r>
    </w:p>
    <w:p w14:paraId="6D8AF743" w14:textId="77777777" w:rsidR="00621DF4" w:rsidRPr="00B04635" w:rsidRDefault="00621DF4" w:rsidP="00621DF4">
      <w:pPr>
        <w:jc w:val="both"/>
        <w:rPr>
          <w:sz w:val="20"/>
          <w:szCs w:val="20"/>
          <w:lang w:val="sl-SI"/>
        </w:rPr>
      </w:pPr>
      <w:r w:rsidRPr="00B04635">
        <w:rPr>
          <w:sz w:val="20"/>
          <w:szCs w:val="20"/>
          <w:lang w:val="sl-SI"/>
        </w:rPr>
        <w:t>Установа где је запослен</w:t>
      </w:r>
      <w:r w:rsidRPr="00B04635">
        <w:rPr>
          <w:sz w:val="20"/>
          <w:szCs w:val="20"/>
          <w:lang w:val="sr-Cyrl-RS"/>
        </w:rPr>
        <w:t>:</w:t>
      </w:r>
      <w:r w:rsidRPr="00B04635">
        <w:rPr>
          <w:sz w:val="20"/>
          <w:szCs w:val="20"/>
          <w:lang w:val="sr-Cyrl-RS"/>
        </w:rPr>
        <w:tab/>
      </w:r>
      <w:r w:rsidRPr="00B04635">
        <w:rPr>
          <w:sz w:val="20"/>
          <w:szCs w:val="20"/>
          <w:lang w:val="sr-Cyrl-RS"/>
        </w:rPr>
        <w:tab/>
        <w:t>Клиника за пулмологију, УКЦС</w:t>
      </w:r>
    </w:p>
    <w:p w14:paraId="073CB211" w14:textId="77777777" w:rsidR="00621DF4" w:rsidRPr="00B04635" w:rsidRDefault="00621DF4" w:rsidP="00621DF4">
      <w:pPr>
        <w:jc w:val="both"/>
        <w:rPr>
          <w:sz w:val="20"/>
          <w:szCs w:val="20"/>
          <w:lang w:val="sr-Cyrl-RS"/>
        </w:rPr>
      </w:pPr>
      <w:r w:rsidRPr="00B04635">
        <w:rPr>
          <w:sz w:val="20"/>
          <w:szCs w:val="20"/>
          <w:lang w:val="sl-SI"/>
        </w:rPr>
        <w:t>Звање / радно место</w:t>
      </w:r>
      <w:r w:rsidRPr="00B04635">
        <w:rPr>
          <w:sz w:val="20"/>
          <w:szCs w:val="20"/>
          <w:lang w:val="sr-Cyrl-RS"/>
        </w:rPr>
        <w:t>:</w:t>
      </w:r>
      <w:r w:rsidRPr="00B04635">
        <w:rPr>
          <w:sz w:val="20"/>
          <w:szCs w:val="20"/>
          <w:lang w:val="sr-Cyrl-RS"/>
        </w:rPr>
        <w:tab/>
      </w:r>
      <w:r w:rsidRPr="00B04635">
        <w:rPr>
          <w:sz w:val="20"/>
          <w:szCs w:val="20"/>
          <w:lang w:val="sr-Cyrl-RS"/>
        </w:rPr>
        <w:tab/>
      </w:r>
      <w:r w:rsidRPr="00B04635">
        <w:rPr>
          <w:sz w:val="20"/>
          <w:szCs w:val="20"/>
          <w:lang w:val="sr-Cyrl-RS"/>
        </w:rPr>
        <w:tab/>
        <w:t>лекар специјалиста интерне медицине, специјалиста уже специјализације пулмологије</w:t>
      </w:r>
    </w:p>
    <w:p w14:paraId="3E87D8DE" w14:textId="77777777" w:rsidR="00621DF4" w:rsidRPr="00B04635" w:rsidRDefault="00621DF4" w:rsidP="00621DF4">
      <w:pPr>
        <w:jc w:val="both"/>
        <w:rPr>
          <w:sz w:val="20"/>
          <w:szCs w:val="20"/>
          <w:lang w:val="sr-Cyrl-RS"/>
        </w:rPr>
      </w:pPr>
      <w:r w:rsidRPr="00B04635">
        <w:rPr>
          <w:sz w:val="20"/>
          <w:szCs w:val="20"/>
          <w:lang w:val="sr-Cyrl-RS"/>
        </w:rPr>
        <w:t>Ужа н</w:t>
      </w:r>
      <w:r w:rsidRPr="00B04635">
        <w:rPr>
          <w:sz w:val="20"/>
          <w:szCs w:val="20"/>
          <w:lang w:val="sl-SI"/>
        </w:rPr>
        <w:t>аучна област</w:t>
      </w:r>
      <w:r w:rsidRPr="00B04635">
        <w:rPr>
          <w:sz w:val="20"/>
          <w:szCs w:val="20"/>
          <w:lang w:val="sr-Cyrl-RS"/>
        </w:rPr>
        <w:t xml:space="preserve">: </w:t>
      </w:r>
      <w:r w:rsidRPr="00B04635">
        <w:rPr>
          <w:sz w:val="20"/>
          <w:szCs w:val="20"/>
          <w:lang w:val="sr-Cyrl-RS"/>
        </w:rPr>
        <w:tab/>
      </w:r>
      <w:r w:rsidRPr="00B04635">
        <w:rPr>
          <w:sz w:val="20"/>
          <w:szCs w:val="20"/>
          <w:lang w:val="sr-Cyrl-RS"/>
        </w:rPr>
        <w:tab/>
      </w:r>
      <w:r w:rsidRPr="00B04635">
        <w:rPr>
          <w:sz w:val="20"/>
          <w:szCs w:val="20"/>
          <w:lang w:val="sr-Cyrl-RS"/>
        </w:rPr>
        <w:tab/>
        <w:t>интерна медицина (пулмологија)</w:t>
      </w:r>
    </w:p>
    <w:p w14:paraId="7C979A4E" w14:textId="77777777" w:rsidR="00621DF4" w:rsidRPr="00B04635" w:rsidRDefault="00621DF4" w:rsidP="00621DF4">
      <w:pPr>
        <w:jc w:val="both"/>
        <w:rPr>
          <w:sz w:val="20"/>
          <w:szCs w:val="20"/>
          <w:lang w:val="sl-SI"/>
        </w:rPr>
      </w:pPr>
    </w:p>
    <w:p w14:paraId="5F07A47C" w14:textId="77777777" w:rsidR="00621DF4" w:rsidRPr="00B04635" w:rsidRDefault="00621DF4" w:rsidP="00621DF4">
      <w:pPr>
        <w:jc w:val="both"/>
        <w:rPr>
          <w:b/>
          <w:sz w:val="20"/>
          <w:szCs w:val="20"/>
          <w:lang w:val="sl-SI"/>
        </w:rPr>
      </w:pPr>
      <w:r w:rsidRPr="00B04635">
        <w:rPr>
          <w:b/>
          <w:bCs/>
          <w:sz w:val="20"/>
          <w:szCs w:val="20"/>
          <w:lang w:val="sl-SI"/>
        </w:rPr>
        <w:t>Б. СТРУЧНА БИОГРАФИЈА, ДИПЛОМЕ И ЗВАЊА</w:t>
      </w:r>
    </w:p>
    <w:p w14:paraId="433E1684" w14:textId="77777777" w:rsidR="00621DF4" w:rsidRPr="00B04635" w:rsidRDefault="00621DF4" w:rsidP="00621DF4">
      <w:pPr>
        <w:jc w:val="both"/>
        <w:rPr>
          <w:sz w:val="20"/>
          <w:szCs w:val="20"/>
          <w:lang w:val="sl-SI"/>
        </w:rPr>
      </w:pPr>
      <w:r w:rsidRPr="00B04635">
        <w:rPr>
          <w:b/>
          <w:sz w:val="20"/>
          <w:szCs w:val="20"/>
          <w:lang w:val="sl-SI"/>
        </w:rPr>
        <w:t>Основне студије</w:t>
      </w:r>
    </w:p>
    <w:p w14:paraId="3FF2AE41" w14:textId="77777777" w:rsidR="00621DF4" w:rsidRPr="00B04635" w:rsidRDefault="00621DF4" w:rsidP="00621DF4">
      <w:pPr>
        <w:jc w:val="both"/>
        <w:rPr>
          <w:sz w:val="20"/>
          <w:szCs w:val="20"/>
          <w:lang w:val="sl-SI"/>
        </w:rPr>
      </w:pPr>
      <w:r w:rsidRPr="00B04635">
        <w:rPr>
          <w:sz w:val="20"/>
          <w:szCs w:val="20"/>
          <w:lang w:val="sl-SI"/>
        </w:rPr>
        <w:t>Назив установе</w:t>
      </w:r>
      <w:r w:rsidRPr="00B04635">
        <w:rPr>
          <w:sz w:val="20"/>
          <w:szCs w:val="20"/>
          <w:lang w:val="sr-Cyrl-RS"/>
        </w:rPr>
        <w:t xml:space="preserve">: </w:t>
      </w:r>
      <w:r w:rsidRPr="00B04635">
        <w:rPr>
          <w:sz w:val="20"/>
          <w:szCs w:val="20"/>
          <w:lang w:val="sr-Cyrl-RS"/>
        </w:rPr>
        <w:tab/>
      </w:r>
      <w:r w:rsidRPr="00B04635">
        <w:rPr>
          <w:sz w:val="20"/>
          <w:szCs w:val="20"/>
          <w:lang w:val="sr-Cyrl-RS"/>
        </w:rPr>
        <w:tab/>
      </w:r>
      <w:r w:rsidRPr="00B04635">
        <w:rPr>
          <w:sz w:val="20"/>
          <w:szCs w:val="20"/>
          <w:lang w:val="sr-Cyrl-RS"/>
        </w:rPr>
        <w:tab/>
      </w:r>
      <w:r w:rsidRPr="00B04635">
        <w:rPr>
          <w:sz w:val="20"/>
          <w:szCs w:val="20"/>
          <w:lang w:val="sr-Cyrl-RS"/>
        </w:rPr>
        <w:tab/>
        <w:t>Медицински факултет Универзитета у Београду</w:t>
      </w:r>
    </w:p>
    <w:p w14:paraId="5C13C775" w14:textId="77777777" w:rsidR="00621DF4" w:rsidRPr="00B04635" w:rsidRDefault="00621DF4" w:rsidP="00621DF4">
      <w:pPr>
        <w:jc w:val="both"/>
        <w:rPr>
          <w:b/>
          <w:sz w:val="20"/>
          <w:szCs w:val="20"/>
          <w:lang w:val="sr-Cyrl-RS"/>
        </w:rPr>
      </w:pPr>
      <w:r w:rsidRPr="00B04635">
        <w:rPr>
          <w:sz w:val="20"/>
          <w:szCs w:val="20"/>
          <w:lang w:val="sl-SI"/>
        </w:rPr>
        <w:t>Место и година завршетка</w:t>
      </w:r>
      <w:r w:rsidRPr="00B04635">
        <w:rPr>
          <w:sz w:val="20"/>
          <w:szCs w:val="20"/>
          <w:lang w:val="sr-Cyrl-RS"/>
        </w:rPr>
        <w:t>:</w:t>
      </w:r>
      <w:r w:rsidRPr="00B04635">
        <w:rPr>
          <w:sz w:val="20"/>
          <w:szCs w:val="20"/>
          <w:lang w:val="sr-Cyrl-RS"/>
        </w:rPr>
        <w:tab/>
      </w:r>
      <w:r w:rsidRPr="00B04635">
        <w:rPr>
          <w:sz w:val="20"/>
          <w:szCs w:val="20"/>
          <w:lang w:val="sr-Cyrl-RS"/>
        </w:rPr>
        <w:tab/>
        <w:t>Београд 2012. године; просечна оцена 8,11</w:t>
      </w:r>
    </w:p>
    <w:p w14:paraId="7DD7B728" w14:textId="77777777" w:rsidR="00621DF4" w:rsidRPr="00B04635" w:rsidRDefault="00621DF4" w:rsidP="00621DF4">
      <w:pPr>
        <w:jc w:val="both"/>
        <w:rPr>
          <w:sz w:val="20"/>
          <w:szCs w:val="20"/>
          <w:lang w:val="sl-SI"/>
        </w:rPr>
      </w:pPr>
      <w:r w:rsidRPr="00B04635">
        <w:rPr>
          <w:b/>
          <w:sz w:val="20"/>
          <w:szCs w:val="20"/>
          <w:lang w:val="sr-Cyrl-RS"/>
        </w:rPr>
        <w:t>Специјалистичке академске студије</w:t>
      </w:r>
      <w:r w:rsidRPr="00B04635">
        <w:rPr>
          <w:b/>
          <w:sz w:val="20"/>
          <w:szCs w:val="20"/>
          <w:lang w:val="sl-SI"/>
        </w:rPr>
        <w:t xml:space="preserve"> </w:t>
      </w:r>
    </w:p>
    <w:p w14:paraId="579A69B3" w14:textId="77777777" w:rsidR="00621DF4" w:rsidRPr="00B04635" w:rsidRDefault="00621DF4" w:rsidP="00621DF4">
      <w:pPr>
        <w:jc w:val="both"/>
        <w:rPr>
          <w:sz w:val="20"/>
          <w:szCs w:val="20"/>
          <w:lang w:val="sl-SI"/>
        </w:rPr>
      </w:pPr>
      <w:r w:rsidRPr="00B04635">
        <w:rPr>
          <w:sz w:val="20"/>
          <w:szCs w:val="20"/>
          <w:lang w:val="sl-SI"/>
        </w:rPr>
        <w:t>Назив установе</w:t>
      </w:r>
      <w:r w:rsidRPr="00B04635">
        <w:rPr>
          <w:sz w:val="20"/>
          <w:szCs w:val="20"/>
          <w:lang w:val="sr-Cyrl-RS"/>
        </w:rPr>
        <w:t xml:space="preserve">: </w:t>
      </w:r>
      <w:r w:rsidRPr="00B04635">
        <w:rPr>
          <w:sz w:val="20"/>
          <w:szCs w:val="20"/>
          <w:lang w:val="sr-Cyrl-RS"/>
        </w:rPr>
        <w:tab/>
      </w:r>
      <w:r w:rsidRPr="00B04635">
        <w:rPr>
          <w:sz w:val="20"/>
          <w:szCs w:val="20"/>
          <w:lang w:val="sr-Cyrl-RS"/>
        </w:rPr>
        <w:tab/>
      </w:r>
      <w:r w:rsidRPr="00B04635">
        <w:rPr>
          <w:sz w:val="20"/>
          <w:szCs w:val="20"/>
          <w:lang w:val="sr-Cyrl-RS"/>
        </w:rPr>
        <w:tab/>
      </w:r>
      <w:r w:rsidRPr="00B04635">
        <w:rPr>
          <w:sz w:val="20"/>
          <w:szCs w:val="20"/>
          <w:lang w:val="sr-Cyrl-RS"/>
        </w:rPr>
        <w:tab/>
        <w:t>Медицински факултет Универзитета у Београду</w:t>
      </w:r>
    </w:p>
    <w:p w14:paraId="59D5CEB8" w14:textId="77777777" w:rsidR="00621DF4" w:rsidRPr="00B04635" w:rsidRDefault="00621DF4" w:rsidP="00621DF4">
      <w:pPr>
        <w:jc w:val="both"/>
        <w:rPr>
          <w:sz w:val="20"/>
          <w:szCs w:val="20"/>
          <w:lang w:val="sr-Cyrl-RS"/>
        </w:rPr>
      </w:pPr>
      <w:r w:rsidRPr="00B04635">
        <w:rPr>
          <w:sz w:val="20"/>
          <w:szCs w:val="20"/>
          <w:lang w:val="sl-SI"/>
        </w:rPr>
        <w:t>Место</w:t>
      </w:r>
      <w:r w:rsidRPr="00B04635">
        <w:rPr>
          <w:sz w:val="20"/>
          <w:szCs w:val="20"/>
          <w:lang w:val="sr-Cyrl-CS"/>
        </w:rPr>
        <w:t>,</w:t>
      </w:r>
      <w:r w:rsidRPr="00B04635">
        <w:rPr>
          <w:sz w:val="20"/>
          <w:szCs w:val="20"/>
          <w:lang w:val="sl-SI"/>
        </w:rPr>
        <w:t xml:space="preserve"> година завршетка, </w:t>
      </w:r>
    </w:p>
    <w:p w14:paraId="7A6848C0" w14:textId="77777777" w:rsidR="00621DF4" w:rsidRPr="00B04635" w:rsidRDefault="00621DF4" w:rsidP="00621DF4">
      <w:pPr>
        <w:ind w:left="3600" w:hanging="3600"/>
        <w:rPr>
          <w:sz w:val="20"/>
          <w:szCs w:val="20"/>
        </w:rPr>
      </w:pPr>
      <w:r w:rsidRPr="00B04635">
        <w:rPr>
          <w:sz w:val="20"/>
          <w:szCs w:val="20"/>
          <w:lang w:val="sr-Cyrl-RS"/>
        </w:rPr>
        <w:t>Ментор</w:t>
      </w:r>
      <w:r w:rsidRPr="00B04635">
        <w:rPr>
          <w:sz w:val="20"/>
          <w:szCs w:val="20"/>
          <w:lang w:val="sr-Cyrl-CS"/>
        </w:rPr>
        <w:t xml:space="preserve"> </w:t>
      </w:r>
      <w:r w:rsidRPr="00B04635">
        <w:rPr>
          <w:sz w:val="20"/>
          <w:szCs w:val="20"/>
          <w:lang w:val="sr-Latn-CS"/>
        </w:rPr>
        <w:t>и чланови комисије</w:t>
      </w:r>
      <w:r w:rsidRPr="00B04635">
        <w:rPr>
          <w:sz w:val="20"/>
          <w:szCs w:val="20"/>
          <w:lang w:val="sr-Cyrl-RS"/>
        </w:rPr>
        <w:t xml:space="preserve">: </w:t>
      </w:r>
      <w:r w:rsidRPr="00B04635">
        <w:rPr>
          <w:sz w:val="20"/>
          <w:szCs w:val="20"/>
          <w:lang w:val="sr-Cyrl-RS"/>
        </w:rPr>
        <w:tab/>
        <w:t>Београд, 2015.година, ментор Проф др Људмила Нагорни Обрадовић, чланови комисије Проф. др Виолета Михаиловић Вучинић, Проф. др Иван Димитријевић</w:t>
      </w:r>
    </w:p>
    <w:p w14:paraId="0DBBDAC6" w14:textId="77777777" w:rsidR="00621DF4" w:rsidRPr="00B04635" w:rsidRDefault="00621DF4" w:rsidP="00621DF4">
      <w:pPr>
        <w:jc w:val="both"/>
        <w:rPr>
          <w:sz w:val="20"/>
          <w:szCs w:val="20"/>
          <w:lang w:val="sl-SI"/>
        </w:rPr>
      </w:pPr>
      <w:r w:rsidRPr="00B04635">
        <w:rPr>
          <w:sz w:val="20"/>
          <w:szCs w:val="20"/>
          <w:lang w:val="sr-Cyrl-RS"/>
        </w:rPr>
        <w:t>Н</w:t>
      </w:r>
      <w:r w:rsidRPr="00B04635">
        <w:rPr>
          <w:sz w:val="20"/>
          <w:szCs w:val="20"/>
          <w:lang w:val="sl-SI"/>
        </w:rPr>
        <w:t>аслов</w:t>
      </w:r>
      <w:r w:rsidRPr="00B04635">
        <w:rPr>
          <w:sz w:val="20"/>
          <w:szCs w:val="20"/>
          <w:lang w:val="sr-Cyrl-RS"/>
        </w:rPr>
        <w:t xml:space="preserve"> </w:t>
      </w:r>
      <w:r w:rsidRPr="00B04635">
        <w:rPr>
          <w:sz w:val="20"/>
          <w:szCs w:val="20"/>
          <w:lang w:val="sl-SI"/>
        </w:rPr>
        <w:t xml:space="preserve">специјалистичког </w:t>
      </w:r>
    </w:p>
    <w:p w14:paraId="7AC49C7E" w14:textId="77777777" w:rsidR="00621DF4" w:rsidRPr="00B04635" w:rsidRDefault="00621DF4" w:rsidP="00621DF4">
      <w:pPr>
        <w:ind w:left="3600" w:hanging="3600"/>
        <w:jc w:val="both"/>
        <w:rPr>
          <w:sz w:val="20"/>
          <w:szCs w:val="20"/>
          <w:lang w:val="sl-SI"/>
        </w:rPr>
      </w:pPr>
      <w:r w:rsidRPr="00B04635">
        <w:rPr>
          <w:sz w:val="20"/>
          <w:szCs w:val="20"/>
          <w:lang w:val="sl-SI"/>
        </w:rPr>
        <w:t>академског рада</w:t>
      </w:r>
      <w:r w:rsidRPr="00B04635">
        <w:rPr>
          <w:sz w:val="20"/>
          <w:szCs w:val="20"/>
          <w:lang w:val="sr-Cyrl-RS"/>
        </w:rPr>
        <w:t xml:space="preserve">: </w:t>
      </w:r>
      <w:r w:rsidRPr="00B04635">
        <w:rPr>
          <w:sz w:val="20"/>
          <w:szCs w:val="20"/>
          <w:lang w:val="sr-Cyrl-RS"/>
        </w:rPr>
        <w:tab/>
      </w:r>
      <w:r w:rsidRPr="00B04635">
        <w:rPr>
          <w:color w:val="000000"/>
          <w:sz w:val="20"/>
          <w:szCs w:val="20"/>
          <w:lang w:val="sr-Latn-RS"/>
        </w:rPr>
        <w:t xml:space="preserve"> „</w:t>
      </w:r>
      <w:r w:rsidRPr="00B04635">
        <w:rPr>
          <w:color w:val="000000"/>
          <w:sz w:val="20"/>
          <w:szCs w:val="20"/>
          <w:lang w:val="sr-Cyrl-RS"/>
        </w:rPr>
        <w:t>Појава коморбидитета код хроничне опструктивне болести плућа</w:t>
      </w:r>
      <w:r w:rsidRPr="00B04635">
        <w:rPr>
          <w:color w:val="000000"/>
          <w:sz w:val="20"/>
          <w:szCs w:val="20"/>
          <w:lang w:val="sr-Latn-RS"/>
        </w:rPr>
        <w:t>“</w:t>
      </w:r>
    </w:p>
    <w:p w14:paraId="63B48150" w14:textId="77777777" w:rsidR="00621DF4" w:rsidRPr="00B04635" w:rsidRDefault="00621DF4" w:rsidP="00621DF4">
      <w:pPr>
        <w:jc w:val="both"/>
        <w:rPr>
          <w:b/>
          <w:sz w:val="20"/>
          <w:szCs w:val="20"/>
          <w:lang w:val="sr-Cyrl-RS"/>
        </w:rPr>
      </w:pPr>
      <w:r w:rsidRPr="00B04635">
        <w:rPr>
          <w:sz w:val="20"/>
          <w:szCs w:val="20"/>
          <w:lang w:val="sl-SI"/>
        </w:rPr>
        <w:t>Ужа научна област</w:t>
      </w:r>
      <w:r w:rsidRPr="00B04635">
        <w:rPr>
          <w:sz w:val="20"/>
          <w:szCs w:val="20"/>
          <w:lang w:val="sr-Cyrl-RS"/>
        </w:rPr>
        <w:t xml:space="preserve">: </w:t>
      </w:r>
      <w:r w:rsidRPr="00B04635">
        <w:rPr>
          <w:sz w:val="20"/>
          <w:szCs w:val="20"/>
          <w:lang w:val="sr-Cyrl-RS"/>
        </w:rPr>
        <w:tab/>
      </w:r>
      <w:r w:rsidRPr="00B04635">
        <w:rPr>
          <w:sz w:val="20"/>
          <w:szCs w:val="20"/>
          <w:lang w:val="sr-Cyrl-RS"/>
        </w:rPr>
        <w:tab/>
      </w:r>
      <w:r w:rsidRPr="00B04635">
        <w:rPr>
          <w:sz w:val="20"/>
          <w:szCs w:val="20"/>
          <w:lang w:val="sr-Cyrl-RS"/>
        </w:rPr>
        <w:tab/>
        <w:t>Пулмологија</w:t>
      </w:r>
    </w:p>
    <w:p w14:paraId="215ED585" w14:textId="77777777" w:rsidR="00621DF4" w:rsidRDefault="00621DF4" w:rsidP="00621DF4">
      <w:pPr>
        <w:jc w:val="both"/>
        <w:rPr>
          <w:b/>
          <w:sz w:val="20"/>
          <w:szCs w:val="20"/>
        </w:rPr>
      </w:pPr>
    </w:p>
    <w:p w14:paraId="6E797061" w14:textId="5A559C6D" w:rsidR="00621DF4" w:rsidRPr="00B04635" w:rsidRDefault="00621DF4" w:rsidP="00621DF4">
      <w:pPr>
        <w:jc w:val="both"/>
        <w:rPr>
          <w:sz w:val="20"/>
          <w:szCs w:val="20"/>
          <w:lang w:val="sl-SI"/>
        </w:rPr>
      </w:pPr>
      <w:r w:rsidRPr="00B04635">
        <w:rPr>
          <w:b/>
          <w:sz w:val="20"/>
          <w:szCs w:val="20"/>
          <w:lang w:val="sl-SI"/>
        </w:rPr>
        <w:lastRenderedPageBreak/>
        <w:t>Докторат</w:t>
      </w:r>
    </w:p>
    <w:p w14:paraId="43D932FF" w14:textId="77777777" w:rsidR="00621DF4" w:rsidRPr="00B04635" w:rsidRDefault="00621DF4" w:rsidP="00621DF4">
      <w:pPr>
        <w:jc w:val="both"/>
        <w:rPr>
          <w:sz w:val="20"/>
          <w:szCs w:val="20"/>
          <w:lang w:val="sr-Cyrl-RS"/>
        </w:rPr>
      </w:pPr>
      <w:r w:rsidRPr="00B04635">
        <w:rPr>
          <w:sz w:val="20"/>
          <w:szCs w:val="20"/>
          <w:lang w:val="sl-SI"/>
        </w:rPr>
        <w:t>Назив установе</w:t>
      </w:r>
      <w:r w:rsidRPr="00B04635">
        <w:rPr>
          <w:sz w:val="20"/>
          <w:szCs w:val="20"/>
          <w:lang w:val="sr-Cyrl-RS"/>
        </w:rPr>
        <w:t xml:space="preserve">: </w:t>
      </w:r>
      <w:r w:rsidRPr="00B04635">
        <w:rPr>
          <w:sz w:val="20"/>
          <w:szCs w:val="20"/>
          <w:lang w:val="sr-Cyrl-RS"/>
        </w:rPr>
        <w:tab/>
      </w:r>
      <w:r w:rsidRPr="00B04635">
        <w:rPr>
          <w:sz w:val="20"/>
          <w:szCs w:val="20"/>
          <w:lang w:val="sr-Cyrl-RS"/>
        </w:rPr>
        <w:tab/>
      </w:r>
      <w:r w:rsidRPr="00B04635">
        <w:rPr>
          <w:sz w:val="20"/>
          <w:szCs w:val="20"/>
          <w:lang w:val="sr-Cyrl-RS"/>
        </w:rPr>
        <w:tab/>
      </w:r>
      <w:r w:rsidRPr="00B04635">
        <w:rPr>
          <w:sz w:val="20"/>
          <w:szCs w:val="20"/>
          <w:lang w:val="sr-Cyrl-RS"/>
        </w:rPr>
        <w:tab/>
        <w:t>Медицински факултет Универзитета у Београду</w:t>
      </w:r>
    </w:p>
    <w:p w14:paraId="7E8640EB" w14:textId="77777777" w:rsidR="00621DF4" w:rsidRPr="00B04635" w:rsidRDefault="00621DF4" w:rsidP="00621DF4">
      <w:pPr>
        <w:jc w:val="both"/>
        <w:rPr>
          <w:sz w:val="20"/>
          <w:szCs w:val="20"/>
          <w:lang w:val="sr-Cyrl-RS"/>
        </w:rPr>
      </w:pPr>
      <w:r w:rsidRPr="00B04635">
        <w:rPr>
          <w:sz w:val="20"/>
          <w:szCs w:val="20"/>
          <w:lang w:val="sr-Cyrl-RS"/>
        </w:rPr>
        <w:t>Докторске студије уписане 2021.год. положени сви испити предвиђени планом и програмом, у току је пријава теме докторске дисертације</w:t>
      </w:r>
    </w:p>
    <w:p w14:paraId="7F7560DE" w14:textId="77777777" w:rsidR="00621DF4" w:rsidRPr="00B04635" w:rsidRDefault="00621DF4" w:rsidP="00621DF4">
      <w:pPr>
        <w:jc w:val="both"/>
        <w:rPr>
          <w:sz w:val="20"/>
          <w:szCs w:val="20"/>
          <w:lang w:val="sr-Cyrl-RS"/>
        </w:rPr>
      </w:pPr>
      <w:r w:rsidRPr="00B04635">
        <w:rPr>
          <w:sz w:val="20"/>
          <w:szCs w:val="20"/>
          <w:lang w:val="sr-Cyrl-RS"/>
        </w:rPr>
        <w:t xml:space="preserve">Ментор: </w:t>
      </w:r>
      <w:r w:rsidRPr="00B04635">
        <w:rPr>
          <w:sz w:val="20"/>
          <w:szCs w:val="20"/>
          <w:lang w:val="sr-Cyrl-RS"/>
        </w:rPr>
        <w:tab/>
      </w:r>
      <w:r w:rsidRPr="00B04635">
        <w:rPr>
          <w:sz w:val="20"/>
          <w:szCs w:val="20"/>
          <w:lang w:val="sr-Cyrl-RS"/>
        </w:rPr>
        <w:tab/>
      </w:r>
      <w:r w:rsidRPr="00B04635">
        <w:rPr>
          <w:sz w:val="20"/>
          <w:szCs w:val="20"/>
          <w:lang w:val="sr-Cyrl-RS"/>
        </w:rPr>
        <w:tab/>
      </w:r>
      <w:r w:rsidRPr="00B04635">
        <w:rPr>
          <w:sz w:val="20"/>
          <w:szCs w:val="20"/>
          <w:lang w:val="sr-Cyrl-RS"/>
        </w:rPr>
        <w:tab/>
        <w:t xml:space="preserve">Проф др Маја Ћупић; </w:t>
      </w:r>
    </w:p>
    <w:p w14:paraId="55121B42" w14:textId="77777777" w:rsidR="00621DF4" w:rsidRPr="00B04635" w:rsidRDefault="00621DF4" w:rsidP="00621DF4">
      <w:pPr>
        <w:ind w:left="2880" w:firstLine="720"/>
        <w:jc w:val="both"/>
        <w:rPr>
          <w:sz w:val="20"/>
          <w:szCs w:val="20"/>
          <w:lang w:val="sl-SI"/>
        </w:rPr>
      </w:pPr>
      <w:r w:rsidRPr="00B04635">
        <w:rPr>
          <w:sz w:val="20"/>
          <w:szCs w:val="20"/>
          <w:lang w:val="sr-Cyrl-RS"/>
        </w:rPr>
        <w:t>Коментор Доц. др Спасоје Попевић</w:t>
      </w:r>
    </w:p>
    <w:p w14:paraId="32ACA17F" w14:textId="77777777" w:rsidR="00621DF4" w:rsidRPr="00B04635" w:rsidRDefault="00621DF4" w:rsidP="00621DF4">
      <w:pPr>
        <w:jc w:val="both"/>
        <w:rPr>
          <w:bCs/>
          <w:sz w:val="20"/>
          <w:szCs w:val="20"/>
          <w:lang w:val="sr-Cyrl-RS"/>
        </w:rPr>
      </w:pPr>
    </w:p>
    <w:p w14:paraId="23BC5BE8" w14:textId="77777777" w:rsidR="00621DF4" w:rsidRPr="00B04635" w:rsidRDefault="00621DF4" w:rsidP="00621DF4">
      <w:pPr>
        <w:jc w:val="both"/>
        <w:rPr>
          <w:bCs/>
          <w:sz w:val="20"/>
          <w:szCs w:val="20"/>
          <w:lang w:val="sr-Cyrl-RS"/>
        </w:rPr>
      </w:pPr>
      <w:r w:rsidRPr="00B04635">
        <w:rPr>
          <w:bCs/>
          <w:sz w:val="20"/>
          <w:szCs w:val="20"/>
          <w:lang w:val="sr-Cyrl-RS"/>
        </w:rPr>
        <w:t>Наслов дисертације:                                     У припреми</w:t>
      </w:r>
    </w:p>
    <w:p w14:paraId="0C1E93CC" w14:textId="77777777" w:rsidR="00621DF4" w:rsidRPr="00B04635" w:rsidRDefault="00621DF4" w:rsidP="00621DF4">
      <w:pPr>
        <w:jc w:val="both"/>
        <w:rPr>
          <w:sz w:val="20"/>
          <w:szCs w:val="20"/>
          <w:lang w:val="sr-Cyrl-RS"/>
        </w:rPr>
      </w:pPr>
      <w:r w:rsidRPr="00B04635">
        <w:rPr>
          <w:sz w:val="20"/>
          <w:szCs w:val="20"/>
          <w:lang w:val="sl-SI"/>
        </w:rPr>
        <w:t>Ужа научна област</w:t>
      </w:r>
      <w:r w:rsidRPr="00B04635">
        <w:rPr>
          <w:sz w:val="20"/>
          <w:szCs w:val="20"/>
          <w:lang w:val="sr-Cyrl-RS"/>
        </w:rPr>
        <w:t xml:space="preserve">: </w:t>
      </w:r>
      <w:r w:rsidRPr="00B04635">
        <w:rPr>
          <w:sz w:val="20"/>
          <w:szCs w:val="20"/>
          <w:lang w:val="sr-Cyrl-RS"/>
        </w:rPr>
        <w:tab/>
      </w:r>
      <w:r w:rsidRPr="00B04635">
        <w:rPr>
          <w:sz w:val="20"/>
          <w:szCs w:val="20"/>
          <w:lang w:val="sr-Cyrl-RS"/>
        </w:rPr>
        <w:tab/>
      </w:r>
      <w:r w:rsidRPr="00B04635">
        <w:rPr>
          <w:sz w:val="20"/>
          <w:szCs w:val="20"/>
          <w:lang w:val="sr-Cyrl-RS"/>
        </w:rPr>
        <w:tab/>
        <w:t>Микроби и инфекција</w:t>
      </w:r>
    </w:p>
    <w:p w14:paraId="0C18BBA6" w14:textId="77777777" w:rsidR="00621DF4" w:rsidRPr="00B04635" w:rsidRDefault="00621DF4" w:rsidP="00621DF4">
      <w:pPr>
        <w:jc w:val="both"/>
        <w:rPr>
          <w:sz w:val="20"/>
          <w:szCs w:val="20"/>
          <w:lang w:val="sr-Cyrl-RS"/>
        </w:rPr>
      </w:pPr>
    </w:p>
    <w:p w14:paraId="2BE38E2C" w14:textId="77777777" w:rsidR="00621DF4" w:rsidRPr="00B04635" w:rsidRDefault="00621DF4" w:rsidP="00621DF4">
      <w:pPr>
        <w:jc w:val="both"/>
        <w:rPr>
          <w:sz w:val="20"/>
          <w:szCs w:val="20"/>
          <w:lang w:val="sl-SI"/>
        </w:rPr>
      </w:pPr>
      <w:r w:rsidRPr="00B04635">
        <w:rPr>
          <w:b/>
          <w:sz w:val="20"/>
          <w:szCs w:val="20"/>
          <w:lang w:val="sl-SI"/>
        </w:rPr>
        <w:t>Специјализација</w:t>
      </w:r>
    </w:p>
    <w:p w14:paraId="53D1F0AB" w14:textId="77777777" w:rsidR="00621DF4" w:rsidRPr="00B04635" w:rsidRDefault="00621DF4" w:rsidP="00621DF4">
      <w:pPr>
        <w:jc w:val="both"/>
        <w:rPr>
          <w:sz w:val="20"/>
          <w:szCs w:val="20"/>
          <w:lang w:val="sl-SI"/>
        </w:rPr>
      </w:pPr>
      <w:r w:rsidRPr="00B04635">
        <w:rPr>
          <w:sz w:val="20"/>
          <w:szCs w:val="20"/>
          <w:lang w:val="sl-SI"/>
        </w:rPr>
        <w:t xml:space="preserve">Назив: </w:t>
      </w:r>
      <w:r w:rsidRPr="00B04635">
        <w:rPr>
          <w:sz w:val="20"/>
          <w:szCs w:val="20"/>
          <w:lang w:val="sr-Cyrl-RS"/>
        </w:rPr>
        <w:tab/>
      </w:r>
      <w:r w:rsidRPr="00B04635">
        <w:rPr>
          <w:sz w:val="20"/>
          <w:szCs w:val="20"/>
          <w:lang w:val="sr-Cyrl-RS"/>
        </w:rPr>
        <w:tab/>
      </w:r>
      <w:r w:rsidRPr="00B04635">
        <w:rPr>
          <w:sz w:val="20"/>
          <w:szCs w:val="20"/>
          <w:lang w:val="sr-Cyrl-RS"/>
        </w:rPr>
        <w:tab/>
      </w:r>
      <w:r w:rsidRPr="00B04635">
        <w:rPr>
          <w:sz w:val="20"/>
          <w:szCs w:val="20"/>
          <w:lang w:val="sr-Cyrl-RS"/>
        </w:rPr>
        <w:tab/>
      </w:r>
      <w:r w:rsidRPr="00B04635">
        <w:rPr>
          <w:sz w:val="20"/>
          <w:szCs w:val="20"/>
          <w:lang w:val="sr-Cyrl-RS"/>
        </w:rPr>
        <w:tab/>
      </w:r>
      <w:r w:rsidRPr="00B04635">
        <w:rPr>
          <w:sz w:val="20"/>
          <w:szCs w:val="20"/>
          <w:lang w:val="sl-SI"/>
        </w:rPr>
        <w:t xml:space="preserve">Интерна </w:t>
      </w:r>
      <w:r w:rsidRPr="00B04635">
        <w:rPr>
          <w:sz w:val="20"/>
          <w:szCs w:val="20"/>
          <w:lang w:val="sr-Cyrl-RS"/>
        </w:rPr>
        <w:t>м</w:t>
      </w:r>
      <w:r w:rsidRPr="00B04635">
        <w:rPr>
          <w:sz w:val="20"/>
          <w:szCs w:val="20"/>
          <w:lang w:val="sl-SI"/>
        </w:rPr>
        <w:t xml:space="preserve">едицина </w:t>
      </w:r>
    </w:p>
    <w:p w14:paraId="380AC349" w14:textId="77777777" w:rsidR="00621DF4" w:rsidRPr="00B04635" w:rsidRDefault="00621DF4" w:rsidP="00621DF4">
      <w:pPr>
        <w:jc w:val="both"/>
        <w:rPr>
          <w:sz w:val="20"/>
          <w:szCs w:val="20"/>
          <w:lang w:val="sr-Cyrl-RS"/>
        </w:rPr>
      </w:pPr>
      <w:r w:rsidRPr="00B04635">
        <w:rPr>
          <w:sz w:val="20"/>
          <w:szCs w:val="20"/>
          <w:lang w:val="sl-SI"/>
        </w:rPr>
        <w:t>Место и година завршетка, оцена</w:t>
      </w:r>
      <w:r w:rsidRPr="00B04635">
        <w:rPr>
          <w:sz w:val="20"/>
          <w:szCs w:val="20"/>
          <w:lang w:val="sr-Cyrl-RS"/>
        </w:rPr>
        <w:t xml:space="preserve"> и чланови комисије</w:t>
      </w:r>
      <w:r w:rsidRPr="00B04635">
        <w:rPr>
          <w:sz w:val="20"/>
          <w:szCs w:val="20"/>
          <w:lang w:val="sl-SI"/>
        </w:rPr>
        <w:t xml:space="preserve">: </w:t>
      </w:r>
      <w:r w:rsidRPr="00B04635">
        <w:rPr>
          <w:sz w:val="20"/>
          <w:szCs w:val="20"/>
          <w:lang w:val="sr-Cyrl-RS"/>
        </w:rPr>
        <w:t xml:space="preserve">   </w:t>
      </w:r>
      <w:r w:rsidRPr="00B04635">
        <w:rPr>
          <w:sz w:val="20"/>
          <w:szCs w:val="20"/>
          <w:lang w:val="sl-SI"/>
        </w:rPr>
        <w:t>Београд</w:t>
      </w:r>
      <w:r w:rsidRPr="00B04635">
        <w:rPr>
          <w:sz w:val="20"/>
          <w:szCs w:val="20"/>
          <w:lang w:val="sr-Cyrl-RS"/>
        </w:rPr>
        <w:t>, 2021</w:t>
      </w:r>
      <w:r w:rsidRPr="00B04635">
        <w:rPr>
          <w:sz w:val="20"/>
          <w:szCs w:val="20"/>
          <w:lang w:val="sl-SI"/>
        </w:rPr>
        <w:t>.</w:t>
      </w:r>
      <w:r w:rsidRPr="00B04635">
        <w:rPr>
          <w:sz w:val="20"/>
          <w:szCs w:val="20"/>
          <w:lang w:val="sr-Cyrl-RS"/>
        </w:rPr>
        <w:t xml:space="preserve">године, </w:t>
      </w:r>
      <w:r w:rsidRPr="00B04635">
        <w:rPr>
          <w:sz w:val="20"/>
          <w:szCs w:val="20"/>
          <w:lang w:val="sl-SI"/>
        </w:rPr>
        <w:t xml:space="preserve">оцена </w:t>
      </w:r>
      <w:r w:rsidRPr="00B04635">
        <w:rPr>
          <w:sz w:val="20"/>
          <w:szCs w:val="20"/>
          <w:lang w:val="sr-Cyrl-RS"/>
        </w:rPr>
        <w:t xml:space="preserve">одличан   </w:t>
      </w:r>
    </w:p>
    <w:p w14:paraId="0FF2A855" w14:textId="77777777" w:rsidR="00621DF4" w:rsidRPr="00B04635" w:rsidRDefault="00621DF4" w:rsidP="00621DF4">
      <w:pPr>
        <w:jc w:val="both"/>
        <w:rPr>
          <w:sz w:val="20"/>
          <w:szCs w:val="20"/>
          <w:lang w:val="sr-Cyrl-RS"/>
        </w:rPr>
      </w:pPr>
      <w:r w:rsidRPr="00B04635">
        <w:rPr>
          <w:sz w:val="20"/>
          <w:szCs w:val="20"/>
          <w:lang w:val="sr-Cyrl-RS"/>
        </w:rPr>
        <w:t xml:space="preserve">                                                                                                </w:t>
      </w:r>
      <w:r w:rsidRPr="00B04635">
        <w:rPr>
          <w:sz w:val="20"/>
          <w:szCs w:val="20"/>
          <w:lang w:val="sl-SI"/>
        </w:rPr>
        <w:t xml:space="preserve"> </w:t>
      </w:r>
      <w:r w:rsidRPr="00B04635">
        <w:rPr>
          <w:sz w:val="20"/>
          <w:szCs w:val="20"/>
          <w:lang w:val="sr-Cyrl-RS"/>
        </w:rPr>
        <w:t>п</w:t>
      </w:r>
      <w:r w:rsidRPr="00B04635">
        <w:rPr>
          <w:sz w:val="20"/>
          <w:szCs w:val="20"/>
          <w:lang w:val="sl-SI"/>
        </w:rPr>
        <w:t>роф др</w:t>
      </w:r>
      <w:r w:rsidRPr="00B04635">
        <w:rPr>
          <w:sz w:val="20"/>
          <w:szCs w:val="20"/>
          <w:lang w:val="sr-Cyrl-RS"/>
        </w:rPr>
        <w:t xml:space="preserve"> Виолета Михаиловић Вучинић,   </w:t>
      </w:r>
    </w:p>
    <w:p w14:paraId="6B306C10" w14:textId="77777777" w:rsidR="00621DF4" w:rsidRPr="00B04635" w:rsidRDefault="00621DF4" w:rsidP="00621DF4">
      <w:pPr>
        <w:jc w:val="both"/>
        <w:rPr>
          <w:sz w:val="20"/>
          <w:szCs w:val="20"/>
          <w:lang w:val="sr-Cyrl-RS"/>
        </w:rPr>
      </w:pPr>
      <w:r w:rsidRPr="00B04635">
        <w:rPr>
          <w:sz w:val="20"/>
          <w:szCs w:val="20"/>
          <w:lang w:val="sr-Cyrl-RS"/>
        </w:rPr>
        <w:t xml:space="preserve">                                                                                                 проф. др Нада Сувајџић, проф. др  </w:t>
      </w:r>
    </w:p>
    <w:p w14:paraId="3BAEA1F1" w14:textId="77777777" w:rsidR="00621DF4" w:rsidRPr="00B04635" w:rsidRDefault="00621DF4" w:rsidP="00621DF4">
      <w:pPr>
        <w:jc w:val="both"/>
        <w:rPr>
          <w:sz w:val="20"/>
          <w:szCs w:val="20"/>
          <w:lang w:val="sr-Cyrl-RS"/>
        </w:rPr>
      </w:pPr>
      <w:r w:rsidRPr="00B04635">
        <w:rPr>
          <w:sz w:val="20"/>
          <w:szCs w:val="20"/>
          <w:lang w:val="sr-Cyrl-RS"/>
        </w:rPr>
        <w:t xml:space="preserve">                                                                                                 Милош Жарковић, проф. др Александар  </w:t>
      </w:r>
    </w:p>
    <w:p w14:paraId="35876568" w14:textId="77777777" w:rsidR="00621DF4" w:rsidRPr="00B04635" w:rsidRDefault="00621DF4" w:rsidP="00621DF4">
      <w:pPr>
        <w:jc w:val="both"/>
        <w:rPr>
          <w:b/>
          <w:sz w:val="20"/>
          <w:szCs w:val="20"/>
          <w:lang w:val="sl-SI"/>
        </w:rPr>
      </w:pPr>
      <w:r w:rsidRPr="00B04635">
        <w:rPr>
          <w:sz w:val="20"/>
          <w:szCs w:val="20"/>
          <w:lang w:val="sr-Cyrl-RS"/>
        </w:rPr>
        <w:t xml:space="preserve">                                                                                                 Нешковић, проф. др Срђан Ђурановић</w:t>
      </w:r>
    </w:p>
    <w:p w14:paraId="264A0BDE" w14:textId="77777777" w:rsidR="00621DF4" w:rsidRPr="00B04635" w:rsidRDefault="00621DF4" w:rsidP="00621DF4">
      <w:pPr>
        <w:jc w:val="both"/>
        <w:rPr>
          <w:sz w:val="20"/>
          <w:szCs w:val="20"/>
          <w:lang w:val="sl-SI"/>
        </w:rPr>
      </w:pPr>
      <w:r w:rsidRPr="00B04635">
        <w:rPr>
          <w:b/>
          <w:sz w:val="20"/>
          <w:szCs w:val="20"/>
          <w:lang w:val="sl-SI"/>
        </w:rPr>
        <w:t>Ужа специјализација</w:t>
      </w:r>
    </w:p>
    <w:p w14:paraId="01B60943" w14:textId="77777777" w:rsidR="00621DF4" w:rsidRPr="00B04635" w:rsidRDefault="00621DF4" w:rsidP="00621DF4">
      <w:pPr>
        <w:jc w:val="both"/>
        <w:rPr>
          <w:sz w:val="20"/>
          <w:szCs w:val="20"/>
          <w:lang w:val="sl-SI"/>
        </w:rPr>
      </w:pPr>
      <w:r w:rsidRPr="00B04635">
        <w:rPr>
          <w:sz w:val="20"/>
          <w:szCs w:val="20"/>
          <w:lang w:val="sl-SI"/>
        </w:rPr>
        <w:t>Назив установе</w:t>
      </w:r>
      <w:r w:rsidRPr="00B04635">
        <w:rPr>
          <w:sz w:val="20"/>
          <w:szCs w:val="20"/>
          <w:lang w:val="sr-Cyrl-RS"/>
        </w:rPr>
        <w:t xml:space="preserve">: </w:t>
      </w:r>
      <w:r w:rsidRPr="00B04635">
        <w:rPr>
          <w:sz w:val="20"/>
          <w:szCs w:val="20"/>
          <w:lang w:val="sr-Cyrl-RS"/>
        </w:rPr>
        <w:tab/>
      </w:r>
      <w:r w:rsidRPr="00B04635">
        <w:rPr>
          <w:sz w:val="20"/>
          <w:szCs w:val="20"/>
          <w:lang w:val="sr-Cyrl-RS"/>
        </w:rPr>
        <w:tab/>
      </w:r>
      <w:r w:rsidRPr="00B04635">
        <w:rPr>
          <w:sz w:val="20"/>
          <w:szCs w:val="20"/>
          <w:lang w:val="sr-Cyrl-RS"/>
        </w:rPr>
        <w:tab/>
      </w:r>
      <w:r w:rsidRPr="00B04635">
        <w:rPr>
          <w:sz w:val="20"/>
          <w:szCs w:val="20"/>
          <w:lang w:val="sr-Cyrl-RS"/>
        </w:rPr>
        <w:tab/>
        <w:t>Медицински факултет Универзитета у Београду</w:t>
      </w:r>
    </w:p>
    <w:p w14:paraId="3F8DF900" w14:textId="77777777" w:rsidR="00621DF4" w:rsidRPr="00B04635" w:rsidRDefault="00621DF4" w:rsidP="00621DF4">
      <w:pPr>
        <w:ind w:left="3600" w:hanging="3600"/>
        <w:jc w:val="both"/>
        <w:rPr>
          <w:sz w:val="20"/>
          <w:szCs w:val="20"/>
          <w:lang w:val="sr-Cyrl-RS"/>
        </w:rPr>
      </w:pPr>
      <w:r w:rsidRPr="00B04635">
        <w:rPr>
          <w:sz w:val="20"/>
          <w:szCs w:val="20"/>
          <w:lang w:val="sl-SI"/>
        </w:rPr>
        <w:t>Место</w:t>
      </w:r>
      <w:r w:rsidRPr="00B04635">
        <w:rPr>
          <w:sz w:val="20"/>
          <w:szCs w:val="20"/>
          <w:lang w:val="sr-Cyrl-CS"/>
        </w:rPr>
        <w:t>,</w:t>
      </w:r>
      <w:r w:rsidRPr="00B04635">
        <w:rPr>
          <w:sz w:val="20"/>
          <w:szCs w:val="20"/>
          <w:lang w:val="sl-SI"/>
        </w:rPr>
        <w:t xml:space="preserve"> година завршетка</w:t>
      </w:r>
      <w:r w:rsidRPr="00B04635">
        <w:rPr>
          <w:sz w:val="20"/>
          <w:szCs w:val="20"/>
          <w:lang w:val="sr-Cyrl-RS"/>
        </w:rPr>
        <w:t xml:space="preserve">: </w:t>
      </w:r>
      <w:r w:rsidRPr="00B04635">
        <w:rPr>
          <w:sz w:val="20"/>
          <w:szCs w:val="20"/>
          <w:lang w:val="sr-Cyrl-RS"/>
        </w:rPr>
        <w:tab/>
        <w:t>Београд, 2025. године</w:t>
      </w:r>
    </w:p>
    <w:p w14:paraId="44964E8B" w14:textId="77777777" w:rsidR="00621DF4" w:rsidRPr="00B04635" w:rsidRDefault="00621DF4" w:rsidP="00621DF4">
      <w:pPr>
        <w:jc w:val="both"/>
        <w:rPr>
          <w:sz w:val="20"/>
          <w:szCs w:val="20"/>
          <w:lang w:val="sr-Cyrl-RS"/>
        </w:rPr>
      </w:pPr>
      <w:r w:rsidRPr="00B04635">
        <w:rPr>
          <w:sz w:val="20"/>
          <w:szCs w:val="20"/>
          <w:lang w:val="sr-Cyrl-RS"/>
        </w:rPr>
        <w:t>Ментор                                                           Доц. др Спасоје Попевић</w:t>
      </w:r>
    </w:p>
    <w:p w14:paraId="554FF74C" w14:textId="77777777" w:rsidR="00621DF4" w:rsidRPr="00B04635" w:rsidRDefault="00621DF4" w:rsidP="00621DF4">
      <w:pPr>
        <w:jc w:val="both"/>
        <w:rPr>
          <w:sz w:val="20"/>
          <w:szCs w:val="20"/>
          <w:lang w:val="sl-SI"/>
        </w:rPr>
      </w:pPr>
      <w:r w:rsidRPr="00B04635">
        <w:rPr>
          <w:sz w:val="20"/>
          <w:szCs w:val="20"/>
          <w:lang w:val="sr-Cyrl-RS"/>
        </w:rPr>
        <w:t>Наслов рада:                                                 „Значај етиолошког фактора у процени тока и лечењу хемоптизија“</w:t>
      </w:r>
    </w:p>
    <w:p w14:paraId="77CEFF6A" w14:textId="77777777" w:rsidR="00621DF4" w:rsidRPr="00B04635" w:rsidRDefault="00621DF4" w:rsidP="00621DF4">
      <w:pPr>
        <w:jc w:val="both"/>
        <w:rPr>
          <w:b/>
          <w:sz w:val="20"/>
          <w:szCs w:val="20"/>
          <w:lang w:val="sr-Cyrl-RS"/>
        </w:rPr>
      </w:pPr>
      <w:r w:rsidRPr="00B04635">
        <w:rPr>
          <w:sz w:val="20"/>
          <w:szCs w:val="20"/>
          <w:lang w:val="sl-SI"/>
        </w:rPr>
        <w:t>Ужа научна област</w:t>
      </w:r>
      <w:r w:rsidRPr="00B04635">
        <w:rPr>
          <w:sz w:val="20"/>
          <w:szCs w:val="20"/>
          <w:lang w:val="sr-Cyrl-RS"/>
        </w:rPr>
        <w:t xml:space="preserve">: </w:t>
      </w:r>
      <w:r w:rsidRPr="00B04635">
        <w:rPr>
          <w:sz w:val="20"/>
          <w:szCs w:val="20"/>
          <w:lang w:val="sr-Cyrl-RS"/>
        </w:rPr>
        <w:tab/>
      </w:r>
      <w:r w:rsidRPr="00B04635">
        <w:rPr>
          <w:sz w:val="20"/>
          <w:szCs w:val="20"/>
          <w:lang w:val="sr-Cyrl-RS"/>
        </w:rPr>
        <w:tab/>
      </w:r>
      <w:r w:rsidRPr="00B04635">
        <w:rPr>
          <w:sz w:val="20"/>
          <w:szCs w:val="20"/>
          <w:lang w:val="sr-Cyrl-RS"/>
        </w:rPr>
        <w:tab/>
        <w:t>Пулмологија</w:t>
      </w:r>
    </w:p>
    <w:p w14:paraId="5B29796C" w14:textId="77777777" w:rsidR="00621DF4" w:rsidRPr="00B04635" w:rsidRDefault="00621DF4" w:rsidP="00621DF4">
      <w:pPr>
        <w:jc w:val="both"/>
        <w:rPr>
          <w:b/>
          <w:sz w:val="20"/>
          <w:szCs w:val="20"/>
          <w:lang w:val="sr-Cyrl-RS"/>
        </w:rPr>
      </w:pPr>
    </w:p>
    <w:p w14:paraId="6123FE12" w14:textId="77777777" w:rsidR="00621DF4" w:rsidRPr="00B04635" w:rsidRDefault="00621DF4" w:rsidP="00621DF4">
      <w:pPr>
        <w:jc w:val="both"/>
        <w:rPr>
          <w:sz w:val="20"/>
          <w:szCs w:val="20"/>
          <w:lang w:val="sr-Cyrl-RS"/>
        </w:rPr>
      </w:pPr>
      <w:r w:rsidRPr="00B04635">
        <w:rPr>
          <w:b/>
          <w:sz w:val="20"/>
          <w:szCs w:val="20"/>
          <w:lang w:val="sl-SI"/>
        </w:rPr>
        <w:t>Досадашњи избори у наставна и научна звања</w:t>
      </w:r>
      <w:r w:rsidRPr="00B04635">
        <w:rPr>
          <w:sz w:val="20"/>
          <w:szCs w:val="20"/>
          <w:lang w:val="sr-Cyrl-RS"/>
        </w:rPr>
        <w:t xml:space="preserve"> </w:t>
      </w:r>
    </w:p>
    <w:p w14:paraId="7DD06135" w14:textId="4E321393" w:rsidR="00621DF4" w:rsidRPr="00621DF4" w:rsidRDefault="00621DF4" w:rsidP="00621DF4">
      <w:pPr>
        <w:jc w:val="both"/>
        <w:rPr>
          <w:b/>
          <w:sz w:val="20"/>
          <w:szCs w:val="20"/>
          <w:lang w:val="sr-Latn-RS"/>
        </w:rPr>
      </w:pPr>
      <w:r w:rsidRPr="00B04635">
        <w:rPr>
          <w:sz w:val="20"/>
          <w:szCs w:val="20"/>
          <w:lang w:val="sr-Cyrl-RS"/>
        </w:rPr>
        <w:t>До сада, није биран у наставна и научна звања</w:t>
      </w:r>
    </w:p>
    <w:p w14:paraId="3E2E2098" w14:textId="77777777" w:rsidR="00621DF4" w:rsidRPr="00B04635" w:rsidRDefault="00621DF4" w:rsidP="00621DF4">
      <w:pPr>
        <w:jc w:val="both"/>
        <w:rPr>
          <w:b/>
          <w:sz w:val="20"/>
          <w:szCs w:val="20"/>
          <w:lang w:val="sr-Latn-RS"/>
        </w:rPr>
      </w:pPr>
    </w:p>
    <w:p w14:paraId="0AA54841" w14:textId="77777777" w:rsidR="00621DF4" w:rsidRPr="00B04635" w:rsidRDefault="00621DF4" w:rsidP="00621DF4">
      <w:pPr>
        <w:jc w:val="both"/>
        <w:rPr>
          <w:b/>
          <w:bCs/>
          <w:sz w:val="20"/>
          <w:szCs w:val="20"/>
          <w:lang w:val="sl-SI"/>
        </w:rPr>
      </w:pPr>
      <w:r w:rsidRPr="00B04635">
        <w:rPr>
          <w:b/>
          <w:sz w:val="20"/>
          <w:szCs w:val="20"/>
          <w:lang w:val="sr-Cyrl-RS"/>
        </w:rPr>
        <w:t>В</w:t>
      </w:r>
      <w:r w:rsidRPr="00B04635">
        <w:rPr>
          <w:b/>
          <w:sz w:val="20"/>
          <w:szCs w:val="20"/>
          <w:lang w:val="sr-Latn-CS"/>
        </w:rPr>
        <w:t xml:space="preserve">. </w:t>
      </w:r>
      <w:r w:rsidRPr="00B04635">
        <w:rPr>
          <w:b/>
          <w:bCs/>
          <w:sz w:val="20"/>
          <w:szCs w:val="20"/>
          <w:lang w:val="sl-SI"/>
        </w:rPr>
        <w:t>ОЦЕНА О РЕЗУЛТАТИМА ПЕДАГОШКОГ РАДА</w:t>
      </w:r>
    </w:p>
    <w:p w14:paraId="01D1A1B6" w14:textId="7225DA72" w:rsidR="00621DF4" w:rsidRDefault="00621DF4" w:rsidP="00621DF4">
      <w:pPr>
        <w:jc w:val="both"/>
        <w:rPr>
          <w:sz w:val="20"/>
          <w:szCs w:val="20"/>
        </w:rPr>
      </w:pPr>
      <w:r>
        <w:rPr>
          <w:sz w:val="20"/>
          <w:szCs w:val="20"/>
        </w:rPr>
        <w:t>/</w:t>
      </w:r>
    </w:p>
    <w:p w14:paraId="236D0F10" w14:textId="77777777" w:rsidR="00621DF4" w:rsidRPr="00621DF4" w:rsidRDefault="00621DF4" w:rsidP="00621DF4">
      <w:pPr>
        <w:jc w:val="both"/>
        <w:rPr>
          <w:sz w:val="20"/>
          <w:szCs w:val="20"/>
        </w:rPr>
      </w:pPr>
    </w:p>
    <w:p w14:paraId="62356A27" w14:textId="77777777" w:rsidR="00621DF4" w:rsidRPr="00B04635" w:rsidRDefault="00621DF4" w:rsidP="00621DF4">
      <w:pPr>
        <w:jc w:val="both"/>
        <w:rPr>
          <w:bCs/>
          <w:color w:val="000000"/>
          <w:sz w:val="20"/>
          <w:szCs w:val="20"/>
          <w:lang w:val="sr-Cyrl-RS"/>
        </w:rPr>
      </w:pPr>
      <w:r w:rsidRPr="00B04635">
        <w:rPr>
          <w:b/>
          <w:sz w:val="20"/>
          <w:szCs w:val="20"/>
          <w:lang w:val="sr-Cyrl-RS"/>
        </w:rPr>
        <w:t>Г</w:t>
      </w:r>
      <w:r w:rsidRPr="00B04635">
        <w:rPr>
          <w:b/>
          <w:sz w:val="20"/>
          <w:szCs w:val="20"/>
          <w:lang w:val="sr-Latn-CS"/>
        </w:rPr>
        <w:t xml:space="preserve">. </w:t>
      </w:r>
      <w:r w:rsidRPr="00B04635">
        <w:rPr>
          <w:b/>
          <w:bCs/>
          <w:sz w:val="20"/>
          <w:szCs w:val="20"/>
          <w:lang w:val="sl-SI"/>
        </w:rPr>
        <w:t>ОЦЕНА РЕЗУЛТАТА У ОБЕЗБЕЂИВАЊУ НАУЧНО-НАСТАВНОГ ПОДМЛАТКА</w:t>
      </w:r>
    </w:p>
    <w:p w14:paraId="36364C5D" w14:textId="29E795F5" w:rsidR="00621DF4" w:rsidRDefault="00621DF4" w:rsidP="00621DF4">
      <w:pPr>
        <w:jc w:val="both"/>
        <w:rPr>
          <w:sz w:val="20"/>
          <w:szCs w:val="20"/>
          <w:lang w:val="sl-SI"/>
        </w:rPr>
      </w:pPr>
      <w:r>
        <w:rPr>
          <w:sz w:val="20"/>
          <w:szCs w:val="20"/>
          <w:lang w:val="sl-SI"/>
        </w:rPr>
        <w:t>/</w:t>
      </w:r>
    </w:p>
    <w:p w14:paraId="5DE5B0DF" w14:textId="77777777" w:rsidR="00621DF4" w:rsidRPr="00B04635" w:rsidRDefault="00621DF4" w:rsidP="00621DF4">
      <w:pPr>
        <w:jc w:val="both"/>
        <w:rPr>
          <w:sz w:val="20"/>
          <w:szCs w:val="20"/>
          <w:lang w:val="sl-SI"/>
        </w:rPr>
      </w:pPr>
    </w:p>
    <w:p w14:paraId="5C1C4F5E" w14:textId="77777777" w:rsidR="00621DF4" w:rsidRPr="00B04635" w:rsidRDefault="00621DF4" w:rsidP="00621DF4">
      <w:pPr>
        <w:jc w:val="both"/>
        <w:rPr>
          <w:sz w:val="20"/>
          <w:szCs w:val="20"/>
          <w:lang w:val="sr-Cyrl-RS"/>
        </w:rPr>
      </w:pPr>
      <w:r w:rsidRPr="00B04635">
        <w:rPr>
          <w:b/>
          <w:sz w:val="20"/>
          <w:szCs w:val="20"/>
          <w:lang w:val="sr-Cyrl-RS"/>
        </w:rPr>
        <w:t>Д</w:t>
      </w:r>
      <w:r w:rsidRPr="00B04635">
        <w:rPr>
          <w:b/>
          <w:sz w:val="20"/>
          <w:szCs w:val="20"/>
          <w:lang w:val="sl-SI"/>
        </w:rPr>
        <w:t>. НАУЧНИ И СТРУЧНИ РАД</w:t>
      </w:r>
    </w:p>
    <w:p w14:paraId="451DC335" w14:textId="77777777" w:rsidR="00621DF4" w:rsidRPr="00B04635" w:rsidRDefault="00621DF4" w:rsidP="00621DF4">
      <w:pPr>
        <w:jc w:val="both"/>
        <w:rPr>
          <w:b/>
          <w:sz w:val="20"/>
          <w:szCs w:val="20"/>
          <w:lang w:val="sr-Cyrl-RS"/>
        </w:rPr>
      </w:pPr>
      <w:r w:rsidRPr="00B04635">
        <w:rPr>
          <w:sz w:val="20"/>
          <w:szCs w:val="20"/>
          <w:lang w:val="sr-Cyrl-RS"/>
        </w:rPr>
        <w:t>a) списак радова</w:t>
      </w:r>
    </w:p>
    <w:p w14:paraId="601774F4" w14:textId="77777777" w:rsidR="00621DF4" w:rsidRDefault="00621DF4" w:rsidP="00621DF4">
      <w:pPr>
        <w:jc w:val="both"/>
        <w:rPr>
          <w:b/>
          <w:sz w:val="20"/>
          <w:szCs w:val="20"/>
          <w:lang w:val="sr-Latn-CS"/>
        </w:rPr>
      </w:pPr>
      <w:r w:rsidRPr="00B04635">
        <w:rPr>
          <w:b/>
          <w:sz w:val="20"/>
          <w:szCs w:val="20"/>
          <w:lang w:val="sr-Cyrl-RS"/>
        </w:rPr>
        <w:t>Оригинални радови</w:t>
      </w:r>
      <w:r w:rsidRPr="00B04635">
        <w:rPr>
          <w:b/>
          <w:sz w:val="20"/>
          <w:szCs w:val="20"/>
          <w:lang w:val="sr-Latn-CS"/>
        </w:rPr>
        <w:t xml:space="preserve"> </w:t>
      </w:r>
      <w:r w:rsidRPr="00B04635">
        <w:rPr>
          <w:b/>
          <w:i/>
          <w:sz w:val="20"/>
          <w:szCs w:val="20"/>
          <w:lang w:val="sr-Latn-CS"/>
        </w:rPr>
        <w:t>in extenso</w:t>
      </w:r>
      <w:r w:rsidRPr="00B04635">
        <w:rPr>
          <w:b/>
          <w:sz w:val="20"/>
          <w:szCs w:val="20"/>
          <w:lang w:val="sr-Latn-CS"/>
        </w:rPr>
        <w:t xml:space="preserve"> у часописима са JCR листе</w:t>
      </w:r>
    </w:p>
    <w:p w14:paraId="3C8AC454" w14:textId="77777777" w:rsidR="00621DF4" w:rsidRPr="00621DF4" w:rsidRDefault="00621DF4" w:rsidP="00621DF4">
      <w:pPr>
        <w:pStyle w:val="ListParagraph"/>
        <w:numPr>
          <w:ilvl w:val="0"/>
          <w:numId w:val="40"/>
        </w:numPr>
        <w:jc w:val="both"/>
        <w:rPr>
          <w:sz w:val="20"/>
          <w:szCs w:val="20"/>
          <w:lang w:val="sr-Latn-RS"/>
        </w:rPr>
      </w:pPr>
      <w:r w:rsidRPr="00621DF4">
        <w:rPr>
          <w:sz w:val="20"/>
          <w:szCs w:val="20"/>
        </w:rPr>
        <w:t xml:space="preserve">Zecevic A, Blanka Protic A, </w:t>
      </w:r>
      <w:r w:rsidRPr="00621DF4">
        <w:rPr>
          <w:b/>
          <w:sz w:val="20"/>
          <w:szCs w:val="20"/>
        </w:rPr>
        <w:t>Jandric A</w:t>
      </w:r>
      <w:r w:rsidRPr="00621DF4">
        <w:rPr>
          <w:sz w:val="20"/>
          <w:szCs w:val="20"/>
        </w:rPr>
        <w:t xml:space="preserve">, Adzic Vukicevic T. Are patients with chronic obstructive pulmonary disease at a greater risk for the development of autoimmune thyroiditis as an adverse event of immunotherapy in non-small cell lung cancer treatment? March 2025 </w:t>
      </w:r>
      <w:r w:rsidRPr="00621DF4">
        <w:rPr>
          <w:rStyle w:val="chakra-text1"/>
          <w:sz w:val="20"/>
          <w:szCs w:val="20"/>
        </w:rPr>
        <w:t>Pathology &amp; Oncology Research31:1612022</w:t>
      </w:r>
      <w:r w:rsidRPr="00621DF4">
        <w:rPr>
          <w:sz w:val="20"/>
          <w:szCs w:val="20"/>
        </w:rPr>
        <w:t xml:space="preserve"> DOI: </w:t>
      </w:r>
      <w:hyperlink r:id="rId7" w:tgtFrame="_blank" w:history="1">
        <w:r w:rsidRPr="00621DF4">
          <w:rPr>
            <w:rStyle w:val="Hyperlink"/>
            <w:rFonts w:eastAsiaTheme="majorEastAsia"/>
            <w:color w:val="000000"/>
            <w:sz w:val="20"/>
            <w:szCs w:val="20"/>
          </w:rPr>
          <w:t>10.3389/pore.2025.1612022</w:t>
        </w:r>
      </w:hyperlink>
      <w:r w:rsidRPr="00621DF4">
        <w:rPr>
          <w:color w:val="000000"/>
          <w:sz w:val="20"/>
          <w:szCs w:val="20"/>
        </w:rPr>
        <w:t xml:space="preserve"> (</w:t>
      </w:r>
      <w:r w:rsidRPr="00621DF4">
        <w:rPr>
          <w:bCs/>
          <w:color w:val="000000"/>
          <w:sz w:val="20"/>
          <w:szCs w:val="20"/>
        </w:rPr>
        <w:t>IF 2.3, M22)</w:t>
      </w:r>
    </w:p>
    <w:p w14:paraId="13CCC9BC" w14:textId="4E8A83CC" w:rsidR="00621DF4" w:rsidRPr="00621DF4" w:rsidRDefault="00621DF4" w:rsidP="00621DF4">
      <w:pPr>
        <w:pStyle w:val="ListParagraph"/>
        <w:numPr>
          <w:ilvl w:val="0"/>
          <w:numId w:val="40"/>
        </w:numPr>
        <w:jc w:val="both"/>
        <w:rPr>
          <w:sz w:val="20"/>
          <w:szCs w:val="20"/>
          <w:lang w:val="sr-Latn-RS"/>
        </w:rPr>
      </w:pPr>
      <w:r w:rsidRPr="00621DF4">
        <w:rPr>
          <w:sz w:val="20"/>
          <w:szCs w:val="20"/>
        </w:rPr>
        <w:t xml:space="preserve">Jankovic J, Milenkovic B, Simic A, Skrobic O, Valipour A, Ivanovic N, Buha I, Milin-Lazovic J, Djurdjevic N, </w:t>
      </w:r>
      <w:r w:rsidRPr="00621DF4">
        <w:rPr>
          <w:b/>
          <w:sz w:val="20"/>
          <w:szCs w:val="20"/>
        </w:rPr>
        <w:t>Jandric A,</w:t>
      </w:r>
      <w:r w:rsidRPr="00621DF4">
        <w:rPr>
          <w:sz w:val="20"/>
          <w:szCs w:val="20"/>
        </w:rPr>
        <w:t xml:space="preserve"> Colic N, Stojkovic S, Stjepanovic M. Influence of Achalasia on the Spirometry Flow-Volume Curve and Peak Expiratory Flow. Diagnostics (Basel). 2024 Apr 29;14(9):933. doi: 10.3390/diagnostics14090933 </w:t>
      </w:r>
      <w:r>
        <w:rPr>
          <w:sz w:val="20"/>
          <w:szCs w:val="20"/>
        </w:rPr>
        <w:t>(</w:t>
      </w:r>
      <w:r w:rsidRPr="00621DF4">
        <w:rPr>
          <w:bCs/>
          <w:sz w:val="20"/>
          <w:szCs w:val="20"/>
        </w:rPr>
        <w:t>IF 3.6, M22</w:t>
      </w:r>
      <w:r>
        <w:rPr>
          <w:bCs/>
          <w:sz w:val="20"/>
          <w:szCs w:val="20"/>
        </w:rPr>
        <w:t>)</w:t>
      </w:r>
    </w:p>
    <w:p w14:paraId="3263EAEB" w14:textId="232A8053" w:rsidR="00621DF4" w:rsidRPr="00B04635" w:rsidRDefault="00621DF4" w:rsidP="00621DF4">
      <w:pPr>
        <w:pStyle w:val="ListParagraph"/>
        <w:numPr>
          <w:ilvl w:val="0"/>
          <w:numId w:val="36"/>
        </w:numPr>
        <w:ind w:left="357"/>
        <w:jc w:val="both"/>
        <w:rPr>
          <w:sz w:val="20"/>
          <w:szCs w:val="20"/>
        </w:rPr>
      </w:pPr>
      <w:r w:rsidRPr="00B04635">
        <w:rPr>
          <w:sz w:val="20"/>
          <w:szCs w:val="20"/>
        </w:rPr>
        <w:t xml:space="preserve">Jankovic J, </w:t>
      </w:r>
      <w:r w:rsidRPr="00621DF4">
        <w:rPr>
          <w:b/>
          <w:sz w:val="20"/>
          <w:szCs w:val="20"/>
        </w:rPr>
        <w:t>Jandric A</w:t>
      </w:r>
      <w:r w:rsidRPr="00621DF4">
        <w:rPr>
          <w:sz w:val="20"/>
          <w:szCs w:val="20"/>
        </w:rPr>
        <w:t>,</w:t>
      </w:r>
      <w:r w:rsidRPr="00B04635">
        <w:rPr>
          <w:sz w:val="20"/>
          <w:szCs w:val="20"/>
        </w:rPr>
        <w:t xml:space="preserve"> Djurdjevic N, Vukosavljevic D, Bojic Z, Zecevic A, Stjepanovic M. Phenotype and Clinicoradiological Differences in Multifocal and Focal Bronchiectasis. Medicina (Kaunas). 2024 May 10;60(5):795. doi: 10.3390/medicina60050795 </w:t>
      </w:r>
      <w:r>
        <w:rPr>
          <w:sz w:val="20"/>
          <w:szCs w:val="20"/>
        </w:rPr>
        <w:t>(</w:t>
      </w:r>
      <w:r w:rsidRPr="00621DF4">
        <w:rPr>
          <w:sz w:val="20"/>
          <w:szCs w:val="20"/>
        </w:rPr>
        <w:t>IF 2.9</w:t>
      </w:r>
      <w:r w:rsidRPr="00621DF4">
        <w:rPr>
          <w:sz w:val="20"/>
          <w:szCs w:val="20"/>
          <w:lang w:val="sr-Cyrl-RS"/>
        </w:rPr>
        <w:t>,</w:t>
      </w:r>
      <w:r w:rsidRPr="00621DF4">
        <w:rPr>
          <w:sz w:val="20"/>
          <w:szCs w:val="20"/>
        </w:rPr>
        <w:t xml:space="preserve"> M22</w:t>
      </w:r>
      <w:r>
        <w:rPr>
          <w:sz w:val="20"/>
          <w:szCs w:val="20"/>
        </w:rPr>
        <w:t>)</w:t>
      </w:r>
    </w:p>
    <w:p w14:paraId="0671455F" w14:textId="4D50FDA9" w:rsidR="00621DF4" w:rsidRPr="00621DF4" w:rsidRDefault="00621DF4" w:rsidP="00621DF4">
      <w:pPr>
        <w:pStyle w:val="ListParagraph"/>
        <w:numPr>
          <w:ilvl w:val="0"/>
          <w:numId w:val="36"/>
        </w:numPr>
        <w:ind w:left="357"/>
        <w:jc w:val="both"/>
        <w:rPr>
          <w:color w:val="FF0000"/>
          <w:sz w:val="20"/>
          <w:szCs w:val="20"/>
        </w:rPr>
      </w:pPr>
      <w:r w:rsidRPr="00B04635">
        <w:rPr>
          <w:sz w:val="20"/>
          <w:szCs w:val="20"/>
        </w:rPr>
        <w:t>Jankovic</w:t>
      </w:r>
      <w:r>
        <w:rPr>
          <w:sz w:val="20"/>
          <w:szCs w:val="20"/>
        </w:rPr>
        <w:t xml:space="preserve"> J</w:t>
      </w:r>
      <w:r w:rsidRPr="00B04635">
        <w:rPr>
          <w:sz w:val="20"/>
          <w:szCs w:val="20"/>
        </w:rPr>
        <w:t>, Opacic</w:t>
      </w:r>
      <w:r>
        <w:rPr>
          <w:sz w:val="20"/>
          <w:szCs w:val="20"/>
        </w:rPr>
        <w:t xml:space="preserve"> J</w:t>
      </w:r>
      <w:r w:rsidRPr="00B04635">
        <w:rPr>
          <w:sz w:val="20"/>
          <w:szCs w:val="20"/>
        </w:rPr>
        <w:t xml:space="preserve">, </w:t>
      </w:r>
      <w:r w:rsidRPr="00621DF4">
        <w:rPr>
          <w:b/>
          <w:sz w:val="20"/>
          <w:szCs w:val="20"/>
        </w:rPr>
        <w:t>Jandric A</w:t>
      </w:r>
      <w:r w:rsidRPr="00B04635">
        <w:rPr>
          <w:sz w:val="20"/>
          <w:szCs w:val="20"/>
        </w:rPr>
        <w:t xml:space="preserve">, Bojic </w:t>
      </w:r>
      <w:r>
        <w:rPr>
          <w:sz w:val="20"/>
          <w:szCs w:val="20"/>
        </w:rPr>
        <w:t>Z</w:t>
      </w:r>
      <w:r w:rsidRPr="00B04635">
        <w:rPr>
          <w:sz w:val="20"/>
          <w:szCs w:val="20"/>
        </w:rPr>
        <w:t>, Lesevic</w:t>
      </w:r>
      <w:r>
        <w:rPr>
          <w:sz w:val="20"/>
          <w:szCs w:val="20"/>
        </w:rPr>
        <w:t xml:space="preserve"> I</w:t>
      </w:r>
      <w:r w:rsidRPr="00B04635">
        <w:rPr>
          <w:sz w:val="20"/>
          <w:szCs w:val="20"/>
        </w:rPr>
        <w:t>. Pulmonary or not the question is now? False pulmonary radiological manifestation of nonpulmonary</w:t>
      </w:r>
      <w:r>
        <w:rPr>
          <w:sz w:val="20"/>
          <w:szCs w:val="20"/>
        </w:rPr>
        <w:t xml:space="preserve"> </w:t>
      </w:r>
      <w:r w:rsidRPr="00621DF4">
        <w:rPr>
          <w:sz w:val="20"/>
          <w:szCs w:val="20"/>
        </w:rPr>
        <w:t xml:space="preserve">Diseases. Revista de Educacion. 2023; 402 (11): 2-9 </w:t>
      </w:r>
      <w:r>
        <w:rPr>
          <w:sz w:val="20"/>
          <w:szCs w:val="20"/>
        </w:rPr>
        <w:t>(</w:t>
      </w:r>
      <w:r w:rsidRPr="00621DF4">
        <w:rPr>
          <w:sz w:val="20"/>
          <w:szCs w:val="20"/>
        </w:rPr>
        <w:t>IF 1</w:t>
      </w:r>
      <w:r w:rsidRPr="00621DF4">
        <w:rPr>
          <w:sz w:val="20"/>
          <w:szCs w:val="20"/>
          <w:lang w:val="sr-Cyrl-RS"/>
        </w:rPr>
        <w:t>.</w:t>
      </w:r>
      <w:r w:rsidRPr="00621DF4">
        <w:rPr>
          <w:sz w:val="20"/>
          <w:szCs w:val="20"/>
        </w:rPr>
        <w:t>217</w:t>
      </w:r>
      <w:r w:rsidRPr="00621DF4">
        <w:rPr>
          <w:sz w:val="20"/>
          <w:szCs w:val="20"/>
          <w:lang w:val="sr-Cyrl-RS"/>
        </w:rPr>
        <w:t>,</w:t>
      </w:r>
      <w:r w:rsidRPr="00621DF4">
        <w:rPr>
          <w:sz w:val="20"/>
          <w:szCs w:val="20"/>
        </w:rPr>
        <w:t xml:space="preserve"> M23</w:t>
      </w:r>
      <w:r>
        <w:rPr>
          <w:sz w:val="20"/>
          <w:szCs w:val="20"/>
        </w:rPr>
        <w:t>)</w:t>
      </w:r>
    </w:p>
    <w:p w14:paraId="427F1418" w14:textId="34DA7731" w:rsidR="00621DF4" w:rsidRPr="00B04635" w:rsidRDefault="00621DF4" w:rsidP="00621DF4">
      <w:pPr>
        <w:pStyle w:val="ListParagraph"/>
        <w:numPr>
          <w:ilvl w:val="0"/>
          <w:numId w:val="36"/>
        </w:numPr>
        <w:ind w:left="357"/>
        <w:jc w:val="both"/>
        <w:rPr>
          <w:sz w:val="20"/>
          <w:szCs w:val="20"/>
        </w:rPr>
      </w:pPr>
      <w:r w:rsidRPr="00B04635">
        <w:rPr>
          <w:bCs/>
          <w:sz w:val="20"/>
          <w:szCs w:val="20"/>
        </w:rPr>
        <w:t>Jankovic J</w:t>
      </w:r>
      <w:r w:rsidRPr="00B04635">
        <w:rPr>
          <w:sz w:val="20"/>
          <w:szCs w:val="20"/>
        </w:rPr>
        <w:t xml:space="preserve">, Milenkovic B, Skrobic O, Ivanovic N, Djurdjevic N, Buha I, </w:t>
      </w:r>
      <w:r w:rsidRPr="00621DF4">
        <w:rPr>
          <w:b/>
          <w:sz w:val="20"/>
          <w:szCs w:val="20"/>
        </w:rPr>
        <w:t>Jandric A</w:t>
      </w:r>
      <w:r w:rsidRPr="00621DF4">
        <w:rPr>
          <w:sz w:val="20"/>
          <w:szCs w:val="20"/>
        </w:rPr>
        <w:t>,</w:t>
      </w:r>
      <w:r w:rsidRPr="00B04635">
        <w:rPr>
          <w:sz w:val="20"/>
          <w:szCs w:val="20"/>
        </w:rPr>
        <w:t xml:space="preserve"> Colic N, Milin-Lazovic J Achalasia Subtype Differences Based on Respiratory Symptoms and Radiographic Findings Diagnostics (Basel). 2023 Jun 28;13(13):2198. doi: 10.3390/diagnostics13132198, </w:t>
      </w:r>
      <w:r>
        <w:rPr>
          <w:sz w:val="20"/>
          <w:szCs w:val="20"/>
        </w:rPr>
        <w:t>(</w:t>
      </w:r>
      <w:r w:rsidRPr="00621DF4">
        <w:rPr>
          <w:bCs/>
          <w:sz w:val="20"/>
          <w:szCs w:val="20"/>
        </w:rPr>
        <w:t>IF 3.6, M22</w:t>
      </w:r>
      <w:r>
        <w:rPr>
          <w:bCs/>
          <w:sz w:val="20"/>
          <w:szCs w:val="20"/>
        </w:rPr>
        <w:t>)</w:t>
      </w:r>
    </w:p>
    <w:p w14:paraId="2032BA9B" w14:textId="398887C7" w:rsidR="00621DF4" w:rsidRPr="00B04635" w:rsidRDefault="00621DF4" w:rsidP="00621DF4">
      <w:pPr>
        <w:pStyle w:val="ListParagraph"/>
        <w:numPr>
          <w:ilvl w:val="0"/>
          <w:numId w:val="36"/>
        </w:numPr>
        <w:ind w:left="357"/>
        <w:jc w:val="both"/>
        <w:rPr>
          <w:sz w:val="20"/>
          <w:szCs w:val="20"/>
        </w:rPr>
      </w:pPr>
      <w:r w:rsidRPr="00B04635">
        <w:rPr>
          <w:sz w:val="20"/>
          <w:szCs w:val="20"/>
        </w:rPr>
        <w:t xml:space="preserve">Jankovic </w:t>
      </w:r>
      <w:r w:rsidR="00AF4945">
        <w:rPr>
          <w:sz w:val="20"/>
          <w:szCs w:val="20"/>
        </w:rPr>
        <w:t>J</w:t>
      </w:r>
      <w:r w:rsidRPr="00B04635">
        <w:rPr>
          <w:sz w:val="20"/>
          <w:szCs w:val="20"/>
        </w:rPr>
        <w:t xml:space="preserve">, Milenkovic </w:t>
      </w:r>
      <w:r w:rsidR="00AF4945">
        <w:rPr>
          <w:sz w:val="20"/>
          <w:szCs w:val="20"/>
        </w:rPr>
        <w:t>B</w:t>
      </w:r>
      <w:r w:rsidRPr="00B04635">
        <w:rPr>
          <w:sz w:val="20"/>
          <w:szCs w:val="20"/>
        </w:rPr>
        <w:t>, Buha</w:t>
      </w:r>
      <w:r w:rsidR="00AF4945">
        <w:rPr>
          <w:sz w:val="20"/>
          <w:szCs w:val="20"/>
        </w:rPr>
        <w:t xml:space="preserve"> I</w:t>
      </w:r>
      <w:r w:rsidRPr="00B04635">
        <w:rPr>
          <w:sz w:val="20"/>
          <w:szCs w:val="20"/>
        </w:rPr>
        <w:t xml:space="preserve">, </w:t>
      </w:r>
      <w:r w:rsidRPr="00AF4945">
        <w:rPr>
          <w:b/>
          <w:sz w:val="20"/>
          <w:szCs w:val="20"/>
        </w:rPr>
        <w:t>Jandric</w:t>
      </w:r>
      <w:r w:rsidR="00AF4945" w:rsidRPr="00AF4945">
        <w:rPr>
          <w:b/>
          <w:sz w:val="20"/>
          <w:szCs w:val="20"/>
        </w:rPr>
        <w:t xml:space="preserve"> A</w:t>
      </w:r>
      <w:r w:rsidRPr="00B04635">
        <w:rPr>
          <w:sz w:val="20"/>
          <w:szCs w:val="20"/>
        </w:rPr>
        <w:t>, Aleksandric</w:t>
      </w:r>
      <w:r w:rsidR="00AF4945">
        <w:rPr>
          <w:sz w:val="20"/>
          <w:szCs w:val="20"/>
        </w:rPr>
        <w:t xml:space="preserve"> D</w:t>
      </w:r>
      <w:r w:rsidRPr="00B04635">
        <w:rPr>
          <w:sz w:val="20"/>
          <w:szCs w:val="20"/>
        </w:rPr>
        <w:t xml:space="preserve">, Bogosavljevic </w:t>
      </w:r>
      <w:r w:rsidR="00AF4945">
        <w:rPr>
          <w:sz w:val="20"/>
          <w:szCs w:val="20"/>
        </w:rPr>
        <w:t>N</w:t>
      </w:r>
      <w:r w:rsidRPr="00B04635">
        <w:rPr>
          <w:sz w:val="20"/>
          <w:szCs w:val="20"/>
        </w:rPr>
        <w:t>, Colic</w:t>
      </w:r>
      <w:r w:rsidR="00AF4945">
        <w:rPr>
          <w:sz w:val="20"/>
          <w:szCs w:val="20"/>
        </w:rPr>
        <w:t xml:space="preserve"> N</w:t>
      </w:r>
      <w:r w:rsidRPr="00B04635">
        <w:rPr>
          <w:sz w:val="20"/>
          <w:szCs w:val="20"/>
        </w:rPr>
        <w:t xml:space="preserve">. OSTEOPOROSIS IN PATIENTS WITH COPD AND IMPACT ON QUALITY OF LIFE. Revista de Educacion. 2023; 402 (10): 46-8 </w:t>
      </w:r>
      <w:r w:rsidR="00AF4945" w:rsidRPr="00AF4945">
        <w:rPr>
          <w:sz w:val="20"/>
          <w:szCs w:val="20"/>
        </w:rPr>
        <w:t>(</w:t>
      </w:r>
      <w:r w:rsidRPr="00AF4945">
        <w:rPr>
          <w:sz w:val="20"/>
          <w:szCs w:val="20"/>
        </w:rPr>
        <w:t>IF 1</w:t>
      </w:r>
      <w:r w:rsidR="00AF4945">
        <w:rPr>
          <w:sz w:val="20"/>
          <w:szCs w:val="20"/>
        </w:rPr>
        <w:t>.</w:t>
      </w:r>
      <w:r w:rsidRPr="00AF4945">
        <w:rPr>
          <w:sz w:val="20"/>
          <w:szCs w:val="20"/>
        </w:rPr>
        <w:t>217</w:t>
      </w:r>
      <w:r w:rsidR="00AF4945" w:rsidRPr="00AF4945">
        <w:rPr>
          <w:sz w:val="20"/>
          <w:szCs w:val="20"/>
        </w:rPr>
        <w:t>,</w:t>
      </w:r>
      <w:r w:rsidRPr="00AF4945">
        <w:rPr>
          <w:sz w:val="20"/>
          <w:szCs w:val="20"/>
        </w:rPr>
        <w:t xml:space="preserve"> M23</w:t>
      </w:r>
      <w:r w:rsidR="00AF4945" w:rsidRPr="00AF4945">
        <w:rPr>
          <w:sz w:val="20"/>
          <w:szCs w:val="20"/>
        </w:rPr>
        <w:t>)</w:t>
      </w:r>
    </w:p>
    <w:p w14:paraId="552D96A3" w14:textId="460815FB" w:rsidR="00621DF4" w:rsidRPr="00B04635" w:rsidRDefault="00621DF4" w:rsidP="00621DF4">
      <w:pPr>
        <w:pStyle w:val="ListParagraph"/>
        <w:numPr>
          <w:ilvl w:val="0"/>
          <w:numId w:val="36"/>
        </w:numPr>
        <w:ind w:left="357"/>
        <w:jc w:val="both"/>
        <w:rPr>
          <w:iCs/>
          <w:sz w:val="20"/>
          <w:szCs w:val="20"/>
        </w:rPr>
      </w:pPr>
      <w:r w:rsidRPr="00B04635">
        <w:rPr>
          <w:sz w:val="20"/>
          <w:szCs w:val="20"/>
        </w:rPr>
        <w:t xml:space="preserve">Jankovic J, Djurdjevic N, </w:t>
      </w:r>
      <w:r w:rsidRPr="00AF4945">
        <w:rPr>
          <w:b/>
          <w:sz w:val="20"/>
          <w:szCs w:val="20"/>
        </w:rPr>
        <w:t>Jandric A</w:t>
      </w:r>
      <w:r w:rsidRPr="00B04635">
        <w:rPr>
          <w:sz w:val="20"/>
          <w:szCs w:val="20"/>
        </w:rPr>
        <w:t>, Karic U, Milivojevic I, Ratkovic A, Buha I. The influence of gender differences on the illness perception and women’s point of view on COPD. Bratisl Med J 2023; 124 (11) : 797 – 801</w:t>
      </w:r>
      <w:r w:rsidRPr="00B04635">
        <w:rPr>
          <w:sz w:val="20"/>
          <w:szCs w:val="20"/>
          <w:lang w:val="sr-Cyrl-RS"/>
        </w:rPr>
        <w:t xml:space="preserve"> </w:t>
      </w:r>
      <w:r w:rsidR="00AF4945" w:rsidRPr="00AF4945">
        <w:rPr>
          <w:sz w:val="20"/>
          <w:szCs w:val="20"/>
        </w:rPr>
        <w:t xml:space="preserve">(IF </w:t>
      </w:r>
      <w:r w:rsidR="00AF4945" w:rsidRPr="00AF4945">
        <w:rPr>
          <w:sz w:val="20"/>
          <w:szCs w:val="20"/>
          <w:lang w:val="sr-Cyrl-RS"/>
        </w:rPr>
        <w:t>1</w:t>
      </w:r>
      <w:r w:rsidR="00AF4945" w:rsidRPr="00AF4945">
        <w:rPr>
          <w:sz w:val="20"/>
          <w:szCs w:val="20"/>
        </w:rPr>
        <w:t>.</w:t>
      </w:r>
      <w:r w:rsidR="00AF4945" w:rsidRPr="00AF4945">
        <w:rPr>
          <w:sz w:val="20"/>
          <w:szCs w:val="20"/>
          <w:lang w:val="sr-Cyrl-RS"/>
        </w:rPr>
        <w:t>51</w:t>
      </w:r>
      <w:r w:rsidR="00AF4945" w:rsidRPr="00AF4945">
        <w:rPr>
          <w:sz w:val="20"/>
          <w:szCs w:val="20"/>
        </w:rPr>
        <w:t xml:space="preserve">, </w:t>
      </w:r>
      <w:r w:rsidRPr="00AF4945">
        <w:rPr>
          <w:sz w:val="20"/>
          <w:szCs w:val="20"/>
          <w:lang w:val="sr-Cyrl-RS"/>
        </w:rPr>
        <w:t>М23</w:t>
      </w:r>
      <w:r w:rsidR="00AF4945" w:rsidRPr="00AF4945">
        <w:rPr>
          <w:sz w:val="20"/>
          <w:szCs w:val="20"/>
        </w:rPr>
        <w:t>)</w:t>
      </w:r>
      <w:r w:rsidRPr="00B04635">
        <w:rPr>
          <w:b/>
          <w:sz w:val="20"/>
          <w:szCs w:val="20"/>
          <w:lang w:val="sr-Cyrl-RS"/>
        </w:rPr>
        <w:t xml:space="preserve"> </w:t>
      </w:r>
    </w:p>
    <w:p w14:paraId="50F8CC3F" w14:textId="77777777" w:rsidR="00621DF4" w:rsidRPr="00B04635" w:rsidRDefault="00621DF4" w:rsidP="00621DF4">
      <w:pPr>
        <w:jc w:val="both"/>
        <w:rPr>
          <w:iCs/>
          <w:sz w:val="20"/>
          <w:szCs w:val="20"/>
        </w:rPr>
      </w:pPr>
    </w:p>
    <w:p w14:paraId="73C06F57" w14:textId="77777777" w:rsidR="00621DF4" w:rsidRPr="00B04635" w:rsidRDefault="00621DF4" w:rsidP="00621DF4">
      <w:pPr>
        <w:ind w:left="360"/>
        <w:jc w:val="both"/>
        <w:rPr>
          <w:b/>
          <w:sz w:val="20"/>
          <w:szCs w:val="20"/>
          <w:lang w:val="sr-Cyrl-RS"/>
        </w:rPr>
      </w:pPr>
    </w:p>
    <w:p w14:paraId="387C505F" w14:textId="77777777" w:rsidR="00621DF4" w:rsidRPr="00B04635" w:rsidRDefault="00621DF4" w:rsidP="00AF4945">
      <w:pPr>
        <w:jc w:val="both"/>
        <w:rPr>
          <w:sz w:val="20"/>
          <w:szCs w:val="20"/>
          <w:lang w:val="sr-Cyrl-RS"/>
        </w:rPr>
      </w:pPr>
      <w:r w:rsidRPr="00B04635">
        <w:rPr>
          <w:b/>
          <w:sz w:val="20"/>
          <w:szCs w:val="20"/>
          <w:lang w:val="sr-Cyrl-RS"/>
        </w:rPr>
        <w:lastRenderedPageBreak/>
        <w:t>Остали радови у часописима са ЈЦР листе</w:t>
      </w:r>
    </w:p>
    <w:p w14:paraId="1424186B" w14:textId="0D44E577" w:rsidR="00621DF4" w:rsidRPr="00B04635" w:rsidRDefault="00621DF4" w:rsidP="00621DF4">
      <w:pPr>
        <w:pStyle w:val="ListParagraph"/>
        <w:numPr>
          <w:ilvl w:val="0"/>
          <w:numId w:val="37"/>
        </w:numPr>
        <w:rPr>
          <w:b/>
          <w:sz w:val="20"/>
          <w:szCs w:val="20"/>
        </w:rPr>
      </w:pPr>
      <w:r w:rsidRPr="00B04635">
        <w:rPr>
          <w:sz w:val="20"/>
          <w:szCs w:val="20"/>
        </w:rPr>
        <w:t xml:space="preserve">Jankovic J, Ilic B, Djurdjevic N, </w:t>
      </w:r>
      <w:r w:rsidRPr="00AF4945">
        <w:rPr>
          <w:b/>
          <w:sz w:val="20"/>
          <w:szCs w:val="20"/>
        </w:rPr>
        <w:t>Jandric A</w:t>
      </w:r>
      <w:r w:rsidRPr="00B04635">
        <w:rPr>
          <w:sz w:val="20"/>
          <w:szCs w:val="20"/>
        </w:rPr>
        <w:t xml:space="preserve">. ADA AS MAIN BIOCHEMICAL MARKER IN PATIENTS WITH TUBERCULOUS EFFUSION. J Med Biochem 42: 722–726, 2023 </w:t>
      </w:r>
      <w:r w:rsidR="00AF4945" w:rsidRPr="00AF4945">
        <w:rPr>
          <w:sz w:val="20"/>
          <w:szCs w:val="20"/>
        </w:rPr>
        <w:t>(</w:t>
      </w:r>
      <w:r w:rsidRPr="00AF4945">
        <w:rPr>
          <w:sz w:val="20"/>
          <w:szCs w:val="20"/>
        </w:rPr>
        <w:t>IF 1</w:t>
      </w:r>
      <w:r w:rsidR="00AF4945" w:rsidRPr="00AF4945">
        <w:rPr>
          <w:sz w:val="20"/>
          <w:szCs w:val="20"/>
        </w:rPr>
        <w:t>.</w:t>
      </w:r>
      <w:r w:rsidRPr="00AF4945">
        <w:rPr>
          <w:sz w:val="20"/>
          <w:szCs w:val="20"/>
        </w:rPr>
        <w:t>08</w:t>
      </w:r>
      <w:r w:rsidR="00AF4945" w:rsidRPr="00AF4945">
        <w:rPr>
          <w:sz w:val="20"/>
          <w:szCs w:val="20"/>
        </w:rPr>
        <w:t xml:space="preserve">, </w:t>
      </w:r>
      <w:r w:rsidR="00AF4945" w:rsidRPr="00AF4945">
        <w:rPr>
          <w:sz w:val="20"/>
          <w:szCs w:val="20"/>
          <w:lang w:val="sr-Cyrl-RS"/>
        </w:rPr>
        <w:t>М23 ½</w:t>
      </w:r>
      <w:r w:rsidR="00AF4945" w:rsidRPr="00AF4945">
        <w:rPr>
          <w:sz w:val="20"/>
          <w:szCs w:val="20"/>
        </w:rPr>
        <w:t>)</w:t>
      </w:r>
    </w:p>
    <w:p w14:paraId="34A9598B" w14:textId="2F90C98B" w:rsidR="00621DF4" w:rsidRPr="00AF4945" w:rsidRDefault="00621DF4" w:rsidP="00AF4945">
      <w:pPr>
        <w:jc w:val="both"/>
        <w:rPr>
          <w:sz w:val="20"/>
          <w:szCs w:val="20"/>
        </w:rPr>
      </w:pPr>
    </w:p>
    <w:p w14:paraId="5FDCF1BA" w14:textId="77777777" w:rsidR="00621DF4" w:rsidRPr="00B04635" w:rsidRDefault="00621DF4" w:rsidP="00621DF4">
      <w:pPr>
        <w:jc w:val="both"/>
        <w:rPr>
          <w:b/>
          <w:sz w:val="20"/>
          <w:szCs w:val="20"/>
          <w:lang w:val="sr-Cyrl-RS"/>
        </w:rPr>
      </w:pPr>
      <w:r w:rsidRPr="00B04635">
        <w:rPr>
          <w:b/>
          <w:sz w:val="20"/>
          <w:szCs w:val="20"/>
          <w:lang w:val="sr-Cyrl-RS"/>
        </w:rPr>
        <w:t>Радови у часописима који нису индексирани у базама података</w:t>
      </w:r>
    </w:p>
    <w:p w14:paraId="3A324A4E" w14:textId="77777777" w:rsidR="00621DF4" w:rsidRPr="00B04635" w:rsidRDefault="00621DF4" w:rsidP="00621DF4">
      <w:pPr>
        <w:numPr>
          <w:ilvl w:val="0"/>
          <w:numId w:val="38"/>
        </w:numPr>
        <w:rPr>
          <w:sz w:val="20"/>
          <w:szCs w:val="20"/>
        </w:rPr>
      </w:pPr>
      <w:r w:rsidRPr="00B04635">
        <w:rPr>
          <w:sz w:val="20"/>
          <w:szCs w:val="20"/>
        </w:rPr>
        <w:t xml:space="preserve">Jankovic J, Buha I, </w:t>
      </w:r>
      <w:r w:rsidRPr="00235C5A">
        <w:rPr>
          <w:b/>
          <w:sz w:val="20"/>
          <w:szCs w:val="20"/>
        </w:rPr>
        <w:t>Jandric A</w:t>
      </w:r>
      <w:r w:rsidRPr="00B04635">
        <w:rPr>
          <w:sz w:val="20"/>
          <w:szCs w:val="20"/>
        </w:rPr>
        <w:t>, Opacic J. CHRONIC OBSTRUCTIVE PULMONARY DISEASE AND OSTEOPOROSIS. Galenika Medical Journal, 2023; 2(7)65-68</w:t>
      </w:r>
    </w:p>
    <w:p w14:paraId="36597518" w14:textId="77777777" w:rsidR="00621DF4" w:rsidRPr="00B04635" w:rsidRDefault="00621DF4" w:rsidP="00621DF4">
      <w:pPr>
        <w:numPr>
          <w:ilvl w:val="0"/>
          <w:numId w:val="38"/>
        </w:numPr>
        <w:rPr>
          <w:sz w:val="20"/>
          <w:szCs w:val="20"/>
        </w:rPr>
      </w:pPr>
      <w:r w:rsidRPr="00B04635">
        <w:rPr>
          <w:sz w:val="20"/>
          <w:szCs w:val="20"/>
        </w:rPr>
        <w:t xml:space="preserve">Jankovic </w:t>
      </w:r>
      <w:r w:rsidRPr="00B04635">
        <w:rPr>
          <w:sz w:val="20"/>
          <w:szCs w:val="20"/>
          <w:u w:val="single"/>
        </w:rPr>
        <w:t>J</w:t>
      </w:r>
      <w:r w:rsidRPr="00B04635">
        <w:rPr>
          <w:sz w:val="20"/>
          <w:szCs w:val="20"/>
        </w:rPr>
        <w:t xml:space="preserve">, </w:t>
      </w:r>
      <w:r w:rsidRPr="00235C5A">
        <w:rPr>
          <w:b/>
          <w:sz w:val="20"/>
          <w:szCs w:val="20"/>
        </w:rPr>
        <w:t>Jandric A</w:t>
      </w:r>
      <w:r w:rsidRPr="00B04635">
        <w:rPr>
          <w:sz w:val="20"/>
          <w:szCs w:val="20"/>
        </w:rPr>
        <w:t>, Jordanova E. Vanbolnički stečene pneumonije. Halo 194. 2022; 28(3):82-87.</w:t>
      </w:r>
    </w:p>
    <w:p w14:paraId="20EDDCA2" w14:textId="77777777" w:rsidR="00621DF4" w:rsidRPr="00B04635" w:rsidRDefault="00621DF4" w:rsidP="00621DF4">
      <w:pPr>
        <w:numPr>
          <w:ilvl w:val="0"/>
          <w:numId w:val="38"/>
        </w:numPr>
        <w:rPr>
          <w:sz w:val="20"/>
          <w:szCs w:val="20"/>
        </w:rPr>
      </w:pPr>
      <w:r w:rsidRPr="00B04635">
        <w:rPr>
          <w:sz w:val="20"/>
          <w:szCs w:val="20"/>
        </w:rPr>
        <w:t xml:space="preserve">Jankovic J, Djurdjevic N, </w:t>
      </w:r>
      <w:r w:rsidRPr="00235C5A">
        <w:rPr>
          <w:bCs/>
          <w:sz w:val="20"/>
          <w:szCs w:val="20"/>
        </w:rPr>
        <w:t>Jandric A</w:t>
      </w:r>
      <w:r w:rsidRPr="00B04635">
        <w:rPr>
          <w:sz w:val="20"/>
          <w:szCs w:val="20"/>
        </w:rPr>
        <w:t>, Mitic J, Bojic Z. Case Report of Rare Presentation Double Primary Tumor - Colon Carcinoma and Malignant Pleural Mesothelioma. JOJ Case Stud. 2022; 13(5): 555872</w:t>
      </w:r>
    </w:p>
    <w:p w14:paraId="0FFFC89D" w14:textId="77777777" w:rsidR="00621DF4" w:rsidRPr="00B04635" w:rsidRDefault="00621DF4" w:rsidP="00621DF4">
      <w:pPr>
        <w:jc w:val="both"/>
        <w:rPr>
          <w:bCs/>
          <w:sz w:val="20"/>
          <w:szCs w:val="20"/>
        </w:rPr>
      </w:pPr>
    </w:p>
    <w:p w14:paraId="62BFD758" w14:textId="77777777" w:rsidR="00621DF4" w:rsidRPr="00B04635" w:rsidRDefault="00621DF4" w:rsidP="00621DF4">
      <w:pPr>
        <w:jc w:val="both"/>
        <w:rPr>
          <w:sz w:val="20"/>
          <w:szCs w:val="20"/>
          <w:lang w:val="sr-Latn-RS"/>
        </w:rPr>
      </w:pPr>
      <w:r w:rsidRPr="00B04635">
        <w:rPr>
          <w:b/>
          <w:sz w:val="20"/>
          <w:szCs w:val="20"/>
          <w:lang w:val="sr-Cyrl-RS"/>
        </w:rPr>
        <w:t xml:space="preserve">Радови у часописима индексираним у </w:t>
      </w:r>
      <w:r w:rsidRPr="00B04635">
        <w:rPr>
          <w:b/>
          <w:sz w:val="20"/>
          <w:szCs w:val="20"/>
          <w:lang w:val="sr-Latn-RS"/>
        </w:rPr>
        <w:t xml:space="preserve">SCI expanded </w:t>
      </w:r>
      <w:r w:rsidRPr="00B04635">
        <w:rPr>
          <w:b/>
          <w:sz w:val="20"/>
          <w:szCs w:val="20"/>
          <w:lang w:val="sr-Cyrl-RS"/>
        </w:rPr>
        <w:t xml:space="preserve">без </w:t>
      </w:r>
      <w:r w:rsidRPr="00B04635">
        <w:rPr>
          <w:b/>
          <w:sz w:val="20"/>
          <w:szCs w:val="20"/>
          <w:lang w:val="sr-Latn-RS"/>
        </w:rPr>
        <w:t>IF</w:t>
      </w:r>
    </w:p>
    <w:p w14:paraId="68797B05" w14:textId="5B19EB16" w:rsidR="00621DF4" w:rsidRPr="00235C5A" w:rsidRDefault="00621DF4" w:rsidP="00235C5A">
      <w:pPr>
        <w:jc w:val="both"/>
        <w:rPr>
          <w:b/>
          <w:sz w:val="20"/>
          <w:szCs w:val="20"/>
        </w:rPr>
      </w:pPr>
    </w:p>
    <w:p w14:paraId="716196AA" w14:textId="0C5C80A4" w:rsidR="00621DF4" w:rsidRPr="00235C5A" w:rsidRDefault="00621DF4" w:rsidP="00235C5A">
      <w:pPr>
        <w:jc w:val="both"/>
        <w:rPr>
          <w:b/>
          <w:sz w:val="20"/>
          <w:szCs w:val="20"/>
        </w:rPr>
      </w:pPr>
      <w:r w:rsidRPr="00B04635">
        <w:rPr>
          <w:b/>
          <w:sz w:val="20"/>
          <w:szCs w:val="20"/>
          <w:lang w:val="sr-Cyrl-RS"/>
        </w:rPr>
        <w:t>Извод у зборнику међународног скупа</w:t>
      </w:r>
    </w:p>
    <w:p w14:paraId="47DDEB39" w14:textId="1272F947" w:rsidR="00621DF4" w:rsidRPr="00B04635" w:rsidRDefault="00621DF4" w:rsidP="00235C5A">
      <w:pPr>
        <w:pStyle w:val="ListParagraph"/>
        <w:numPr>
          <w:ilvl w:val="0"/>
          <w:numId w:val="35"/>
        </w:numPr>
        <w:tabs>
          <w:tab w:val="clear" w:pos="0"/>
          <w:tab w:val="num" w:pos="-720"/>
        </w:tabs>
        <w:spacing w:after="160" w:line="259" w:lineRule="auto"/>
        <w:ind w:left="360"/>
        <w:rPr>
          <w:sz w:val="20"/>
          <w:szCs w:val="20"/>
        </w:rPr>
      </w:pPr>
      <w:r w:rsidRPr="00B04635">
        <w:rPr>
          <w:sz w:val="20"/>
          <w:szCs w:val="20"/>
        </w:rPr>
        <w:t>Filipović</w:t>
      </w:r>
      <w:r w:rsidR="00235C5A">
        <w:rPr>
          <w:sz w:val="20"/>
          <w:szCs w:val="20"/>
        </w:rPr>
        <w:t xml:space="preserve"> S</w:t>
      </w:r>
      <w:r w:rsidRPr="00B04635">
        <w:rPr>
          <w:sz w:val="20"/>
          <w:szCs w:val="20"/>
        </w:rPr>
        <w:t xml:space="preserve">, </w:t>
      </w:r>
      <w:r w:rsidR="00235C5A">
        <w:rPr>
          <w:sz w:val="20"/>
          <w:szCs w:val="20"/>
        </w:rPr>
        <w:t>V</w:t>
      </w:r>
      <w:r w:rsidRPr="00B04635">
        <w:rPr>
          <w:sz w:val="20"/>
          <w:szCs w:val="20"/>
        </w:rPr>
        <w:t>učinić-Mihailović</w:t>
      </w:r>
      <w:r w:rsidR="00235C5A">
        <w:rPr>
          <w:sz w:val="20"/>
          <w:szCs w:val="20"/>
        </w:rPr>
        <w:t xml:space="preserve"> V</w:t>
      </w:r>
      <w:r w:rsidRPr="00B04635">
        <w:rPr>
          <w:sz w:val="20"/>
          <w:szCs w:val="20"/>
        </w:rPr>
        <w:t>,</w:t>
      </w:r>
      <w:r w:rsidR="00235C5A">
        <w:rPr>
          <w:sz w:val="20"/>
          <w:szCs w:val="20"/>
        </w:rPr>
        <w:t xml:space="preserve"> </w:t>
      </w:r>
      <w:r w:rsidRPr="00B04635">
        <w:rPr>
          <w:sz w:val="20"/>
          <w:szCs w:val="20"/>
        </w:rPr>
        <w:t>Videnović</w:t>
      </w:r>
      <w:r w:rsidR="00235C5A">
        <w:rPr>
          <w:sz w:val="20"/>
          <w:szCs w:val="20"/>
        </w:rPr>
        <w:t xml:space="preserve"> J</w:t>
      </w:r>
      <w:r w:rsidRPr="00B04635">
        <w:rPr>
          <w:sz w:val="20"/>
          <w:szCs w:val="20"/>
        </w:rPr>
        <w:t>, Stjepanović</w:t>
      </w:r>
      <w:r w:rsidR="00235C5A">
        <w:rPr>
          <w:sz w:val="20"/>
          <w:szCs w:val="20"/>
        </w:rPr>
        <w:t xml:space="preserve"> M</w:t>
      </w:r>
      <w:r w:rsidRPr="00B04635">
        <w:rPr>
          <w:sz w:val="20"/>
          <w:szCs w:val="20"/>
        </w:rPr>
        <w:t>,</w:t>
      </w:r>
      <w:r w:rsidR="00235C5A" w:rsidRPr="00235C5A">
        <w:rPr>
          <w:b/>
          <w:sz w:val="20"/>
          <w:szCs w:val="20"/>
        </w:rPr>
        <w:t xml:space="preserve"> </w:t>
      </w:r>
      <w:r w:rsidRPr="00235C5A">
        <w:rPr>
          <w:b/>
          <w:sz w:val="20"/>
          <w:szCs w:val="20"/>
        </w:rPr>
        <w:t>Jandrić</w:t>
      </w:r>
      <w:r w:rsidR="00235C5A" w:rsidRPr="00235C5A">
        <w:rPr>
          <w:b/>
          <w:sz w:val="20"/>
          <w:szCs w:val="20"/>
        </w:rPr>
        <w:t xml:space="preserve"> A</w:t>
      </w:r>
      <w:r w:rsidRPr="00B04635">
        <w:rPr>
          <w:sz w:val="20"/>
          <w:szCs w:val="20"/>
        </w:rPr>
        <w:t>. Vitamin D deficiency and activity of sarcoidosis. Eur resp J, 2016, PA827 (abstract book)</w:t>
      </w:r>
    </w:p>
    <w:p w14:paraId="24B52BCA" w14:textId="77777777" w:rsidR="00235C5A" w:rsidRPr="00235C5A" w:rsidRDefault="00621DF4" w:rsidP="00235C5A">
      <w:pPr>
        <w:pStyle w:val="NoSpacing"/>
        <w:jc w:val="both"/>
        <w:rPr>
          <w:rFonts w:ascii="Times New Roman" w:hAnsi="Times New Roman" w:cs="Times New Roman"/>
          <w:bCs/>
          <w:sz w:val="20"/>
          <w:szCs w:val="20"/>
        </w:rPr>
      </w:pPr>
      <w:r w:rsidRPr="00B04635">
        <w:rPr>
          <w:rFonts w:ascii="Times New Roman" w:hAnsi="Times New Roman" w:cs="Times New Roman"/>
          <w:b/>
          <w:sz w:val="20"/>
          <w:szCs w:val="20"/>
          <w:lang w:val="sr-Cyrl-RS"/>
        </w:rPr>
        <w:t>Извод у зборнику националног скупа</w:t>
      </w:r>
    </w:p>
    <w:p w14:paraId="36F7697B" w14:textId="6A8252F3" w:rsidR="00621DF4" w:rsidRPr="00235C5A" w:rsidRDefault="00621DF4" w:rsidP="00235C5A">
      <w:pPr>
        <w:pStyle w:val="NoSpacing"/>
        <w:numPr>
          <w:ilvl w:val="0"/>
          <w:numId w:val="41"/>
        </w:numPr>
        <w:jc w:val="both"/>
        <w:rPr>
          <w:rFonts w:ascii="Times New Roman" w:hAnsi="Times New Roman" w:cs="Times New Roman"/>
          <w:b/>
          <w:sz w:val="20"/>
          <w:szCs w:val="20"/>
          <w:lang w:val="sr-Cyrl-RS"/>
        </w:rPr>
      </w:pPr>
      <w:r w:rsidRPr="00B04635">
        <w:rPr>
          <w:rFonts w:ascii="Times New Roman" w:hAnsi="Times New Roman" w:cs="Times New Roman"/>
          <w:sz w:val="20"/>
          <w:szCs w:val="20"/>
        </w:rPr>
        <w:t xml:space="preserve">Jankovic J, </w:t>
      </w:r>
      <w:r w:rsidRPr="00B04635">
        <w:rPr>
          <w:rFonts w:ascii="Times New Roman" w:hAnsi="Times New Roman" w:cs="Times New Roman"/>
          <w:b/>
          <w:bCs/>
          <w:sz w:val="20"/>
          <w:szCs w:val="20"/>
        </w:rPr>
        <w:t>Jandric A</w:t>
      </w:r>
      <w:r w:rsidRPr="00B04635">
        <w:rPr>
          <w:rFonts w:ascii="Times New Roman" w:hAnsi="Times New Roman" w:cs="Times New Roman"/>
          <w:sz w:val="20"/>
          <w:szCs w:val="20"/>
        </w:rPr>
        <w:t xml:space="preserve">, Radoncic D, Bisevac G. Hemoptizije-pulmološki problem ili ne? 7thKongres respiratorne medicine Srbije sa međunarodnim učešćem. Vrnjačka Banja, april 2023. Abstract book, 114s  </w:t>
      </w:r>
    </w:p>
    <w:p w14:paraId="4C966AD3" w14:textId="77777777" w:rsidR="00621DF4" w:rsidRPr="00B04635" w:rsidRDefault="00621DF4" w:rsidP="00621DF4">
      <w:pPr>
        <w:pStyle w:val="NoSpacing"/>
        <w:jc w:val="both"/>
        <w:rPr>
          <w:rFonts w:ascii="Times New Roman" w:hAnsi="Times New Roman" w:cs="Times New Roman"/>
          <w:sz w:val="20"/>
          <w:szCs w:val="20"/>
          <w:lang w:val="sl-SI"/>
        </w:rPr>
      </w:pPr>
      <w:r w:rsidRPr="00B04635">
        <w:rPr>
          <w:rFonts w:ascii="Times New Roman" w:hAnsi="Times New Roman" w:cs="Times New Roman"/>
          <w:b/>
          <w:sz w:val="20"/>
          <w:szCs w:val="20"/>
          <w:lang w:val="sr-Cyrl-RS"/>
        </w:rPr>
        <w:t xml:space="preserve">   </w:t>
      </w:r>
    </w:p>
    <w:p w14:paraId="418D0402" w14:textId="77777777" w:rsidR="00621DF4" w:rsidRPr="00B04635" w:rsidRDefault="00621DF4" w:rsidP="00621DF4">
      <w:pPr>
        <w:jc w:val="both"/>
        <w:rPr>
          <w:sz w:val="20"/>
          <w:szCs w:val="20"/>
          <w:lang w:val="sl-SI"/>
        </w:rPr>
      </w:pPr>
      <w:r w:rsidRPr="00B04635">
        <w:rPr>
          <w:sz w:val="20"/>
          <w:szCs w:val="20"/>
          <w:lang w:val="sl-SI"/>
        </w:rPr>
        <w:t xml:space="preserve">ц) </w:t>
      </w:r>
      <w:r w:rsidRPr="00B04635">
        <w:rPr>
          <w:sz w:val="20"/>
          <w:szCs w:val="20"/>
          <w:lang w:val="sr-Cyrl-RS"/>
        </w:rPr>
        <w:t xml:space="preserve">  </w:t>
      </w:r>
      <w:r w:rsidRPr="00B04635">
        <w:rPr>
          <w:sz w:val="20"/>
          <w:szCs w:val="20"/>
          <w:lang w:val="sl-SI"/>
        </w:rPr>
        <w:t>Цитираност</w:t>
      </w:r>
      <w:r w:rsidRPr="00B04635">
        <w:rPr>
          <w:sz w:val="20"/>
          <w:szCs w:val="20"/>
          <w:lang w:val="sr-Cyrl-RS"/>
        </w:rPr>
        <w:t xml:space="preserve">: према индексној бази </w:t>
      </w:r>
      <w:r w:rsidRPr="00B04635">
        <w:rPr>
          <w:sz w:val="20"/>
          <w:szCs w:val="20"/>
          <w:lang w:val="sr-Latn-RS"/>
        </w:rPr>
        <w:t xml:space="preserve">SCOPUS </w:t>
      </w:r>
      <w:r w:rsidRPr="00B04635">
        <w:rPr>
          <w:sz w:val="20"/>
          <w:szCs w:val="20"/>
          <w:lang w:val="sr-Cyrl-RS"/>
        </w:rPr>
        <w:t xml:space="preserve"> 02.06.2026.</w:t>
      </w:r>
      <w:r w:rsidRPr="00B04635">
        <w:rPr>
          <w:sz w:val="20"/>
          <w:szCs w:val="20"/>
          <w:lang w:val="sr-Latn-RS"/>
        </w:rPr>
        <w:t xml:space="preserve">: </w:t>
      </w:r>
      <w:r w:rsidRPr="00B04635">
        <w:rPr>
          <w:sz w:val="20"/>
          <w:szCs w:val="20"/>
          <w:lang w:val="sr-Cyrl-RS"/>
        </w:rPr>
        <w:t>103</w:t>
      </w:r>
      <w:r w:rsidRPr="00B04635">
        <w:rPr>
          <w:sz w:val="20"/>
          <w:szCs w:val="20"/>
          <w:lang w:val="sr-Latn-RS"/>
        </w:rPr>
        <w:t xml:space="preserve"> хетеро</w:t>
      </w:r>
      <w:r w:rsidRPr="00B04635">
        <w:rPr>
          <w:sz w:val="20"/>
          <w:szCs w:val="20"/>
          <w:lang w:val="sr-Cyrl-RS"/>
        </w:rPr>
        <w:t xml:space="preserve">цитата; </w:t>
      </w:r>
      <w:r w:rsidRPr="00B04635">
        <w:rPr>
          <w:i/>
          <w:sz w:val="20"/>
          <w:szCs w:val="20"/>
          <w:lang w:val="sr-Latn-RS"/>
        </w:rPr>
        <w:t>h-</w:t>
      </w:r>
      <w:r w:rsidRPr="00B04635">
        <w:rPr>
          <w:sz w:val="20"/>
          <w:szCs w:val="20"/>
          <w:lang w:val="sr-Cyrl-RS"/>
        </w:rPr>
        <w:t>индекс 7.</w:t>
      </w:r>
    </w:p>
    <w:p w14:paraId="59DF9505" w14:textId="77777777" w:rsidR="00621DF4" w:rsidRPr="00B04635" w:rsidRDefault="00621DF4" w:rsidP="00621DF4">
      <w:pPr>
        <w:tabs>
          <w:tab w:val="left" w:pos="180"/>
        </w:tabs>
        <w:rPr>
          <w:sz w:val="20"/>
          <w:szCs w:val="20"/>
          <w:lang w:val="sr-Latn-CS"/>
        </w:rPr>
      </w:pPr>
      <w:r w:rsidRPr="00B04635">
        <w:rPr>
          <w:sz w:val="20"/>
          <w:szCs w:val="20"/>
          <w:lang w:val="sl-SI"/>
        </w:rPr>
        <w:t xml:space="preserve">е) </w:t>
      </w:r>
      <w:r w:rsidRPr="00B04635">
        <w:rPr>
          <w:sz w:val="20"/>
          <w:szCs w:val="20"/>
          <w:lang w:val="sr-Cyrl-RS"/>
        </w:rPr>
        <w:t xml:space="preserve">  </w:t>
      </w:r>
      <w:r w:rsidRPr="00B04635">
        <w:rPr>
          <w:bCs/>
          <w:sz w:val="20"/>
          <w:szCs w:val="20"/>
          <w:lang w:val="sr-Cyrl-RS"/>
        </w:rPr>
        <w:t xml:space="preserve"> Рецезент студентских научно-истраживачких радова, </w:t>
      </w:r>
    </w:p>
    <w:p w14:paraId="7164C7EA" w14:textId="77777777" w:rsidR="00621DF4" w:rsidRPr="00B04635" w:rsidRDefault="00621DF4" w:rsidP="00621DF4">
      <w:pPr>
        <w:tabs>
          <w:tab w:val="left" w:pos="180"/>
        </w:tabs>
        <w:jc w:val="both"/>
        <w:rPr>
          <w:sz w:val="20"/>
          <w:szCs w:val="20"/>
          <w:lang w:val="sr-Latn-CS"/>
        </w:rPr>
      </w:pPr>
    </w:p>
    <w:p w14:paraId="425659D0" w14:textId="77777777" w:rsidR="00621DF4" w:rsidRPr="00B04635" w:rsidRDefault="00621DF4" w:rsidP="00621DF4">
      <w:pPr>
        <w:jc w:val="both"/>
        <w:rPr>
          <w:sz w:val="20"/>
          <w:szCs w:val="20"/>
          <w:lang w:val="sr-Cyrl-RS"/>
        </w:rPr>
      </w:pPr>
    </w:p>
    <w:p w14:paraId="05C05982" w14:textId="77777777" w:rsidR="00621DF4" w:rsidRPr="00235C5A" w:rsidRDefault="00621DF4" w:rsidP="00621DF4">
      <w:pPr>
        <w:jc w:val="both"/>
        <w:rPr>
          <w:b/>
          <w:bCs/>
          <w:sz w:val="20"/>
          <w:szCs w:val="20"/>
          <w:lang w:val="sl-SI"/>
        </w:rPr>
      </w:pPr>
      <w:r w:rsidRPr="00235C5A">
        <w:rPr>
          <w:b/>
          <w:bCs/>
          <w:sz w:val="20"/>
          <w:szCs w:val="20"/>
          <w:lang w:val="sr-Cyrl-RS"/>
        </w:rPr>
        <w:t>Ђ</w:t>
      </w:r>
      <w:r w:rsidRPr="00235C5A">
        <w:rPr>
          <w:b/>
          <w:bCs/>
          <w:sz w:val="20"/>
          <w:szCs w:val="20"/>
          <w:lang w:val="sl-SI"/>
        </w:rPr>
        <w:t>. ОЦЕНА О РЕЗУЛТАТИМА НАУЧНОГ И ИСТРАЖИВАЧКОГ РАДА</w:t>
      </w:r>
    </w:p>
    <w:p w14:paraId="3F3674A4" w14:textId="77777777" w:rsidR="00621DF4" w:rsidRPr="00B04635" w:rsidRDefault="00621DF4" w:rsidP="00621DF4">
      <w:pPr>
        <w:jc w:val="both"/>
        <w:rPr>
          <w:sz w:val="20"/>
          <w:szCs w:val="20"/>
          <w:lang w:val="sl-SI"/>
        </w:rPr>
      </w:pPr>
    </w:p>
    <w:p w14:paraId="27259C0F" w14:textId="77777777" w:rsidR="00621DF4" w:rsidRPr="00B04635" w:rsidRDefault="00621DF4" w:rsidP="00621D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05"/>
        </w:tabs>
        <w:jc w:val="both"/>
        <w:rPr>
          <w:rFonts w:eastAsia="Arial Unicode MS"/>
          <w:color w:val="000000"/>
          <w:sz w:val="20"/>
          <w:szCs w:val="20"/>
          <w:lang w:val="sr-Cyrl-RS"/>
        </w:rPr>
      </w:pPr>
      <w:r w:rsidRPr="00B04635">
        <w:rPr>
          <w:rFonts w:eastAsia="Arial Unicode MS"/>
          <w:b/>
          <w:bCs/>
          <w:color w:val="000000"/>
          <w:sz w:val="20"/>
          <w:szCs w:val="20"/>
          <w:lang w:val="sl-SI"/>
        </w:rPr>
        <w:t>Др</w:t>
      </w:r>
      <w:r w:rsidRPr="00B04635">
        <w:rPr>
          <w:rFonts w:eastAsia="Arial Unicode MS"/>
          <w:color w:val="000000"/>
          <w:sz w:val="20"/>
          <w:szCs w:val="20"/>
          <w:lang w:val="sl-SI"/>
        </w:rPr>
        <w:t xml:space="preserve"> </w:t>
      </w:r>
      <w:r w:rsidRPr="00B04635">
        <w:rPr>
          <w:rFonts w:eastAsia="Arial Unicode MS"/>
          <w:b/>
          <w:bCs/>
          <w:color w:val="000000"/>
          <w:sz w:val="20"/>
          <w:szCs w:val="20"/>
          <w:lang w:val="sr-Cyrl-RS"/>
        </w:rPr>
        <w:t>Александар Јандрић</w:t>
      </w:r>
      <w:r w:rsidRPr="00B04635">
        <w:rPr>
          <w:rFonts w:eastAsia="Arial Unicode MS"/>
          <w:color w:val="000000"/>
          <w:sz w:val="20"/>
          <w:szCs w:val="20"/>
          <w:lang w:val="sl-SI"/>
        </w:rPr>
        <w:t>, је до сада објави</w:t>
      </w:r>
      <w:r w:rsidRPr="00B04635">
        <w:rPr>
          <w:rFonts w:eastAsia="Arial Unicode MS"/>
          <w:color w:val="000000"/>
          <w:sz w:val="20"/>
          <w:szCs w:val="20"/>
          <w:lang w:val="sr-Cyrl-RS"/>
        </w:rPr>
        <w:t>о</w:t>
      </w:r>
      <w:r w:rsidRPr="00B04635">
        <w:rPr>
          <w:rFonts w:eastAsia="Arial Unicode MS"/>
          <w:color w:val="000000"/>
          <w:sz w:val="20"/>
          <w:szCs w:val="20"/>
          <w:lang w:val="sl-SI"/>
        </w:rPr>
        <w:t xml:space="preserve"> укупно</w:t>
      </w:r>
      <w:r w:rsidRPr="00B04635">
        <w:rPr>
          <w:rFonts w:eastAsia="Arial Unicode MS"/>
          <w:color w:val="000000"/>
          <w:sz w:val="20"/>
          <w:szCs w:val="20"/>
          <w:lang w:val="sr-Cyrl-RS"/>
        </w:rPr>
        <w:t xml:space="preserve"> 11</w:t>
      </w:r>
      <w:r w:rsidRPr="00B04635">
        <w:rPr>
          <w:rFonts w:eastAsia="Arial Unicode MS"/>
          <w:color w:val="000000"/>
          <w:sz w:val="20"/>
          <w:szCs w:val="20"/>
          <w:lang w:val="sl-SI"/>
        </w:rPr>
        <w:t xml:space="preserve"> стручно-научн</w:t>
      </w:r>
      <w:r w:rsidRPr="00B04635">
        <w:rPr>
          <w:rFonts w:eastAsia="Arial Unicode MS"/>
          <w:color w:val="000000"/>
          <w:sz w:val="20"/>
          <w:szCs w:val="20"/>
          <w:lang w:val="sr-Cyrl-RS"/>
        </w:rPr>
        <w:t>их</w:t>
      </w:r>
      <w:r w:rsidRPr="00B04635">
        <w:rPr>
          <w:rFonts w:eastAsia="Arial Unicode MS"/>
          <w:color w:val="000000"/>
          <w:sz w:val="20"/>
          <w:szCs w:val="20"/>
          <w:lang w:val="sl-SI"/>
        </w:rPr>
        <w:t xml:space="preserve"> рад</w:t>
      </w:r>
      <w:r w:rsidRPr="00B04635">
        <w:rPr>
          <w:rFonts w:eastAsia="Arial Unicode MS"/>
          <w:color w:val="000000"/>
          <w:sz w:val="20"/>
          <w:szCs w:val="20"/>
          <w:lang w:val="sr-Cyrl-RS"/>
        </w:rPr>
        <w:t>ова</w:t>
      </w:r>
      <w:r w:rsidRPr="00B04635">
        <w:rPr>
          <w:rFonts w:eastAsia="Arial Unicode MS"/>
          <w:color w:val="000000"/>
          <w:sz w:val="20"/>
          <w:szCs w:val="20"/>
          <w:lang w:val="sl-SI"/>
        </w:rPr>
        <w:t>. Објави</w:t>
      </w:r>
      <w:r w:rsidRPr="00B04635">
        <w:rPr>
          <w:rFonts w:eastAsia="Arial Unicode MS"/>
          <w:color w:val="000000"/>
          <w:sz w:val="20"/>
          <w:szCs w:val="20"/>
          <w:lang w:val="sr-Cyrl-RS"/>
        </w:rPr>
        <w:t>о</w:t>
      </w:r>
      <w:r w:rsidRPr="00B04635">
        <w:rPr>
          <w:rFonts w:eastAsia="Arial Unicode MS"/>
          <w:color w:val="000000"/>
          <w:sz w:val="20"/>
          <w:szCs w:val="20"/>
          <w:lang w:val="sl-SI"/>
        </w:rPr>
        <w:t xml:space="preserve"> је укупно </w:t>
      </w:r>
      <w:r w:rsidRPr="00B04635">
        <w:rPr>
          <w:rFonts w:eastAsia="Arial Unicode MS"/>
          <w:color w:val="000000"/>
          <w:sz w:val="20"/>
          <w:szCs w:val="20"/>
          <w:lang w:val="sr-Cyrl-RS"/>
        </w:rPr>
        <w:t>11</w:t>
      </w:r>
      <w:r w:rsidRPr="00B04635">
        <w:rPr>
          <w:rFonts w:eastAsia="Arial Unicode MS"/>
          <w:color w:val="000000"/>
          <w:sz w:val="20"/>
          <w:szCs w:val="20"/>
          <w:lang w:val="sl-SI"/>
        </w:rPr>
        <w:t xml:space="preserve"> рад</w:t>
      </w:r>
      <w:r w:rsidRPr="00B04635">
        <w:rPr>
          <w:rFonts w:eastAsia="Arial Unicode MS"/>
          <w:color w:val="000000"/>
          <w:sz w:val="20"/>
          <w:szCs w:val="20"/>
          <w:lang w:val="sr-Cyrl-RS"/>
        </w:rPr>
        <w:t>ова</w:t>
      </w:r>
      <w:r w:rsidRPr="00B04635">
        <w:rPr>
          <w:rFonts w:eastAsia="Arial Unicode MS"/>
          <w:color w:val="000000"/>
          <w:sz w:val="20"/>
          <w:szCs w:val="20"/>
          <w:lang w:val="sl-SI"/>
        </w:rPr>
        <w:t xml:space="preserve"> у целини уз кумулативни импакт фактор </w:t>
      </w:r>
      <w:r w:rsidRPr="00B04635">
        <w:rPr>
          <w:rFonts w:eastAsia="Arial Unicode MS"/>
          <w:color w:val="000000"/>
          <w:sz w:val="20"/>
          <w:szCs w:val="20"/>
          <w:lang w:val="sr-Cyrl-RS"/>
        </w:rPr>
        <w:t>17,424.</w:t>
      </w:r>
      <w:r w:rsidRPr="00B04635">
        <w:rPr>
          <w:rFonts w:eastAsia="Arial Unicode MS"/>
          <w:color w:val="000000"/>
          <w:sz w:val="20"/>
          <w:szCs w:val="20"/>
          <w:lang w:val="sl-SI"/>
        </w:rPr>
        <w:t xml:space="preserve"> Од тога је </w:t>
      </w:r>
      <w:r w:rsidRPr="00B04635">
        <w:rPr>
          <w:rFonts w:eastAsia="Arial Unicode MS"/>
          <w:color w:val="000000"/>
          <w:sz w:val="20"/>
          <w:szCs w:val="20"/>
          <w:lang w:val="sr-Cyrl-RS"/>
        </w:rPr>
        <w:t>8</w:t>
      </w:r>
      <w:r w:rsidRPr="00B04635">
        <w:rPr>
          <w:rFonts w:eastAsia="Arial Unicode MS"/>
          <w:color w:val="000000"/>
          <w:sz w:val="20"/>
          <w:szCs w:val="20"/>
          <w:lang w:val="sl-SI"/>
        </w:rPr>
        <w:t xml:space="preserve"> радa објављен</w:t>
      </w:r>
      <w:r w:rsidRPr="00B04635">
        <w:rPr>
          <w:rFonts w:eastAsia="Arial Unicode MS"/>
          <w:color w:val="000000"/>
          <w:sz w:val="20"/>
          <w:szCs w:val="20"/>
          <w:lang w:val="sr-Cyrl-RS"/>
        </w:rPr>
        <w:t>о</w:t>
      </w:r>
      <w:r w:rsidRPr="00B04635">
        <w:rPr>
          <w:rFonts w:eastAsia="Arial Unicode MS"/>
          <w:color w:val="000000"/>
          <w:sz w:val="20"/>
          <w:szCs w:val="20"/>
          <w:lang w:val="sl-SI"/>
        </w:rPr>
        <w:t xml:space="preserve"> у часописима који су индексирани у </w:t>
      </w:r>
      <w:r w:rsidRPr="00B04635">
        <w:rPr>
          <w:rFonts w:eastAsia="Arial Unicode MS"/>
          <w:i/>
          <w:iCs/>
          <w:color w:val="000000"/>
          <w:sz w:val="20"/>
          <w:szCs w:val="20"/>
          <w:lang w:val="sl-SI"/>
        </w:rPr>
        <w:t>JCR</w:t>
      </w:r>
      <w:r w:rsidRPr="00B04635">
        <w:rPr>
          <w:rFonts w:eastAsia="Arial Unicode MS"/>
          <w:color w:val="000000"/>
          <w:sz w:val="20"/>
          <w:szCs w:val="20"/>
          <w:lang w:val="sl-SI"/>
        </w:rPr>
        <w:t xml:space="preserve"> листи, a </w:t>
      </w:r>
      <w:r w:rsidRPr="00B04635">
        <w:rPr>
          <w:rFonts w:eastAsia="Arial Unicode MS"/>
          <w:color w:val="000000"/>
          <w:sz w:val="20"/>
          <w:szCs w:val="20"/>
          <w:lang w:val="sr-Cyrl-RS"/>
        </w:rPr>
        <w:t>3</w:t>
      </w:r>
      <w:r w:rsidRPr="00B04635">
        <w:rPr>
          <w:rFonts w:eastAsia="Arial Unicode MS"/>
          <w:color w:val="000000"/>
          <w:sz w:val="20"/>
          <w:szCs w:val="20"/>
          <w:lang w:val="sl-SI"/>
        </w:rPr>
        <w:t xml:space="preserve"> рада која нису индексирана у ЈЦР листи. У </w:t>
      </w:r>
      <w:r w:rsidRPr="00B04635">
        <w:rPr>
          <w:rFonts w:eastAsia="Arial Unicode MS"/>
          <w:color w:val="000000"/>
          <w:sz w:val="20"/>
          <w:szCs w:val="20"/>
          <w:lang w:val="sr-Cyrl-RS"/>
        </w:rPr>
        <w:t>1</w:t>
      </w:r>
      <w:r w:rsidRPr="00B04635">
        <w:rPr>
          <w:rFonts w:eastAsia="Arial Unicode MS"/>
          <w:color w:val="000000"/>
          <w:sz w:val="20"/>
          <w:szCs w:val="20"/>
          <w:lang w:val="sl-SI"/>
        </w:rPr>
        <w:t xml:space="preserve"> рад</w:t>
      </w:r>
      <w:r w:rsidRPr="00B04635">
        <w:rPr>
          <w:rFonts w:eastAsia="Arial Unicode MS"/>
          <w:color w:val="000000"/>
          <w:sz w:val="20"/>
          <w:szCs w:val="20"/>
          <w:lang w:val="sr-Cyrl-RS"/>
        </w:rPr>
        <w:t xml:space="preserve">у </w:t>
      </w:r>
      <w:r w:rsidRPr="00B04635">
        <w:rPr>
          <w:rFonts w:eastAsia="Arial Unicode MS"/>
          <w:color w:val="000000"/>
          <w:sz w:val="20"/>
          <w:szCs w:val="20"/>
          <w:lang w:val="sl-SI"/>
        </w:rPr>
        <w:t>је</w:t>
      </w:r>
      <w:r w:rsidRPr="00B04635">
        <w:rPr>
          <w:rFonts w:eastAsia="Arial Unicode MS"/>
          <w:color w:val="000000"/>
          <w:sz w:val="20"/>
          <w:szCs w:val="20"/>
          <w:lang w:val="sr-Cyrl-RS"/>
        </w:rPr>
        <w:t xml:space="preserve"> носилац рада</w:t>
      </w:r>
      <w:r w:rsidRPr="00B04635">
        <w:rPr>
          <w:rFonts w:eastAsia="Arial Unicode MS"/>
          <w:color w:val="000000"/>
          <w:sz w:val="20"/>
          <w:szCs w:val="20"/>
          <w:lang w:val="sl-SI"/>
        </w:rPr>
        <w:t>.</w:t>
      </w:r>
      <w:r w:rsidRPr="00B04635">
        <w:rPr>
          <w:rFonts w:eastAsia="Arial Unicode MS"/>
          <w:color w:val="000000"/>
          <w:sz w:val="20"/>
          <w:szCs w:val="20"/>
          <w:lang w:val="sr-Cyrl-RS"/>
        </w:rPr>
        <w:t xml:space="preserve">                                                                                                                                                                                                                                                                          </w:t>
      </w:r>
      <w:r w:rsidRPr="00B04635">
        <w:rPr>
          <w:rFonts w:eastAsia="Arial Unicode MS"/>
          <w:color w:val="000000"/>
          <w:sz w:val="20"/>
          <w:szCs w:val="20"/>
          <w:lang w:val="sl-SI"/>
        </w:rPr>
        <w:t xml:space="preserve">Такође, </w:t>
      </w:r>
      <w:r w:rsidRPr="00B04635">
        <w:rPr>
          <w:rFonts w:eastAsia="Arial Unicode MS"/>
          <w:color w:val="000000"/>
          <w:sz w:val="20"/>
          <w:szCs w:val="20"/>
          <w:lang w:val="sr-Cyrl-RS"/>
        </w:rPr>
        <w:t>др</w:t>
      </w:r>
      <w:r w:rsidRPr="00B04635">
        <w:rPr>
          <w:rFonts w:eastAsia="Arial Unicode MS"/>
          <w:b/>
          <w:color w:val="000000"/>
          <w:sz w:val="20"/>
          <w:szCs w:val="20"/>
          <w:lang w:val="sl-SI"/>
        </w:rPr>
        <w:t xml:space="preserve"> </w:t>
      </w:r>
      <w:r w:rsidRPr="00B04635">
        <w:rPr>
          <w:rFonts w:eastAsia="Arial Unicode MS"/>
          <w:color w:val="000000"/>
          <w:sz w:val="20"/>
          <w:szCs w:val="20"/>
          <w:lang w:val="sr-Cyrl-RS"/>
        </w:rPr>
        <w:t>Александар Јандрић</w:t>
      </w:r>
      <w:r w:rsidRPr="00B04635">
        <w:rPr>
          <w:rFonts w:eastAsia="Arial Unicode MS"/>
          <w:color w:val="000000"/>
          <w:sz w:val="20"/>
          <w:szCs w:val="20"/>
          <w:lang w:val="sl-SI"/>
        </w:rPr>
        <w:t xml:space="preserve"> је објави</w:t>
      </w:r>
      <w:r w:rsidRPr="00B04635">
        <w:rPr>
          <w:rFonts w:eastAsia="Arial Unicode MS"/>
          <w:color w:val="000000"/>
          <w:sz w:val="20"/>
          <w:szCs w:val="20"/>
          <w:lang w:val="sr-Cyrl-RS"/>
        </w:rPr>
        <w:t xml:space="preserve">о 1 </w:t>
      </w:r>
      <w:r w:rsidRPr="00B04635">
        <w:rPr>
          <w:rFonts w:eastAsia="Arial Unicode MS"/>
          <w:color w:val="000000"/>
          <w:sz w:val="20"/>
          <w:szCs w:val="20"/>
          <w:lang w:val="sl-SI"/>
        </w:rPr>
        <w:t>извод у зборницима са међународних с</w:t>
      </w:r>
      <w:r w:rsidRPr="00B04635">
        <w:rPr>
          <w:rFonts w:eastAsia="Arial Unicode MS"/>
          <w:color w:val="000000"/>
          <w:sz w:val="20"/>
          <w:szCs w:val="20"/>
          <w:lang w:val="sr-Cyrl-RS"/>
        </w:rPr>
        <w:t xml:space="preserve">купова и 1 извод са националног скупа. </w:t>
      </w:r>
      <w:r w:rsidRPr="00B04635">
        <w:rPr>
          <w:rFonts w:eastAsia="Arial Unicode MS"/>
          <w:color w:val="000000"/>
          <w:sz w:val="20"/>
          <w:szCs w:val="20"/>
          <w:lang w:val="sl-SI"/>
        </w:rPr>
        <w:t xml:space="preserve"> </w:t>
      </w:r>
      <w:r w:rsidRPr="00B04635">
        <w:rPr>
          <w:rFonts w:eastAsia="Arial Unicode MS"/>
          <w:color w:val="000000"/>
          <w:sz w:val="20"/>
          <w:szCs w:val="20"/>
          <w:lang w:val="sr-Cyrl-RS"/>
        </w:rPr>
        <w:t xml:space="preserve"> Коаутор је 1 поглавља у уџбенику, и 1 поглавља у монографији. У научном раду кандидата </w:t>
      </w:r>
      <w:r w:rsidRPr="00B04635">
        <w:rPr>
          <w:rFonts w:eastAsia="Arial Unicode MS"/>
          <w:bCs/>
          <w:color w:val="000000"/>
          <w:sz w:val="20"/>
          <w:szCs w:val="20"/>
          <w:lang w:val="sr-Cyrl-RS"/>
        </w:rPr>
        <w:t>Др Александра Јандрића</w:t>
      </w:r>
      <w:r w:rsidRPr="00B04635">
        <w:rPr>
          <w:rFonts w:eastAsia="Arial Unicode MS"/>
          <w:color w:val="000000"/>
          <w:sz w:val="20"/>
          <w:szCs w:val="20"/>
          <w:lang w:val="sr-Cyrl-RS"/>
        </w:rPr>
        <w:t xml:space="preserve"> доминирају клиничка истраживања која се односе на области  биомаркера, специфичних и неспецифичних инфекција у пулмологији, хроничну опструктивну болест плућа, грануломатоза у пулмологији.    </w:t>
      </w:r>
    </w:p>
    <w:p w14:paraId="68E0B52D" w14:textId="77777777" w:rsidR="00621DF4" w:rsidRPr="00B04635" w:rsidRDefault="00621DF4" w:rsidP="00621DF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05"/>
        </w:tabs>
        <w:jc w:val="both"/>
        <w:rPr>
          <w:sz w:val="20"/>
          <w:szCs w:val="20"/>
          <w:lang w:val="sr-Cyrl-RS"/>
        </w:rPr>
      </w:pPr>
      <w:r w:rsidRPr="00B04635">
        <w:rPr>
          <w:rFonts w:eastAsia="Arial Unicode MS"/>
          <w:color w:val="000000"/>
          <w:sz w:val="20"/>
          <w:szCs w:val="20"/>
          <w:lang w:val="sr-Cyrl-RS"/>
        </w:rPr>
        <w:t xml:space="preserve">Од запошљења на Клиници за пулмологију, УКЦС, прошао је већину одељења и бавио се лечењем и праћењем различитих пулмолошких стања. Посебну пажњу је посветио инфективним стањима у пулмологији, праћењу образаца микробите у пулмолошким нишама, те комбиновању инфектологије и пулмологије што је резултирало и уписом докторских студија из области микроба и инфекција, и јасном приказу синергизма респираторних обољења и инфекција.  </w:t>
      </w:r>
    </w:p>
    <w:p w14:paraId="0F93755D" w14:textId="77777777" w:rsidR="00621DF4" w:rsidRPr="00B04635" w:rsidRDefault="00621DF4" w:rsidP="00621DF4">
      <w:pPr>
        <w:jc w:val="both"/>
        <w:rPr>
          <w:b/>
          <w:sz w:val="20"/>
          <w:szCs w:val="20"/>
          <w:lang w:val="sr-Cyrl-RS"/>
        </w:rPr>
      </w:pPr>
    </w:p>
    <w:p w14:paraId="5C6145C7" w14:textId="5FD1CE97" w:rsidR="00621DF4" w:rsidRPr="00235C5A" w:rsidRDefault="00621DF4" w:rsidP="00235C5A">
      <w:pPr>
        <w:jc w:val="both"/>
        <w:rPr>
          <w:sz w:val="20"/>
          <w:szCs w:val="20"/>
        </w:rPr>
      </w:pPr>
      <w:r w:rsidRPr="00B04635">
        <w:rPr>
          <w:b/>
          <w:sz w:val="20"/>
          <w:szCs w:val="20"/>
          <w:lang w:val="sr-Cyrl-RS"/>
        </w:rPr>
        <w:t>Е</w:t>
      </w:r>
      <w:r w:rsidRPr="00B04635">
        <w:rPr>
          <w:b/>
          <w:sz w:val="20"/>
          <w:szCs w:val="20"/>
          <w:lang w:val="sr-Latn-CS"/>
        </w:rPr>
        <w:t xml:space="preserve">. </w:t>
      </w:r>
      <w:r w:rsidRPr="00B04635">
        <w:rPr>
          <w:b/>
          <w:bCs/>
          <w:sz w:val="20"/>
          <w:szCs w:val="20"/>
          <w:lang w:val="sl-SI"/>
        </w:rPr>
        <w:t>ОЦЕНА О АНГАЖОВАЊУ У РАЗВОЈУ НАСТАВЕ И ДРУГИХ ДЕЛАТНОСТИ ВИСОКОШКОЛСКЕ УСТАНОВЕ</w:t>
      </w:r>
    </w:p>
    <w:p w14:paraId="1ABEC1A1" w14:textId="77777777" w:rsidR="00621DF4" w:rsidRPr="00B04635" w:rsidRDefault="00621DF4" w:rsidP="00621DF4">
      <w:pPr>
        <w:jc w:val="center"/>
        <w:rPr>
          <w:b/>
          <w:sz w:val="20"/>
          <w:szCs w:val="20"/>
          <w:lang w:val="sl-SI"/>
        </w:rPr>
      </w:pPr>
    </w:p>
    <w:p w14:paraId="23170B44" w14:textId="77777777" w:rsidR="00621DF4" w:rsidRPr="00B04635" w:rsidRDefault="00621DF4" w:rsidP="00235C5A">
      <w:pPr>
        <w:pStyle w:val="Tekstclana"/>
        <w:numPr>
          <w:ilvl w:val="0"/>
          <w:numId w:val="42"/>
        </w:numPr>
        <w:tabs>
          <w:tab w:val="clear" w:pos="0"/>
          <w:tab w:val="num" w:pos="-360"/>
          <w:tab w:val="left" w:pos="360"/>
        </w:tabs>
        <w:spacing w:before="0"/>
        <w:ind w:left="360"/>
        <w:jc w:val="both"/>
        <w:rPr>
          <w:sz w:val="20"/>
          <w:szCs w:val="20"/>
          <w:lang w:val="sr-Cyrl-CS"/>
        </w:rPr>
      </w:pPr>
      <w:r w:rsidRPr="00B04635">
        <w:rPr>
          <w:b/>
          <w:color w:val="000000"/>
          <w:sz w:val="20"/>
          <w:szCs w:val="20"/>
          <w:lang w:val="sr-Cyrl-CS"/>
        </w:rPr>
        <w:t>За стручно-професионални допринос</w:t>
      </w:r>
      <w:r w:rsidRPr="00B04635">
        <w:rPr>
          <w:color w:val="000000"/>
          <w:sz w:val="20"/>
          <w:szCs w:val="20"/>
          <w:lang w:val="sr-Cyrl-CS"/>
        </w:rPr>
        <w:t xml:space="preserve">: </w:t>
      </w:r>
    </w:p>
    <w:p w14:paraId="4617F802" w14:textId="77777777" w:rsidR="00621DF4" w:rsidRPr="00B04635" w:rsidRDefault="00621DF4" w:rsidP="00621DF4">
      <w:pPr>
        <w:pStyle w:val="Tekstclana"/>
        <w:numPr>
          <w:ilvl w:val="0"/>
          <w:numId w:val="0"/>
        </w:numPr>
        <w:spacing w:before="0"/>
        <w:ind w:hanging="360"/>
        <w:jc w:val="both"/>
        <w:rPr>
          <w:b/>
          <w:color w:val="000000"/>
          <w:sz w:val="20"/>
          <w:szCs w:val="20"/>
          <w:lang w:val="sr-Latn-RS"/>
        </w:rPr>
      </w:pPr>
      <w:r w:rsidRPr="00B04635">
        <w:rPr>
          <w:sz w:val="20"/>
          <w:szCs w:val="20"/>
          <w:lang w:val="sr-Cyrl-CS"/>
        </w:rPr>
        <w:t xml:space="preserve">       Од 2015.године, Др Александар Јандрић ради у Клиници за пулмологију, УКЦС, а у сталном радном односу је од 2017. године. Тренутно, запошљен на 2. клиничком одељењу за специфичне и неспецифичне плућне инфекције, хроничне и друге респираторне болести. Свакодневно учествује у спровођењу и тумачењу сложених дијагностичких и терапијских процедура које се спроводе у болници и на одељењу. Активно је укључен у стручне активности Клинике кроз клиничке семинаре и предавања од којих су нека укључена у програм КМЕ. У условима епидемије КОВИД-19, др Александар Јандрић је био активно ангажована у лечењу најтеже оболелих пацијената, на Клиници за пулмологију, УКЦС, КОВИД болници, УКЦС, у Батајници, али и у Клиници за инфективне и тропске болести, УКЦС.</w:t>
      </w:r>
    </w:p>
    <w:p w14:paraId="2092496F" w14:textId="77777777" w:rsidR="00621DF4" w:rsidRPr="00B04635" w:rsidRDefault="00621DF4" w:rsidP="00621DF4">
      <w:pPr>
        <w:pStyle w:val="Tekstclana"/>
        <w:numPr>
          <w:ilvl w:val="0"/>
          <w:numId w:val="0"/>
        </w:numPr>
        <w:spacing w:before="0"/>
        <w:jc w:val="both"/>
        <w:rPr>
          <w:b/>
          <w:color w:val="000000"/>
          <w:sz w:val="20"/>
          <w:szCs w:val="20"/>
          <w:lang w:val="sr-Latn-RS"/>
        </w:rPr>
      </w:pPr>
    </w:p>
    <w:p w14:paraId="2717DF99" w14:textId="77777777" w:rsidR="00621DF4" w:rsidRPr="00B04635" w:rsidRDefault="00621DF4" w:rsidP="00621DF4">
      <w:pPr>
        <w:pStyle w:val="Tekstclana"/>
        <w:numPr>
          <w:ilvl w:val="0"/>
          <w:numId w:val="0"/>
        </w:numPr>
        <w:spacing w:before="0"/>
        <w:jc w:val="both"/>
        <w:rPr>
          <w:b/>
          <w:color w:val="000000"/>
          <w:sz w:val="20"/>
          <w:szCs w:val="20"/>
          <w:lang w:val="sr-Latn-RS"/>
        </w:rPr>
      </w:pPr>
    </w:p>
    <w:p w14:paraId="59E9B3DE" w14:textId="77777777" w:rsidR="00621DF4" w:rsidRPr="00B04635" w:rsidRDefault="00621DF4" w:rsidP="00235C5A">
      <w:pPr>
        <w:pStyle w:val="Tekstclana"/>
        <w:numPr>
          <w:ilvl w:val="0"/>
          <w:numId w:val="42"/>
        </w:numPr>
        <w:tabs>
          <w:tab w:val="clear" w:pos="0"/>
          <w:tab w:val="num" w:pos="-360"/>
          <w:tab w:val="left" w:pos="360"/>
        </w:tabs>
        <w:spacing w:before="0"/>
        <w:ind w:left="360"/>
        <w:jc w:val="both"/>
        <w:rPr>
          <w:color w:val="000000"/>
          <w:sz w:val="20"/>
          <w:szCs w:val="20"/>
          <w:lang w:val="sr-Cyrl-CS"/>
        </w:rPr>
      </w:pPr>
      <w:r w:rsidRPr="00B04635">
        <w:rPr>
          <w:b/>
          <w:color w:val="000000"/>
          <w:sz w:val="20"/>
          <w:szCs w:val="20"/>
          <w:lang w:val="sr-Cyrl-CS"/>
        </w:rPr>
        <w:t>За допринос академској и широј заједници</w:t>
      </w:r>
      <w:r w:rsidRPr="00B04635">
        <w:rPr>
          <w:color w:val="000000"/>
          <w:sz w:val="20"/>
          <w:szCs w:val="20"/>
          <w:lang w:val="sr-Cyrl-CS"/>
        </w:rPr>
        <w:t xml:space="preserve">: </w:t>
      </w:r>
    </w:p>
    <w:p w14:paraId="75A629D5" w14:textId="77777777" w:rsidR="00621DF4" w:rsidRPr="00B04635" w:rsidRDefault="00621DF4" w:rsidP="00621DF4">
      <w:pPr>
        <w:pStyle w:val="Tekstclana"/>
        <w:numPr>
          <w:ilvl w:val="0"/>
          <w:numId w:val="0"/>
        </w:numPr>
        <w:spacing w:before="48" w:after="48"/>
        <w:jc w:val="both"/>
        <w:rPr>
          <w:color w:val="000000"/>
          <w:sz w:val="20"/>
          <w:szCs w:val="20"/>
          <w:lang w:val="sr-Cyrl-CS"/>
        </w:rPr>
      </w:pPr>
      <w:r w:rsidRPr="00B04635">
        <w:rPr>
          <w:color w:val="000000"/>
          <w:sz w:val="20"/>
          <w:szCs w:val="20"/>
          <w:lang w:val="sr-Cyrl-CS"/>
        </w:rPr>
        <w:t>1. члан респираторног удружења Србије</w:t>
      </w:r>
    </w:p>
    <w:p w14:paraId="029FB696" w14:textId="77777777" w:rsidR="00621DF4" w:rsidRPr="00B04635" w:rsidRDefault="00621DF4" w:rsidP="00621DF4">
      <w:pPr>
        <w:pStyle w:val="Tekstclana"/>
        <w:numPr>
          <w:ilvl w:val="0"/>
          <w:numId w:val="0"/>
        </w:numPr>
        <w:spacing w:before="0"/>
        <w:jc w:val="both"/>
        <w:rPr>
          <w:color w:val="000000"/>
          <w:sz w:val="20"/>
          <w:szCs w:val="20"/>
          <w:lang w:val="sr-Cyrl-CS"/>
        </w:rPr>
      </w:pPr>
      <w:r w:rsidRPr="00B04635">
        <w:rPr>
          <w:color w:val="000000"/>
          <w:sz w:val="20"/>
          <w:szCs w:val="20"/>
          <w:lang w:val="sr-Cyrl-CS"/>
        </w:rPr>
        <w:t>2. члан Европског респираторног удружења (ЕРС)</w:t>
      </w:r>
    </w:p>
    <w:p w14:paraId="442C42AD" w14:textId="77777777" w:rsidR="00621DF4" w:rsidRPr="00B04635" w:rsidRDefault="00621DF4" w:rsidP="00621DF4">
      <w:pPr>
        <w:pStyle w:val="Tekstclana"/>
        <w:numPr>
          <w:ilvl w:val="0"/>
          <w:numId w:val="0"/>
        </w:numPr>
        <w:spacing w:before="0"/>
        <w:jc w:val="both"/>
        <w:rPr>
          <w:color w:val="000000"/>
          <w:sz w:val="20"/>
          <w:szCs w:val="20"/>
          <w:lang w:val="sr-Cyrl-CS"/>
        </w:rPr>
      </w:pPr>
      <w:r w:rsidRPr="00B04635">
        <w:rPr>
          <w:color w:val="000000"/>
          <w:sz w:val="20"/>
          <w:szCs w:val="20"/>
          <w:lang w:val="sr-Cyrl-CS"/>
        </w:rPr>
        <w:t>3. члан удружења за саркоидозу Србије</w:t>
      </w:r>
    </w:p>
    <w:p w14:paraId="7106CACD" w14:textId="77777777" w:rsidR="00621DF4" w:rsidRPr="00B04635" w:rsidRDefault="00621DF4" w:rsidP="00621DF4">
      <w:pPr>
        <w:pStyle w:val="Tekstclana"/>
        <w:numPr>
          <w:ilvl w:val="0"/>
          <w:numId w:val="0"/>
        </w:numPr>
        <w:spacing w:before="0"/>
        <w:jc w:val="both"/>
        <w:rPr>
          <w:color w:val="000000"/>
          <w:sz w:val="20"/>
          <w:szCs w:val="20"/>
          <w:lang w:val="sr-Cyrl-CS"/>
        </w:rPr>
      </w:pPr>
      <w:r w:rsidRPr="00B04635">
        <w:rPr>
          <w:color w:val="000000"/>
          <w:sz w:val="20"/>
          <w:szCs w:val="20"/>
          <w:lang w:val="sr-Cyrl-CS"/>
        </w:rPr>
        <w:t xml:space="preserve">4. Алумни </w:t>
      </w:r>
      <w:r w:rsidRPr="00B04635">
        <w:rPr>
          <w:sz w:val="20"/>
          <w:szCs w:val="20"/>
        </w:rPr>
        <w:t>IFMSA (Intenational federation of medical studentsʼ organizations)</w:t>
      </w:r>
    </w:p>
    <w:p w14:paraId="2C9F1728" w14:textId="77777777" w:rsidR="00621DF4" w:rsidRPr="00B04635" w:rsidRDefault="00621DF4" w:rsidP="00621DF4">
      <w:pPr>
        <w:pStyle w:val="ListParagraph"/>
        <w:ind w:left="0"/>
        <w:rPr>
          <w:color w:val="000000"/>
          <w:sz w:val="20"/>
          <w:szCs w:val="20"/>
          <w:lang w:val="sr-Cyrl-CS"/>
        </w:rPr>
      </w:pPr>
    </w:p>
    <w:p w14:paraId="6E481698" w14:textId="77777777" w:rsidR="00621DF4" w:rsidRPr="00B04635" w:rsidRDefault="00621DF4" w:rsidP="00235C5A">
      <w:pPr>
        <w:pStyle w:val="Tekstclana"/>
        <w:numPr>
          <w:ilvl w:val="0"/>
          <w:numId w:val="42"/>
        </w:numPr>
        <w:tabs>
          <w:tab w:val="left" w:pos="0"/>
        </w:tabs>
        <w:spacing w:before="0"/>
        <w:ind w:left="360"/>
        <w:jc w:val="both"/>
        <w:rPr>
          <w:sz w:val="20"/>
          <w:szCs w:val="20"/>
          <w:lang w:val="sr-Cyrl-CS"/>
        </w:rPr>
      </w:pPr>
      <w:r w:rsidRPr="00B04635">
        <w:rPr>
          <w:b/>
          <w:color w:val="000000"/>
          <w:sz w:val="20"/>
          <w:szCs w:val="20"/>
          <w:lang w:val="sr-Cyrl-CS"/>
        </w:rPr>
        <w:t>За сарадњу са другим високошколским, научно-истраживачким  установама у земљи и иностранству - мобилност</w:t>
      </w:r>
      <w:r w:rsidRPr="00B04635">
        <w:rPr>
          <w:color w:val="000000"/>
          <w:sz w:val="20"/>
          <w:szCs w:val="20"/>
          <w:lang w:val="sr-Cyrl-CS"/>
        </w:rPr>
        <w:t>:</w:t>
      </w:r>
    </w:p>
    <w:p w14:paraId="4648C1E4" w14:textId="2680EDD5" w:rsidR="000F1E91" w:rsidRDefault="00621DF4" w:rsidP="00701554">
      <w:pPr>
        <w:pStyle w:val="Tekstclana"/>
        <w:numPr>
          <w:ilvl w:val="0"/>
          <w:numId w:val="0"/>
        </w:numPr>
        <w:spacing w:before="48" w:after="48"/>
        <w:rPr>
          <w:sz w:val="20"/>
          <w:szCs w:val="20"/>
        </w:rPr>
      </w:pPr>
      <w:r w:rsidRPr="00B04635">
        <w:rPr>
          <w:sz w:val="20"/>
          <w:szCs w:val="20"/>
          <w:lang w:val="sr-Cyrl-CS"/>
        </w:rPr>
        <w:t>Учествовао је на међународном курсу/едукацији о спровођењу дијагностике, праћења и лечења оболелих од микобактериоза и пацијаната са болестима плућног интерстицијума, на Пулмолошкој клиници у Голнику (Реп. Словенија) током новембра 2023. године.</w:t>
      </w:r>
    </w:p>
    <w:p w14:paraId="7C20A0B7" w14:textId="77777777" w:rsidR="000C77E9" w:rsidRDefault="000C77E9" w:rsidP="00701554">
      <w:pPr>
        <w:pStyle w:val="Tekstclana"/>
        <w:numPr>
          <w:ilvl w:val="0"/>
          <w:numId w:val="0"/>
        </w:numPr>
        <w:spacing w:before="48" w:after="48"/>
        <w:rPr>
          <w:sz w:val="20"/>
          <w:szCs w:val="20"/>
        </w:rPr>
      </w:pPr>
    </w:p>
    <w:p w14:paraId="670DC703" w14:textId="77777777" w:rsidR="001F47FD" w:rsidRDefault="001F47FD" w:rsidP="001F47FD">
      <w:pPr>
        <w:tabs>
          <w:tab w:val="left" w:pos="5328"/>
        </w:tabs>
        <w:spacing w:line="360" w:lineRule="auto"/>
        <w:jc w:val="center"/>
        <w:rPr>
          <w:b/>
          <w:sz w:val="20"/>
          <w:szCs w:val="20"/>
        </w:rPr>
      </w:pPr>
    </w:p>
    <w:p w14:paraId="08070D22" w14:textId="77777777" w:rsidR="00536FEF" w:rsidRDefault="00536FEF" w:rsidP="001F47FD">
      <w:pPr>
        <w:tabs>
          <w:tab w:val="left" w:pos="5328"/>
        </w:tabs>
        <w:spacing w:line="360" w:lineRule="auto"/>
        <w:jc w:val="center"/>
        <w:rPr>
          <w:b/>
          <w:sz w:val="20"/>
          <w:szCs w:val="20"/>
        </w:rPr>
      </w:pPr>
    </w:p>
    <w:p w14:paraId="489459F3" w14:textId="77777777" w:rsidR="00536FEF" w:rsidRDefault="00536FEF" w:rsidP="001F47FD">
      <w:pPr>
        <w:tabs>
          <w:tab w:val="left" w:pos="5328"/>
        </w:tabs>
        <w:spacing w:line="360" w:lineRule="auto"/>
        <w:jc w:val="center"/>
        <w:rPr>
          <w:b/>
          <w:sz w:val="20"/>
          <w:szCs w:val="20"/>
        </w:rPr>
      </w:pPr>
    </w:p>
    <w:p w14:paraId="334F7BD1" w14:textId="77777777" w:rsidR="00536FEF" w:rsidRDefault="00536FEF" w:rsidP="001F47FD">
      <w:pPr>
        <w:tabs>
          <w:tab w:val="left" w:pos="5328"/>
        </w:tabs>
        <w:spacing w:line="360" w:lineRule="auto"/>
        <w:jc w:val="center"/>
        <w:rPr>
          <w:b/>
          <w:sz w:val="20"/>
          <w:szCs w:val="20"/>
        </w:rPr>
      </w:pPr>
    </w:p>
    <w:p w14:paraId="41C0860D" w14:textId="77777777" w:rsidR="00536FEF" w:rsidRDefault="00536FEF" w:rsidP="001F47FD">
      <w:pPr>
        <w:tabs>
          <w:tab w:val="left" w:pos="5328"/>
        </w:tabs>
        <w:spacing w:line="360" w:lineRule="auto"/>
        <w:jc w:val="center"/>
        <w:rPr>
          <w:b/>
          <w:sz w:val="20"/>
          <w:szCs w:val="20"/>
        </w:rPr>
      </w:pPr>
    </w:p>
    <w:p w14:paraId="60126A46" w14:textId="77777777" w:rsidR="00536FEF" w:rsidRDefault="00536FEF" w:rsidP="001F47FD">
      <w:pPr>
        <w:tabs>
          <w:tab w:val="left" w:pos="5328"/>
        </w:tabs>
        <w:spacing w:line="360" w:lineRule="auto"/>
        <w:jc w:val="center"/>
        <w:rPr>
          <w:b/>
          <w:sz w:val="20"/>
          <w:szCs w:val="20"/>
        </w:rPr>
      </w:pPr>
    </w:p>
    <w:p w14:paraId="09A855E9" w14:textId="77777777" w:rsidR="00536FEF" w:rsidRDefault="00536FEF" w:rsidP="001F47FD">
      <w:pPr>
        <w:tabs>
          <w:tab w:val="left" w:pos="5328"/>
        </w:tabs>
        <w:spacing w:line="360" w:lineRule="auto"/>
        <w:jc w:val="center"/>
        <w:rPr>
          <w:b/>
          <w:sz w:val="20"/>
          <w:szCs w:val="20"/>
        </w:rPr>
      </w:pPr>
    </w:p>
    <w:p w14:paraId="532DE066" w14:textId="77777777" w:rsidR="00536FEF" w:rsidRDefault="00536FEF" w:rsidP="001F47FD">
      <w:pPr>
        <w:tabs>
          <w:tab w:val="left" w:pos="5328"/>
        </w:tabs>
        <w:spacing w:line="360" w:lineRule="auto"/>
        <w:jc w:val="center"/>
        <w:rPr>
          <w:b/>
          <w:sz w:val="20"/>
          <w:szCs w:val="20"/>
        </w:rPr>
      </w:pPr>
    </w:p>
    <w:p w14:paraId="70E94511" w14:textId="77777777" w:rsidR="00536FEF" w:rsidRDefault="00536FEF" w:rsidP="001F47FD">
      <w:pPr>
        <w:tabs>
          <w:tab w:val="left" w:pos="5328"/>
        </w:tabs>
        <w:spacing w:line="360" w:lineRule="auto"/>
        <w:jc w:val="center"/>
        <w:rPr>
          <w:b/>
          <w:sz w:val="20"/>
          <w:szCs w:val="20"/>
        </w:rPr>
      </w:pPr>
    </w:p>
    <w:p w14:paraId="14295776" w14:textId="77777777" w:rsidR="00536FEF" w:rsidRDefault="00536FEF" w:rsidP="001F47FD">
      <w:pPr>
        <w:tabs>
          <w:tab w:val="left" w:pos="5328"/>
        </w:tabs>
        <w:spacing w:line="360" w:lineRule="auto"/>
        <w:jc w:val="center"/>
        <w:rPr>
          <w:b/>
          <w:sz w:val="20"/>
          <w:szCs w:val="20"/>
        </w:rPr>
      </w:pPr>
    </w:p>
    <w:p w14:paraId="39EFCFAF" w14:textId="77777777" w:rsidR="00536FEF" w:rsidRDefault="00536FEF" w:rsidP="001F47FD">
      <w:pPr>
        <w:tabs>
          <w:tab w:val="left" w:pos="5328"/>
        </w:tabs>
        <w:spacing w:line="360" w:lineRule="auto"/>
        <w:jc w:val="center"/>
        <w:rPr>
          <w:b/>
          <w:sz w:val="20"/>
          <w:szCs w:val="20"/>
        </w:rPr>
      </w:pPr>
    </w:p>
    <w:p w14:paraId="4042B669" w14:textId="77777777" w:rsidR="00536FEF" w:rsidRDefault="00536FEF" w:rsidP="001F47FD">
      <w:pPr>
        <w:tabs>
          <w:tab w:val="left" w:pos="5328"/>
        </w:tabs>
        <w:spacing w:line="360" w:lineRule="auto"/>
        <w:jc w:val="center"/>
        <w:rPr>
          <w:b/>
          <w:sz w:val="20"/>
          <w:szCs w:val="20"/>
        </w:rPr>
      </w:pPr>
    </w:p>
    <w:p w14:paraId="32AAEE20" w14:textId="77777777" w:rsidR="00536FEF" w:rsidRDefault="00536FEF" w:rsidP="001F47FD">
      <w:pPr>
        <w:tabs>
          <w:tab w:val="left" w:pos="5328"/>
        </w:tabs>
        <w:spacing w:line="360" w:lineRule="auto"/>
        <w:jc w:val="center"/>
        <w:rPr>
          <w:b/>
          <w:sz w:val="20"/>
          <w:szCs w:val="20"/>
        </w:rPr>
      </w:pPr>
    </w:p>
    <w:p w14:paraId="16CBC5A0" w14:textId="77777777" w:rsidR="00536FEF" w:rsidRDefault="00536FEF" w:rsidP="001F47FD">
      <w:pPr>
        <w:tabs>
          <w:tab w:val="left" w:pos="5328"/>
        </w:tabs>
        <w:spacing w:line="360" w:lineRule="auto"/>
        <w:jc w:val="center"/>
        <w:rPr>
          <w:b/>
          <w:sz w:val="20"/>
          <w:szCs w:val="20"/>
        </w:rPr>
      </w:pPr>
    </w:p>
    <w:p w14:paraId="3E2E221B" w14:textId="77777777" w:rsidR="00536FEF" w:rsidRDefault="00536FEF" w:rsidP="001F47FD">
      <w:pPr>
        <w:tabs>
          <w:tab w:val="left" w:pos="5328"/>
        </w:tabs>
        <w:spacing w:line="360" w:lineRule="auto"/>
        <w:jc w:val="center"/>
        <w:rPr>
          <w:b/>
          <w:sz w:val="20"/>
          <w:szCs w:val="20"/>
        </w:rPr>
      </w:pPr>
    </w:p>
    <w:p w14:paraId="2EC255B3" w14:textId="77777777" w:rsidR="00536FEF" w:rsidRDefault="00536FEF" w:rsidP="001F47FD">
      <w:pPr>
        <w:tabs>
          <w:tab w:val="left" w:pos="5328"/>
        </w:tabs>
        <w:spacing w:line="360" w:lineRule="auto"/>
        <w:jc w:val="center"/>
        <w:rPr>
          <w:b/>
          <w:sz w:val="20"/>
          <w:szCs w:val="20"/>
        </w:rPr>
      </w:pPr>
    </w:p>
    <w:p w14:paraId="71A9E68A" w14:textId="77777777" w:rsidR="00536FEF" w:rsidRDefault="00536FEF" w:rsidP="001F47FD">
      <w:pPr>
        <w:tabs>
          <w:tab w:val="left" w:pos="5328"/>
        </w:tabs>
        <w:spacing w:line="360" w:lineRule="auto"/>
        <w:jc w:val="center"/>
        <w:rPr>
          <w:b/>
          <w:sz w:val="20"/>
          <w:szCs w:val="20"/>
        </w:rPr>
      </w:pPr>
    </w:p>
    <w:p w14:paraId="3C8E8A4D" w14:textId="77777777" w:rsidR="00536FEF" w:rsidRDefault="00536FEF" w:rsidP="001F47FD">
      <w:pPr>
        <w:tabs>
          <w:tab w:val="left" w:pos="5328"/>
        </w:tabs>
        <w:spacing w:line="360" w:lineRule="auto"/>
        <w:jc w:val="center"/>
        <w:rPr>
          <w:b/>
          <w:sz w:val="20"/>
          <w:szCs w:val="20"/>
        </w:rPr>
      </w:pPr>
    </w:p>
    <w:p w14:paraId="4EF97492" w14:textId="77777777" w:rsidR="00536FEF" w:rsidRDefault="00536FEF" w:rsidP="001F47FD">
      <w:pPr>
        <w:tabs>
          <w:tab w:val="left" w:pos="5328"/>
        </w:tabs>
        <w:spacing w:line="360" w:lineRule="auto"/>
        <w:jc w:val="center"/>
        <w:rPr>
          <w:b/>
          <w:sz w:val="20"/>
          <w:szCs w:val="20"/>
        </w:rPr>
      </w:pPr>
    </w:p>
    <w:p w14:paraId="585AFEBA" w14:textId="77777777" w:rsidR="00536FEF" w:rsidRDefault="00536FEF" w:rsidP="001F47FD">
      <w:pPr>
        <w:tabs>
          <w:tab w:val="left" w:pos="5328"/>
        </w:tabs>
        <w:spacing w:line="360" w:lineRule="auto"/>
        <w:jc w:val="center"/>
        <w:rPr>
          <w:b/>
          <w:sz w:val="20"/>
          <w:szCs w:val="20"/>
        </w:rPr>
      </w:pPr>
    </w:p>
    <w:p w14:paraId="1415C828" w14:textId="77777777" w:rsidR="00536FEF" w:rsidRDefault="00536FEF" w:rsidP="001F47FD">
      <w:pPr>
        <w:tabs>
          <w:tab w:val="left" w:pos="5328"/>
        </w:tabs>
        <w:spacing w:line="360" w:lineRule="auto"/>
        <w:jc w:val="center"/>
        <w:rPr>
          <w:b/>
          <w:sz w:val="20"/>
          <w:szCs w:val="20"/>
        </w:rPr>
      </w:pPr>
    </w:p>
    <w:p w14:paraId="47D23E3C" w14:textId="77777777" w:rsidR="00536FEF" w:rsidRDefault="00536FEF" w:rsidP="001F47FD">
      <w:pPr>
        <w:tabs>
          <w:tab w:val="left" w:pos="5328"/>
        </w:tabs>
        <w:spacing w:line="360" w:lineRule="auto"/>
        <w:jc w:val="center"/>
        <w:rPr>
          <w:b/>
          <w:sz w:val="20"/>
          <w:szCs w:val="20"/>
        </w:rPr>
      </w:pPr>
    </w:p>
    <w:p w14:paraId="109D07F2" w14:textId="77777777" w:rsidR="00536FEF" w:rsidRDefault="00536FEF" w:rsidP="001F47FD">
      <w:pPr>
        <w:tabs>
          <w:tab w:val="left" w:pos="5328"/>
        </w:tabs>
        <w:spacing w:line="360" w:lineRule="auto"/>
        <w:jc w:val="center"/>
        <w:rPr>
          <w:b/>
          <w:sz w:val="20"/>
          <w:szCs w:val="20"/>
        </w:rPr>
      </w:pPr>
    </w:p>
    <w:p w14:paraId="75A2C9DD" w14:textId="77777777" w:rsidR="00536FEF" w:rsidRDefault="00536FEF" w:rsidP="001F47FD">
      <w:pPr>
        <w:tabs>
          <w:tab w:val="left" w:pos="5328"/>
        </w:tabs>
        <w:spacing w:line="360" w:lineRule="auto"/>
        <w:jc w:val="center"/>
        <w:rPr>
          <w:b/>
          <w:sz w:val="20"/>
          <w:szCs w:val="20"/>
        </w:rPr>
      </w:pPr>
    </w:p>
    <w:p w14:paraId="554FC6BE" w14:textId="77777777" w:rsidR="00536FEF" w:rsidRDefault="00536FEF" w:rsidP="001F47FD">
      <w:pPr>
        <w:tabs>
          <w:tab w:val="left" w:pos="5328"/>
        </w:tabs>
        <w:spacing w:line="360" w:lineRule="auto"/>
        <w:jc w:val="center"/>
        <w:rPr>
          <w:b/>
          <w:sz w:val="20"/>
          <w:szCs w:val="20"/>
        </w:rPr>
      </w:pPr>
    </w:p>
    <w:p w14:paraId="3801C657" w14:textId="77777777" w:rsidR="00536FEF" w:rsidRDefault="00536FEF" w:rsidP="001F47FD">
      <w:pPr>
        <w:tabs>
          <w:tab w:val="left" w:pos="5328"/>
        </w:tabs>
        <w:spacing w:line="360" w:lineRule="auto"/>
        <w:jc w:val="center"/>
        <w:rPr>
          <w:b/>
          <w:sz w:val="20"/>
          <w:szCs w:val="20"/>
        </w:rPr>
      </w:pPr>
    </w:p>
    <w:p w14:paraId="4F5C41FB" w14:textId="77777777" w:rsidR="00536FEF" w:rsidRDefault="00536FEF" w:rsidP="001F47FD">
      <w:pPr>
        <w:tabs>
          <w:tab w:val="left" w:pos="5328"/>
        </w:tabs>
        <w:spacing w:line="360" w:lineRule="auto"/>
        <w:jc w:val="center"/>
        <w:rPr>
          <w:b/>
          <w:sz w:val="20"/>
          <w:szCs w:val="20"/>
        </w:rPr>
      </w:pPr>
    </w:p>
    <w:p w14:paraId="642E3F36" w14:textId="77777777" w:rsidR="00536FEF" w:rsidRDefault="00536FEF" w:rsidP="001F47FD">
      <w:pPr>
        <w:tabs>
          <w:tab w:val="left" w:pos="5328"/>
        </w:tabs>
        <w:spacing w:line="360" w:lineRule="auto"/>
        <w:jc w:val="center"/>
        <w:rPr>
          <w:b/>
          <w:sz w:val="20"/>
          <w:szCs w:val="20"/>
        </w:rPr>
      </w:pPr>
    </w:p>
    <w:p w14:paraId="5FD02A72" w14:textId="77777777" w:rsidR="00536FEF" w:rsidRDefault="00536FEF" w:rsidP="001F47FD">
      <w:pPr>
        <w:tabs>
          <w:tab w:val="left" w:pos="5328"/>
        </w:tabs>
        <w:spacing w:line="360" w:lineRule="auto"/>
        <w:jc w:val="center"/>
        <w:rPr>
          <w:b/>
          <w:sz w:val="20"/>
          <w:szCs w:val="20"/>
        </w:rPr>
      </w:pPr>
    </w:p>
    <w:p w14:paraId="26001AFE" w14:textId="77777777" w:rsidR="00536FEF" w:rsidRDefault="00536FEF" w:rsidP="001F47FD">
      <w:pPr>
        <w:tabs>
          <w:tab w:val="left" w:pos="5328"/>
        </w:tabs>
        <w:spacing w:line="360" w:lineRule="auto"/>
        <w:jc w:val="center"/>
        <w:rPr>
          <w:b/>
          <w:sz w:val="20"/>
          <w:szCs w:val="20"/>
        </w:rPr>
      </w:pPr>
    </w:p>
    <w:p w14:paraId="5A141BE5" w14:textId="77777777" w:rsidR="00536FEF" w:rsidRDefault="00536FEF" w:rsidP="001F47FD">
      <w:pPr>
        <w:tabs>
          <w:tab w:val="left" w:pos="5328"/>
        </w:tabs>
        <w:spacing w:line="360" w:lineRule="auto"/>
        <w:jc w:val="center"/>
        <w:rPr>
          <w:b/>
          <w:sz w:val="20"/>
          <w:szCs w:val="20"/>
        </w:rPr>
      </w:pPr>
    </w:p>
    <w:p w14:paraId="366CA6FD" w14:textId="77777777" w:rsidR="00536FEF" w:rsidRDefault="00536FEF" w:rsidP="001F47FD">
      <w:pPr>
        <w:tabs>
          <w:tab w:val="left" w:pos="5328"/>
        </w:tabs>
        <w:spacing w:line="360" w:lineRule="auto"/>
        <w:jc w:val="center"/>
        <w:rPr>
          <w:b/>
          <w:sz w:val="20"/>
          <w:szCs w:val="20"/>
        </w:rPr>
      </w:pPr>
    </w:p>
    <w:p w14:paraId="4E49A860" w14:textId="77777777" w:rsidR="00536FEF" w:rsidRDefault="00536FEF" w:rsidP="001F47FD">
      <w:pPr>
        <w:tabs>
          <w:tab w:val="left" w:pos="5328"/>
        </w:tabs>
        <w:spacing w:line="360" w:lineRule="auto"/>
        <w:jc w:val="center"/>
        <w:rPr>
          <w:b/>
          <w:sz w:val="20"/>
          <w:szCs w:val="20"/>
        </w:rPr>
      </w:pPr>
    </w:p>
    <w:p w14:paraId="2EF78772" w14:textId="77777777" w:rsidR="00536FEF" w:rsidRDefault="00536FEF" w:rsidP="001F47FD">
      <w:pPr>
        <w:tabs>
          <w:tab w:val="left" w:pos="5328"/>
        </w:tabs>
        <w:spacing w:line="360" w:lineRule="auto"/>
        <w:jc w:val="center"/>
        <w:rPr>
          <w:b/>
          <w:sz w:val="20"/>
          <w:szCs w:val="20"/>
        </w:rPr>
      </w:pPr>
    </w:p>
    <w:p w14:paraId="3E23E4E8" w14:textId="77777777" w:rsidR="00536FEF" w:rsidRDefault="00536FEF" w:rsidP="001F47FD">
      <w:pPr>
        <w:tabs>
          <w:tab w:val="left" w:pos="5328"/>
        </w:tabs>
        <w:spacing w:line="360" w:lineRule="auto"/>
        <w:jc w:val="center"/>
        <w:rPr>
          <w:b/>
          <w:sz w:val="20"/>
          <w:szCs w:val="20"/>
        </w:rPr>
      </w:pPr>
    </w:p>
    <w:p w14:paraId="724E2131" w14:textId="77777777" w:rsidR="00536FEF" w:rsidRDefault="00536FEF" w:rsidP="001F47FD">
      <w:pPr>
        <w:tabs>
          <w:tab w:val="left" w:pos="5328"/>
        </w:tabs>
        <w:spacing w:line="360" w:lineRule="auto"/>
        <w:jc w:val="center"/>
        <w:rPr>
          <w:b/>
          <w:sz w:val="20"/>
          <w:szCs w:val="20"/>
        </w:rPr>
      </w:pPr>
    </w:p>
    <w:p w14:paraId="40AAAB40" w14:textId="73783ECA" w:rsidR="001F47FD" w:rsidRPr="00BE74D7" w:rsidRDefault="001F47FD" w:rsidP="001F47FD">
      <w:pPr>
        <w:tabs>
          <w:tab w:val="left" w:pos="5328"/>
        </w:tabs>
        <w:spacing w:line="360" w:lineRule="auto"/>
        <w:jc w:val="center"/>
        <w:rPr>
          <w:b/>
          <w:sz w:val="20"/>
          <w:szCs w:val="20"/>
          <w:lang w:val="sr-Cyrl-CS"/>
        </w:rPr>
      </w:pPr>
      <w:r w:rsidRPr="00BE74D7">
        <w:rPr>
          <w:b/>
          <w:sz w:val="20"/>
          <w:szCs w:val="20"/>
          <w:lang w:val="sr-Cyrl-CS"/>
        </w:rPr>
        <w:t>ЗАКЉУЧНО МИШЉЕЊЕ И ПРЕДЛОГ КОМИСИЈЕ</w:t>
      </w:r>
    </w:p>
    <w:p w14:paraId="6E788BF7" w14:textId="77777777" w:rsidR="001F47FD" w:rsidRPr="00BE74D7" w:rsidRDefault="001F47FD" w:rsidP="001F47FD">
      <w:pPr>
        <w:tabs>
          <w:tab w:val="left" w:pos="5328"/>
        </w:tabs>
        <w:spacing w:line="360" w:lineRule="auto"/>
        <w:jc w:val="both"/>
        <w:rPr>
          <w:b/>
          <w:sz w:val="20"/>
          <w:szCs w:val="20"/>
          <w:lang w:val="sr-Cyrl-CS"/>
        </w:rPr>
      </w:pPr>
    </w:p>
    <w:p w14:paraId="57E6EA05" w14:textId="77600952" w:rsidR="001F47FD" w:rsidRPr="00BE74D7" w:rsidRDefault="001F47FD" w:rsidP="001F47FD">
      <w:pPr>
        <w:ind w:firstLine="720"/>
        <w:jc w:val="both"/>
        <w:rPr>
          <w:sz w:val="20"/>
          <w:szCs w:val="20"/>
          <w:lang w:val="sr-Cyrl-CS"/>
        </w:rPr>
      </w:pPr>
      <w:r w:rsidRPr="00BE74D7">
        <w:rPr>
          <w:sz w:val="20"/>
          <w:szCs w:val="20"/>
          <w:lang w:val="sr-Cyrl-CS"/>
        </w:rPr>
        <w:t>На расписани конкурс</w:t>
      </w:r>
      <w:r w:rsidR="00637EFA">
        <w:rPr>
          <w:sz w:val="20"/>
          <w:szCs w:val="20"/>
          <w:lang w:val="sr-Cyrl-CS"/>
        </w:rPr>
        <w:t xml:space="preserve"> </w:t>
      </w:r>
      <w:r w:rsidRPr="00BE74D7">
        <w:rPr>
          <w:sz w:val="20"/>
          <w:szCs w:val="20"/>
          <w:lang w:val="sr-Cyrl-CS"/>
        </w:rPr>
        <w:t>који је објављен</w:t>
      </w:r>
      <w:r w:rsidR="00637EFA">
        <w:rPr>
          <w:sz w:val="20"/>
          <w:szCs w:val="20"/>
          <w:lang w:val="sr-Cyrl-CS"/>
        </w:rPr>
        <w:t xml:space="preserve"> дана</w:t>
      </w:r>
      <w:r w:rsidRPr="00BE74D7">
        <w:rPr>
          <w:sz w:val="20"/>
          <w:szCs w:val="20"/>
          <w:lang w:val="sr-Cyrl-CS"/>
        </w:rPr>
        <w:t xml:space="preserve"> </w:t>
      </w:r>
      <w:r w:rsidRPr="001F47FD">
        <w:rPr>
          <w:sz w:val="20"/>
          <w:szCs w:val="20"/>
          <w:lang w:val="sr-Cyrl-CS"/>
        </w:rPr>
        <w:t>01.04.2026.</w:t>
      </w:r>
      <w:r w:rsidRPr="00BE74D7">
        <w:rPr>
          <w:sz w:val="20"/>
          <w:szCs w:val="20"/>
          <w:lang w:val="sr-Cyrl-CS"/>
        </w:rPr>
        <w:t xml:space="preserve"> године, </w:t>
      </w:r>
      <w:r>
        <w:rPr>
          <w:sz w:val="20"/>
          <w:szCs w:val="20"/>
          <w:lang w:val="sr-Cyrl-CS"/>
        </w:rPr>
        <w:t xml:space="preserve">на сајту Медицинског факултета Универзитета у Београду, </w:t>
      </w:r>
      <w:r w:rsidRPr="00BE74D7">
        <w:rPr>
          <w:sz w:val="20"/>
          <w:szCs w:val="20"/>
          <w:lang w:val="sr-Cyrl-CS"/>
        </w:rPr>
        <w:t xml:space="preserve">за избор </w:t>
      </w:r>
      <w:r>
        <w:rPr>
          <w:sz w:val="20"/>
          <w:szCs w:val="20"/>
          <w:lang w:val="sr-Cyrl-CS"/>
        </w:rPr>
        <w:t>2</w:t>
      </w:r>
      <w:r w:rsidRPr="00BE74D7">
        <w:rPr>
          <w:b/>
          <w:sz w:val="20"/>
          <w:szCs w:val="20"/>
          <w:lang w:val="sr-Cyrl-CS"/>
        </w:rPr>
        <w:t xml:space="preserve"> (</w:t>
      </w:r>
      <w:r>
        <w:rPr>
          <w:b/>
          <w:sz w:val="20"/>
          <w:szCs w:val="20"/>
          <w:lang w:val="sr-Cyrl-CS"/>
        </w:rPr>
        <w:t>два</w:t>
      </w:r>
      <w:r w:rsidRPr="00BE74D7">
        <w:rPr>
          <w:b/>
          <w:sz w:val="20"/>
          <w:szCs w:val="20"/>
          <w:lang w:val="sr-Cyrl-CS"/>
        </w:rPr>
        <w:t xml:space="preserve">) </w:t>
      </w:r>
      <w:r>
        <w:rPr>
          <w:b/>
          <w:sz w:val="20"/>
          <w:szCs w:val="20"/>
          <w:lang w:val="sr-Cyrl-CS"/>
        </w:rPr>
        <w:t xml:space="preserve">клиничка асистента </w:t>
      </w:r>
      <w:r w:rsidRPr="001F47FD">
        <w:rPr>
          <w:bCs/>
          <w:sz w:val="20"/>
          <w:szCs w:val="20"/>
          <w:lang w:val="sr-Cyrl-CS"/>
        </w:rPr>
        <w:t xml:space="preserve">за </w:t>
      </w:r>
      <w:r w:rsidRPr="00C05D32">
        <w:rPr>
          <w:sz w:val="20"/>
          <w:szCs w:val="20"/>
          <w:lang w:val="sl-SI"/>
        </w:rPr>
        <w:t>ужу научну област</w:t>
      </w:r>
      <w:r>
        <w:rPr>
          <w:sz w:val="20"/>
          <w:szCs w:val="20"/>
          <w:lang w:val="sr-Cyrl-RS"/>
        </w:rPr>
        <w:t xml:space="preserve"> </w:t>
      </w:r>
      <w:r w:rsidRPr="00271989">
        <w:rPr>
          <w:b/>
          <w:bCs/>
          <w:sz w:val="20"/>
          <w:szCs w:val="20"/>
          <w:lang w:val="sr-Cyrl-RS"/>
        </w:rPr>
        <w:t>ИНТЕРНА МЕДИЦИНА (пулмологија)</w:t>
      </w:r>
      <w:r w:rsidRPr="00C05D32">
        <w:rPr>
          <w:sz w:val="20"/>
          <w:szCs w:val="20"/>
          <w:lang w:val="sl-SI"/>
        </w:rPr>
        <w:t xml:space="preserve"> </w:t>
      </w:r>
      <w:r>
        <w:rPr>
          <w:sz w:val="20"/>
          <w:szCs w:val="20"/>
          <w:lang w:val="sr-Cyrl-RS"/>
        </w:rPr>
        <w:t>пријавило</w:t>
      </w:r>
      <w:r>
        <w:rPr>
          <w:sz w:val="20"/>
          <w:szCs w:val="20"/>
          <w:lang w:val="sr-Cyrl-CS"/>
        </w:rPr>
        <w:t xml:space="preserve"> се</w:t>
      </w:r>
      <w:r w:rsidRPr="00BE74D7">
        <w:rPr>
          <w:sz w:val="20"/>
          <w:szCs w:val="20"/>
          <w:lang w:val="sr-Cyrl-CS"/>
        </w:rPr>
        <w:t xml:space="preserve"> </w:t>
      </w:r>
      <w:r>
        <w:rPr>
          <w:sz w:val="20"/>
          <w:szCs w:val="20"/>
        </w:rPr>
        <w:t>5</w:t>
      </w:r>
      <w:r w:rsidRPr="00BE74D7">
        <w:rPr>
          <w:b/>
          <w:sz w:val="20"/>
          <w:szCs w:val="20"/>
          <w:lang w:val="sr-Cyrl-CS"/>
        </w:rPr>
        <w:t xml:space="preserve"> (</w:t>
      </w:r>
      <w:r>
        <w:rPr>
          <w:b/>
          <w:sz w:val="20"/>
          <w:szCs w:val="20"/>
          <w:lang w:val="sr-Cyrl-RS"/>
        </w:rPr>
        <w:t>пет</w:t>
      </w:r>
      <w:r w:rsidRPr="00BE74D7">
        <w:rPr>
          <w:b/>
          <w:sz w:val="20"/>
          <w:szCs w:val="20"/>
          <w:lang w:val="sr-Cyrl-CS"/>
        </w:rPr>
        <w:t>) кандидат</w:t>
      </w:r>
      <w:r>
        <w:rPr>
          <w:b/>
          <w:sz w:val="20"/>
          <w:szCs w:val="20"/>
          <w:lang w:val="sr-Cyrl-CS"/>
        </w:rPr>
        <w:t>а</w:t>
      </w:r>
      <w:r w:rsidRPr="001F47FD">
        <w:rPr>
          <w:sz w:val="20"/>
          <w:szCs w:val="20"/>
          <w:lang w:val="sr-Cyrl-CS"/>
        </w:rPr>
        <w:t>:</w:t>
      </w:r>
      <w:r w:rsidRPr="00BE74D7">
        <w:rPr>
          <w:sz w:val="20"/>
          <w:szCs w:val="20"/>
          <w:lang w:val="sr-Cyrl-CS"/>
        </w:rPr>
        <w:t xml:space="preserve"> </w:t>
      </w:r>
      <w:r w:rsidRPr="001F47FD">
        <w:rPr>
          <w:sz w:val="20"/>
          <w:szCs w:val="20"/>
          <w:lang w:val="sr-Cyrl-CS"/>
        </w:rPr>
        <w:t xml:space="preserve">др Никола Трбољевац, </w:t>
      </w:r>
      <w:r>
        <w:rPr>
          <w:sz w:val="20"/>
          <w:szCs w:val="20"/>
          <w:lang w:val="sr-Cyrl-RS"/>
        </w:rPr>
        <w:t xml:space="preserve">лекар специјалиста интерне медицине, субспецијалиста уже научне области </w:t>
      </w:r>
      <w:r w:rsidRPr="001F47FD">
        <w:rPr>
          <w:sz w:val="20"/>
          <w:szCs w:val="20"/>
          <w:lang w:val="sr-Cyrl-RS"/>
        </w:rPr>
        <w:t>пулмологија</w:t>
      </w:r>
      <w:r>
        <w:rPr>
          <w:sz w:val="20"/>
          <w:szCs w:val="20"/>
          <w:lang w:val="sr-Cyrl-RS"/>
        </w:rPr>
        <w:t>,</w:t>
      </w:r>
      <w:r w:rsidRPr="001F47FD">
        <w:rPr>
          <w:sz w:val="20"/>
          <w:szCs w:val="20"/>
          <w:lang w:val="sr-Cyrl-CS"/>
        </w:rPr>
        <w:t xml:space="preserve"> др Никола Николић </w:t>
      </w:r>
      <w:r w:rsidRPr="001F47FD">
        <w:rPr>
          <w:sz w:val="20"/>
          <w:szCs w:val="20"/>
          <w:lang w:val="sr-Cyrl-RS"/>
        </w:rPr>
        <w:t>лекар</w:t>
      </w:r>
      <w:r>
        <w:rPr>
          <w:sz w:val="20"/>
          <w:szCs w:val="20"/>
          <w:lang w:val="sr-Cyrl-RS"/>
        </w:rPr>
        <w:t xml:space="preserve"> специјалиста интерне </w:t>
      </w:r>
      <w:r w:rsidRPr="001F47FD">
        <w:rPr>
          <w:sz w:val="20"/>
          <w:szCs w:val="20"/>
          <w:lang w:val="sr-Cyrl-RS"/>
        </w:rPr>
        <w:t>медицине</w:t>
      </w:r>
      <w:r w:rsidRPr="001F47FD">
        <w:rPr>
          <w:sz w:val="20"/>
          <w:szCs w:val="20"/>
          <w:lang w:val="sr-Cyrl-CS"/>
        </w:rPr>
        <w:t xml:space="preserve">, др Иван Миливојевић, </w:t>
      </w:r>
      <w:r w:rsidRPr="001F47FD">
        <w:rPr>
          <w:sz w:val="20"/>
          <w:szCs w:val="20"/>
          <w:lang w:val="sr-Cyrl-RS"/>
        </w:rPr>
        <w:t>лека</w:t>
      </w:r>
      <w:r>
        <w:rPr>
          <w:sz w:val="20"/>
          <w:szCs w:val="20"/>
          <w:lang w:val="sr-Cyrl-RS"/>
        </w:rPr>
        <w:t xml:space="preserve">р специјалиста </w:t>
      </w:r>
      <w:r w:rsidRPr="001F47FD">
        <w:rPr>
          <w:sz w:val="20"/>
          <w:szCs w:val="20"/>
          <w:lang w:val="sr-Cyrl-RS"/>
        </w:rPr>
        <w:t>интерне медицине</w:t>
      </w:r>
      <w:r w:rsidRPr="001F47FD">
        <w:rPr>
          <w:sz w:val="20"/>
          <w:szCs w:val="20"/>
          <w:lang w:val="sr-Cyrl-CS"/>
        </w:rPr>
        <w:t xml:space="preserve">, др Никола Марић, </w:t>
      </w:r>
      <w:r w:rsidRPr="001F47FD">
        <w:rPr>
          <w:sz w:val="20"/>
          <w:szCs w:val="20"/>
          <w:lang w:val="sr-Cyrl-RS"/>
        </w:rPr>
        <w:t xml:space="preserve">лекар специјалиста интерне медицине </w:t>
      </w:r>
      <w:r w:rsidRPr="001F47FD">
        <w:rPr>
          <w:sz w:val="20"/>
          <w:szCs w:val="20"/>
          <w:lang w:val="sr-Cyrl-CS"/>
        </w:rPr>
        <w:t xml:space="preserve">и др Александар Јандрић, </w:t>
      </w:r>
      <w:r w:rsidRPr="001F47FD">
        <w:rPr>
          <w:sz w:val="20"/>
          <w:szCs w:val="20"/>
          <w:lang w:val="sr-Cyrl-RS"/>
        </w:rPr>
        <w:t>лекар специјалиста Интерне медицине, субспецијалиста уже научне области пулмологија.</w:t>
      </w:r>
    </w:p>
    <w:p w14:paraId="50ACA8C4" w14:textId="77777777" w:rsidR="001F47FD" w:rsidRPr="00BE74D7" w:rsidRDefault="001F47FD" w:rsidP="001F47FD">
      <w:pPr>
        <w:ind w:firstLine="720"/>
        <w:jc w:val="both"/>
        <w:rPr>
          <w:sz w:val="20"/>
          <w:szCs w:val="20"/>
          <w:lang w:val="sr-Cyrl-CS"/>
        </w:rPr>
      </w:pPr>
      <w:r w:rsidRPr="00BE74D7">
        <w:rPr>
          <w:sz w:val="20"/>
          <w:szCs w:val="20"/>
          <w:lang w:val="sr-Cyrl-CS"/>
        </w:rPr>
        <w:t>Увидом у приложену документацију поднету на конкурс, на основу обављеног разговора са кандидат</w:t>
      </w:r>
      <w:r>
        <w:rPr>
          <w:sz w:val="20"/>
          <w:szCs w:val="20"/>
          <w:lang w:val="sr-Cyrl-CS"/>
        </w:rPr>
        <w:t>има</w:t>
      </w:r>
      <w:r w:rsidRPr="00BE74D7">
        <w:rPr>
          <w:sz w:val="20"/>
          <w:szCs w:val="20"/>
          <w:lang w:val="sr-Cyrl-CS"/>
        </w:rPr>
        <w:t xml:space="preserve">, Комисија је установила да </w:t>
      </w:r>
      <w:r>
        <w:rPr>
          <w:sz w:val="20"/>
          <w:szCs w:val="20"/>
          <w:lang w:val="sr-Cyrl-CS"/>
        </w:rPr>
        <w:t>наведени кандидати</w:t>
      </w:r>
      <w:r w:rsidRPr="00BE74D7">
        <w:rPr>
          <w:sz w:val="20"/>
          <w:szCs w:val="20"/>
          <w:lang w:val="sr-Cyrl-CS"/>
        </w:rPr>
        <w:t xml:space="preserve"> испуњава</w:t>
      </w:r>
      <w:r>
        <w:rPr>
          <w:sz w:val="20"/>
          <w:szCs w:val="20"/>
          <w:lang w:val="sr-Cyrl-CS"/>
        </w:rPr>
        <w:t>ју</w:t>
      </w:r>
      <w:r w:rsidRPr="00BE74D7">
        <w:rPr>
          <w:sz w:val="20"/>
          <w:szCs w:val="20"/>
          <w:lang w:val="sr-Cyrl-CS"/>
        </w:rPr>
        <w:t xml:space="preserve"> све услове из конкурса за избор у звање сарадник</w:t>
      </w:r>
      <w:r>
        <w:rPr>
          <w:sz w:val="20"/>
          <w:szCs w:val="20"/>
          <w:lang w:val="sr-Cyrl-CS"/>
        </w:rPr>
        <w:t>а</w:t>
      </w:r>
      <w:r w:rsidRPr="00BE74D7">
        <w:rPr>
          <w:sz w:val="20"/>
          <w:szCs w:val="20"/>
          <w:lang w:val="sr-Cyrl-CS"/>
        </w:rPr>
        <w:t xml:space="preserve"> у настави. </w:t>
      </w:r>
    </w:p>
    <w:p w14:paraId="0AD35713" w14:textId="77777777" w:rsidR="001F47FD" w:rsidRPr="00BE74D7" w:rsidRDefault="001F47FD" w:rsidP="001F47FD">
      <w:pPr>
        <w:tabs>
          <w:tab w:val="left" w:pos="720"/>
        </w:tabs>
        <w:jc w:val="both"/>
        <w:rPr>
          <w:sz w:val="20"/>
          <w:szCs w:val="20"/>
          <w:lang w:val="sr-Cyrl-CS"/>
        </w:rPr>
      </w:pPr>
    </w:p>
    <w:p w14:paraId="68C02EA5" w14:textId="39363585" w:rsidR="001F47FD" w:rsidRPr="00536FEF" w:rsidRDefault="001F47FD" w:rsidP="001F47FD">
      <w:pPr>
        <w:tabs>
          <w:tab w:val="left" w:pos="720"/>
        </w:tabs>
        <w:jc w:val="both"/>
        <w:rPr>
          <w:sz w:val="20"/>
          <w:szCs w:val="20"/>
          <w:lang w:val="sr-Cyrl-RS"/>
        </w:rPr>
      </w:pPr>
      <w:r w:rsidRPr="00BE74D7">
        <w:rPr>
          <w:sz w:val="20"/>
          <w:szCs w:val="20"/>
          <w:lang w:val="sr-Cyrl-CS"/>
        </w:rPr>
        <w:tab/>
        <w:t xml:space="preserve">На основу детаљне анализе наведених биографских података, утиска који </w:t>
      </w:r>
      <w:r>
        <w:rPr>
          <w:sz w:val="20"/>
          <w:szCs w:val="20"/>
          <w:lang w:val="sr-Cyrl-CS"/>
        </w:rPr>
        <w:t>су</w:t>
      </w:r>
      <w:r w:rsidRPr="00BE74D7">
        <w:rPr>
          <w:sz w:val="20"/>
          <w:szCs w:val="20"/>
          <w:lang w:val="sr-Cyrl-CS"/>
        </w:rPr>
        <w:t xml:space="preserve"> кандидат</w:t>
      </w:r>
      <w:r>
        <w:rPr>
          <w:sz w:val="20"/>
          <w:szCs w:val="20"/>
          <w:lang w:val="sr-Cyrl-CS"/>
        </w:rPr>
        <w:t xml:space="preserve">и </w:t>
      </w:r>
      <w:r w:rsidRPr="00BE74D7">
        <w:rPr>
          <w:sz w:val="20"/>
          <w:szCs w:val="20"/>
          <w:lang w:val="sr-Cyrl-CS"/>
        </w:rPr>
        <w:t>оставил</w:t>
      </w:r>
      <w:r>
        <w:rPr>
          <w:sz w:val="20"/>
          <w:szCs w:val="20"/>
          <w:lang w:val="sr-Cyrl-CS"/>
        </w:rPr>
        <w:t>и</w:t>
      </w:r>
      <w:r w:rsidRPr="00BE74D7">
        <w:rPr>
          <w:sz w:val="20"/>
          <w:szCs w:val="20"/>
          <w:lang w:val="sr-Cyrl-CS"/>
        </w:rPr>
        <w:t xml:space="preserve"> на чланове комисије</w:t>
      </w:r>
      <w:r>
        <w:rPr>
          <w:sz w:val="20"/>
          <w:szCs w:val="20"/>
          <w:lang w:val="sr-Cyrl-CS"/>
        </w:rPr>
        <w:t>,</w:t>
      </w:r>
      <w:r w:rsidRPr="00BE74D7">
        <w:rPr>
          <w:sz w:val="20"/>
          <w:szCs w:val="20"/>
          <w:lang w:val="sr-Cyrl-CS"/>
        </w:rPr>
        <w:t xml:space="preserve"> као и </w:t>
      </w:r>
      <w:r>
        <w:rPr>
          <w:sz w:val="20"/>
          <w:szCs w:val="20"/>
          <w:lang w:val="sr-Cyrl-CS"/>
        </w:rPr>
        <w:t xml:space="preserve">на основу њиховог </w:t>
      </w:r>
      <w:r w:rsidRPr="00BE74D7">
        <w:rPr>
          <w:sz w:val="20"/>
          <w:szCs w:val="20"/>
          <w:lang w:val="sr-Cyrl-CS"/>
        </w:rPr>
        <w:t xml:space="preserve">досадашњег </w:t>
      </w:r>
      <w:r>
        <w:rPr>
          <w:sz w:val="20"/>
          <w:szCs w:val="20"/>
          <w:lang w:val="sr-Cyrl-CS"/>
        </w:rPr>
        <w:t xml:space="preserve">научног и </w:t>
      </w:r>
      <w:r w:rsidRPr="00BE74D7">
        <w:rPr>
          <w:sz w:val="20"/>
          <w:szCs w:val="20"/>
          <w:lang w:val="sr-Cyrl-CS"/>
        </w:rPr>
        <w:t xml:space="preserve">стручног рада, те ценећи </w:t>
      </w:r>
      <w:r>
        <w:rPr>
          <w:sz w:val="20"/>
          <w:szCs w:val="20"/>
          <w:lang w:val="sr-Cyrl-CS"/>
        </w:rPr>
        <w:t>њихово интересовање за рад са студентима, познавање страних језика и рада на рачунару,</w:t>
      </w:r>
      <w:r w:rsidRPr="00BE74D7">
        <w:rPr>
          <w:sz w:val="20"/>
          <w:szCs w:val="20"/>
          <w:lang w:val="sr-Cyrl-CS"/>
        </w:rPr>
        <w:t xml:space="preserve"> чланови Комисије једногласно предлажу Изборном већу Медицинског ф</w:t>
      </w:r>
      <w:r w:rsidRPr="001F47FD">
        <w:rPr>
          <w:sz w:val="20"/>
          <w:szCs w:val="20"/>
          <w:lang w:val="sr-Cyrl-CS"/>
        </w:rPr>
        <w:t>акултета у Београду да се за клиничке асистенте за ужу научну област ИНТЕРНА МЕДИЦИНА (пулмологија)</w:t>
      </w:r>
      <w:r w:rsidRPr="00BE74D7">
        <w:rPr>
          <w:sz w:val="20"/>
          <w:szCs w:val="20"/>
          <w:lang w:val="sr-Cyrl-CS"/>
        </w:rPr>
        <w:t xml:space="preserve"> изабер</w:t>
      </w:r>
      <w:r>
        <w:rPr>
          <w:sz w:val="20"/>
          <w:szCs w:val="20"/>
          <w:lang w:val="sr-Cyrl-CS"/>
        </w:rPr>
        <w:t>у</w:t>
      </w:r>
      <w:r w:rsidRPr="00BE74D7">
        <w:rPr>
          <w:sz w:val="20"/>
          <w:szCs w:val="20"/>
          <w:lang w:val="sr-Cyrl-CS"/>
        </w:rPr>
        <w:t xml:space="preserve"> </w:t>
      </w:r>
      <w:r w:rsidR="00536FEF">
        <w:rPr>
          <w:sz w:val="20"/>
          <w:szCs w:val="20"/>
          <w:lang w:val="sr-Cyrl-RS"/>
        </w:rPr>
        <w:t>Др Никола Трбољевац и др Иван Миливојевић.</w:t>
      </w:r>
    </w:p>
    <w:p w14:paraId="2FCA595E" w14:textId="77777777" w:rsidR="001F47FD" w:rsidRPr="00BE74D7" w:rsidRDefault="001F47FD" w:rsidP="001F47FD">
      <w:pPr>
        <w:spacing w:line="360" w:lineRule="auto"/>
        <w:jc w:val="both"/>
        <w:rPr>
          <w:sz w:val="20"/>
          <w:szCs w:val="20"/>
          <w:lang w:val="sr-Cyrl-CS"/>
        </w:rPr>
      </w:pPr>
    </w:p>
    <w:p w14:paraId="00D3346F" w14:textId="69CA4D15" w:rsidR="001F47FD" w:rsidRPr="00BE74D7" w:rsidRDefault="001F47FD" w:rsidP="001F47FD">
      <w:pPr>
        <w:spacing w:line="360" w:lineRule="auto"/>
        <w:jc w:val="both"/>
        <w:rPr>
          <w:sz w:val="20"/>
          <w:szCs w:val="20"/>
          <w:lang w:val="sr-Cyrl-CS"/>
        </w:rPr>
      </w:pPr>
      <w:r w:rsidRPr="00BE74D7">
        <w:rPr>
          <w:sz w:val="20"/>
          <w:szCs w:val="20"/>
          <w:lang w:val="sr-Cyrl-CS"/>
        </w:rPr>
        <w:t xml:space="preserve">Београд, </w:t>
      </w:r>
      <w:r>
        <w:rPr>
          <w:sz w:val="20"/>
          <w:szCs w:val="20"/>
          <w:lang w:val="sr-Cyrl-RS"/>
        </w:rPr>
        <w:t>03</w:t>
      </w:r>
      <w:r w:rsidRPr="00BE74D7">
        <w:rPr>
          <w:sz w:val="20"/>
          <w:szCs w:val="20"/>
          <w:lang w:val="sr-Cyrl-CS"/>
        </w:rPr>
        <w:t xml:space="preserve">. </w:t>
      </w:r>
      <w:r>
        <w:rPr>
          <w:sz w:val="20"/>
          <w:szCs w:val="20"/>
          <w:lang w:val="sr-Cyrl-CS"/>
        </w:rPr>
        <w:t>јун</w:t>
      </w:r>
      <w:r w:rsidRPr="00BE74D7">
        <w:rPr>
          <w:sz w:val="20"/>
          <w:szCs w:val="20"/>
          <w:lang w:val="sr-Cyrl-CS"/>
        </w:rPr>
        <w:t xml:space="preserve"> 2026. године</w:t>
      </w:r>
    </w:p>
    <w:p w14:paraId="418F2C2A" w14:textId="77777777" w:rsidR="001F47FD" w:rsidRPr="00BE74D7" w:rsidRDefault="001F47FD" w:rsidP="001F47FD">
      <w:pPr>
        <w:spacing w:line="360" w:lineRule="auto"/>
        <w:jc w:val="both"/>
        <w:rPr>
          <w:sz w:val="20"/>
          <w:szCs w:val="20"/>
          <w:lang w:val="sr-Cyrl-CS"/>
        </w:rPr>
      </w:pPr>
    </w:p>
    <w:p w14:paraId="2C9E16AF" w14:textId="77777777" w:rsidR="001F47FD" w:rsidRPr="00BE74D7" w:rsidRDefault="001F47FD" w:rsidP="001F47FD">
      <w:pPr>
        <w:spacing w:line="360" w:lineRule="auto"/>
        <w:ind w:left="4962"/>
        <w:jc w:val="both"/>
        <w:rPr>
          <w:sz w:val="20"/>
          <w:szCs w:val="20"/>
          <w:lang w:val="sr-Cyrl-CS"/>
        </w:rPr>
      </w:pPr>
      <w:r w:rsidRPr="00BE74D7">
        <w:rPr>
          <w:sz w:val="20"/>
          <w:szCs w:val="20"/>
          <w:lang w:val="sr-Cyrl-CS"/>
        </w:rPr>
        <w:t>Комисија:</w:t>
      </w:r>
    </w:p>
    <w:p w14:paraId="47D90B32" w14:textId="77777777" w:rsidR="001F47FD" w:rsidRPr="00BE74D7" w:rsidRDefault="001F47FD" w:rsidP="001F47FD">
      <w:pPr>
        <w:spacing w:line="360" w:lineRule="auto"/>
        <w:ind w:left="4962"/>
        <w:jc w:val="both"/>
        <w:rPr>
          <w:sz w:val="20"/>
          <w:szCs w:val="20"/>
          <w:lang w:val="sr-Cyrl-CS"/>
        </w:rPr>
      </w:pPr>
    </w:p>
    <w:p w14:paraId="6C8F4BE9" w14:textId="23E42107" w:rsidR="001F47FD" w:rsidRPr="00637EFA" w:rsidRDefault="001F47FD" w:rsidP="001F47FD">
      <w:pPr>
        <w:spacing w:line="360" w:lineRule="auto"/>
        <w:ind w:left="4962"/>
        <w:jc w:val="both"/>
        <w:rPr>
          <w:sz w:val="20"/>
          <w:szCs w:val="20"/>
          <w:lang w:val="sr-Cyrl-CS"/>
        </w:rPr>
      </w:pPr>
      <w:r w:rsidRPr="00637EFA">
        <w:rPr>
          <w:sz w:val="20"/>
          <w:szCs w:val="20"/>
          <w:lang w:val="sr-Cyrl-CS"/>
        </w:rPr>
        <w:t>Доц. др Михаило Стјепановић,</w:t>
      </w:r>
    </w:p>
    <w:p w14:paraId="5060262D" w14:textId="4BE639EC" w:rsidR="001F47FD" w:rsidRPr="00637EFA" w:rsidRDefault="00637EFA" w:rsidP="001F47FD">
      <w:pPr>
        <w:spacing w:line="360" w:lineRule="auto"/>
        <w:ind w:left="4962"/>
        <w:jc w:val="both"/>
        <w:rPr>
          <w:sz w:val="20"/>
          <w:szCs w:val="20"/>
          <w:lang w:val="sr-Cyrl-CS"/>
        </w:rPr>
      </w:pPr>
      <w:r w:rsidRPr="00637EFA">
        <w:rPr>
          <w:sz w:val="20"/>
          <w:szCs w:val="20"/>
          <w:lang w:val="sr-Cyrl-CS"/>
        </w:rPr>
        <w:t>Доцент</w:t>
      </w:r>
      <w:r w:rsidR="001F47FD" w:rsidRPr="00637EFA">
        <w:rPr>
          <w:sz w:val="20"/>
          <w:szCs w:val="20"/>
          <w:lang w:val="sr-Cyrl-CS"/>
        </w:rPr>
        <w:t xml:space="preserve"> Медицинског факултета Универзитета у Београду, </w:t>
      </w:r>
      <w:r>
        <w:rPr>
          <w:sz w:val="20"/>
          <w:szCs w:val="20"/>
          <w:lang w:val="sr-Cyrl-RS"/>
        </w:rPr>
        <w:t>председавајући</w:t>
      </w:r>
    </w:p>
    <w:p w14:paraId="13A561FE" w14:textId="77777777" w:rsidR="001F47FD" w:rsidRPr="00637EFA" w:rsidRDefault="001F47FD" w:rsidP="001F47FD">
      <w:pPr>
        <w:spacing w:line="360" w:lineRule="auto"/>
        <w:ind w:left="4962"/>
        <w:jc w:val="both"/>
        <w:rPr>
          <w:sz w:val="20"/>
          <w:szCs w:val="20"/>
          <w:lang w:val="sr-Cyrl-CS"/>
        </w:rPr>
      </w:pPr>
    </w:p>
    <w:p w14:paraId="4AAD185A" w14:textId="52C50384" w:rsidR="001F47FD" w:rsidRPr="00637EFA" w:rsidRDefault="001F47FD" w:rsidP="001F47FD">
      <w:pPr>
        <w:spacing w:line="360" w:lineRule="auto"/>
        <w:ind w:left="4962"/>
        <w:jc w:val="both"/>
        <w:rPr>
          <w:sz w:val="20"/>
          <w:szCs w:val="20"/>
          <w:lang w:val="sr-Cyrl-CS"/>
        </w:rPr>
      </w:pPr>
      <w:r w:rsidRPr="00637EFA">
        <w:rPr>
          <w:sz w:val="20"/>
          <w:szCs w:val="20"/>
          <w:lang w:val="sr-Cyrl-CS"/>
        </w:rPr>
        <w:t>Доц. др Спасоје Попевић,</w:t>
      </w:r>
    </w:p>
    <w:p w14:paraId="6D8C0EAF" w14:textId="29747E7C" w:rsidR="001F47FD" w:rsidRPr="00637EFA" w:rsidRDefault="00637EFA" w:rsidP="001F47FD">
      <w:pPr>
        <w:spacing w:line="360" w:lineRule="auto"/>
        <w:ind w:left="4962"/>
        <w:jc w:val="both"/>
        <w:rPr>
          <w:sz w:val="20"/>
          <w:szCs w:val="20"/>
          <w:lang w:val="sr-Cyrl-CS"/>
        </w:rPr>
      </w:pPr>
      <w:r w:rsidRPr="00637EFA">
        <w:rPr>
          <w:sz w:val="20"/>
          <w:szCs w:val="20"/>
          <w:lang w:val="sr-Cyrl-CS"/>
        </w:rPr>
        <w:t>Доцент</w:t>
      </w:r>
      <w:r w:rsidR="001F47FD" w:rsidRPr="00637EFA">
        <w:rPr>
          <w:sz w:val="20"/>
          <w:szCs w:val="20"/>
          <w:lang w:val="sr-Cyrl-CS"/>
        </w:rPr>
        <w:t xml:space="preserve"> Медицинског факултета Универзитета у Београду, члан</w:t>
      </w:r>
    </w:p>
    <w:p w14:paraId="311C2F2F" w14:textId="77777777" w:rsidR="001F47FD" w:rsidRPr="001F47FD" w:rsidRDefault="001F47FD" w:rsidP="001F47FD">
      <w:pPr>
        <w:spacing w:line="360" w:lineRule="auto"/>
        <w:ind w:left="4962"/>
        <w:jc w:val="both"/>
        <w:rPr>
          <w:sz w:val="20"/>
          <w:szCs w:val="20"/>
          <w:highlight w:val="yellow"/>
          <w:lang w:val="sr-Cyrl-CS"/>
        </w:rPr>
      </w:pPr>
    </w:p>
    <w:p w14:paraId="214AEF39" w14:textId="51407BCA" w:rsidR="001F47FD" w:rsidRPr="00637EFA" w:rsidRDefault="00637EFA" w:rsidP="001F47FD">
      <w:pPr>
        <w:spacing w:line="360" w:lineRule="auto"/>
        <w:ind w:left="4962"/>
        <w:jc w:val="both"/>
        <w:rPr>
          <w:sz w:val="20"/>
          <w:szCs w:val="20"/>
          <w:lang w:val="sr-Cyrl-CS"/>
        </w:rPr>
      </w:pPr>
      <w:r w:rsidRPr="00637EFA">
        <w:rPr>
          <w:sz w:val="20"/>
          <w:szCs w:val="20"/>
          <w:lang w:val="sr-Cyrl-CS"/>
        </w:rPr>
        <w:t>Доц</w:t>
      </w:r>
      <w:r w:rsidR="001F47FD" w:rsidRPr="00637EFA">
        <w:rPr>
          <w:sz w:val="20"/>
          <w:szCs w:val="20"/>
          <w:lang w:val="sr-Cyrl-CS"/>
        </w:rPr>
        <w:t xml:space="preserve">. др </w:t>
      </w:r>
      <w:r w:rsidRPr="00637EFA">
        <w:rPr>
          <w:sz w:val="20"/>
          <w:szCs w:val="20"/>
          <w:lang w:val="sr-Cyrl-CS"/>
        </w:rPr>
        <w:t>Милица Контић Јовановић</w:t>
      </w:r>
      <w:r w:rsidR="001F47FD" w:rsidRPr="00637EFA">
        <w:rPr>
          <w:sz w:val="20"/>
          <w:szCs w:val="20"/>
          <w:lang w:val="sr-Cyrl-CS"/>
        </w:rPr>
        <w:t>,</w:t>
      </w:r>
    </w:p>
    <w:p w14:paraId="79D7514B" w14:textId="77777777" w:rsidR="00637EFA" w:rsidRPr="00637EFA" w:rsidRDefault="00637EFA" w:rsidP="00637EFA">
      <w:pPr>
        <w:spacing w:line="360" w:lineRule="auto"/>
        <w:ind w:left="4962"/>
        <w:jc w:val="both"/>
        <w:rPr>
          <w:sz w:val="20"/>
          <w:szCs w:val="20"/>
          <w:lang w:val="sr-Cyrl-CS"/>
        </w:rPr>
      </w:pPr>
      <w:r w:rsidRPr="00637EFA">
        <w:rPr>
          <w:sz w:val="20"/>
          <w:szCs w:val="20"/>
          <w:lang w:val="sr-Cyrl-CS"/>
        </w:rPr>
        <w:t>Доцент Медицинског факултета Универзитета у Београду, члан</w:t>
      </w:r>
    </w:p>
    <w:p w14:paraId="6193CA3D" w14:textId="77777777" w:rsidR="000C77E9" w:rsidRPr="000C77E9" w:rsidRDefault="000C77E9" w:rsidP="00701554">
      <w:pPr>
        <w:pStyle w:val="Tekstclana"/>
        <w:numPr>
          <w:ilvl w:val="0"/>
          <w:numId w:val="0"/>
        </w:numPr>
        <w:spacing w:before="48" w:after="48"/>
        <w:rPr>
          <w:sz w:val="20"/>
          <w:szCs w:val="20"/>
        </w:rPr>
      </w:pPr>
    </w:p>
    <w:sectPr w:rsidR="000C77E9" w:rsidRPr="000C77E9" w:rsidSect="00872BD0">
      <w:pgSz w:w="11906" w:h="16838" w:code="9"/>
      <w:pgMar w:top="144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057B6" w14:textId="77777777" w:rsidR="00220930" w:rsidRDefault="00220930" w:rsidP="001F47FD">
      <w:r>
        <w:separator/>
      </w:r>
    </w:p>
  </w:endnote>
  <w:endnote w:type="continuationSeparator" w:id="0">
    <w:p w14:paraId="1371A6C4" w14:textId="77777777" w:rsidR="00220930" w:rsidRDefault="00220930" w:rsidP="001F4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Pro-Bold">
    <w:altName w:val="MS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9FA29" w14:textId="77777777" w:rsidR="00220930" w:rsidRDefault="00220930" w:rsidP="001F47FD">
      <w:r>
        <w:separator/>
      </w:r>
    </w:p>
  </w:footnote>
  <w:footnote w:type="continuationSeparator" w:id="0">
    <w:p w14:paraId="5D16F167" w14:textId="77777777" w:rsidR="00220930" w:rsidRDefault="00220930" w:rsidP="001F47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13"/>
    <w:lvl w:ilvl="0">
      <w:start w:val="1"/>
      <w:numFmt w:val="decimal"/>
      <w:lvlText w:val="%1."/>
      <w:lvlJc w:val="left"/>
      <w:pPr>
        <w:tabs>
          <w:tab w:val="num" w:pos="0"/>
        </w:tabs>
        <w:ind w:left="1080" w:hanging="360"/>
      </w:pPr>
      <w:rPr>
        <w:sz w:val="20"/>
        <w:szCs w:val="20"/>
        <w:lang w:val="sl-SI"/>
      </w:rPr>
    </w:lvl>
  </w:abstractNum>
  <w:abstractNum w:abstractNumId="1" w15:restartNumberingAfterBreak="0">
    <w:nsid w:val="0000000F"/>
    <w:multiLevelType w:val="multilevel"/>
    <w:tmpl w:val="0000000F"/>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0000013"/>
    <w:multiLevelType w:val="singleLevel"/>
    <w:tmpl w:val="00000013"/>
    <w:name w:val="WW8Num42"/>
    <w:lvl w:ilvl="0">
      <w:start w:val="1"/>
      <w:numFmt w:val="decimal"/>
      <w:lvlText w:val="%1)"/>
      <w:lvlJc w:val="left"/>
      <w:pPr>
        <w:tabs>
          <w:tab w:val="num" w:pos="0"/>
        </w:tabs>
        <w:ind w:left="720" w:hanging="360"/>
      </w:pPr>
      <w:rPr>
        <w:rFonts w:hint="default"/>
        <w:b/>
        <w:color w:val="000000"/>
        <w:sz w:val="20"/>
        <w:szCs w:val="20"/>
        <w:lang w:val="sr-Cyrl-CS"/>
      </w:rPr>
    </w:lvl>
  </w:abstractNum>
  <w:abstractNum w:abstractNumId="3" w15:restartNumberingAfterBreak="0">
    <w:nsid w:val="00834BE9"/>
    <w:multiLevelType w:val="multilevel"/>
    <w:tmpl w:val="DAC8E6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A94E91"/>
    <w:multiLevelType w:val="hybridMultilevel"/>
    <w:tmpl w:val="ADF2A4F4"/>
    <w:lvl w:ilvl="0" w:tplc="0409000F">
      <w:start w:val="1"/>
      <w:numFmt w:val="decimal"/>
      <w:lvlText w:val="%1."/>
      <w:lvlJc w:val="left"/>
      <w:pPr>
        <w:ind w:left="-708" w:hanging="360"/>
      </w:pPr>
      <w:rPr>
        <w:rFonts w:hint="default"/>
      </w:rPr>
    </w:lvl>
    <w:lvl w:ilvl="1" w:tplc="04090019" w:tentative="1">
      <w:start w:val="1"/>
      <w:numFmt w:val="lowerLetter"/>
      <w:lvlText w:val="%2."/>
      <w:lvlJc w:val="left"/>
      <w:pPr>
        <w:ind w:left="12" w:hanging="360"/>
      </w:pPr>
    </w:lvl>
    <w:lvl w:ilvl="2" w:tplc="0409001B" w:tentative="1">
      <w:start w:val="1"/>
      <w:numFmt w:val="lowerRoman"/>
      <w:lvlText w:val="%3."/>
      <w:lvlJc w:val="right"/>
      <w:pPr>
        <w:ind w:left="732" w:hanging="180"/>
      </w:pPr>
    </w:lvl>
    <w:lvl w:ilvl="3" w:tplc="0409000F" w:tentative="1">
      <w:start w:val="1"/>
      <w:numFmt w:val="decimal"/>
      <w:lvlText w:val="%4."/>
      <w:lvlJc w:val="left"/>
      <w:pPr>
        <w:ind w:left="1452" w:hanging="360"/>
      </w:pPr>
    </w:lvl>
    <w:lvl w:ilvl="4" w:tplc="04090019" w:tentative="1">
      <w:start w:val="1"/>
      <w:numFmt w:val="lowerLetter"/>
      <w:lvlText w:val="%5."/>
      <w:lvlJc w:val="left"/>
      <w:pPr>
        <w:ind w:left="2172" w:hanging="360"/>
      </w:pPr>
    </w:lvl>
    <w:lvl w:ilvl="5" w:tplc="0409001B" w:tentative="1">
      <w:start w:val="1"/>
      <w:numFmt w:val="lowerRoman"/>
      <w:lvlText w:val="%6."/>
      <w:lvlJc w:val="right"/>
      <w:pPr>
        <w:ind w:left="2892" w:hanging="180"/>
      </w:pPr>
    </w:lvl>
    <w:lvl w:ilvl="6" w:tplc="0409000F" w:tentative="1">
      <w:start w:val="1"/>
      <w:numFmt w:val="decimal"/>
      <w:lvlText w:val="%7."/>
      <w:lvlJc w:val="left"/>
      <w:pPr>
        <w:ind w:left="3612" w:hanging="360"/>
      </w:pPr>
    </w:lvl>
    <w:lvl w:ilvl="7" w:tplc="04090019" w:tentative="1">
      <w:start w:val="1"/>
      <w:numFmt w:val="lowerLetter"/>
      <w:lvlText w:val="%8."/>
      <w:lvlJc w:val="left"/>
      <w:pPr>
        <w:ind w:left="4332" w:hanging="360"/>
      </w:pPr>
    </w:lvl>
    <w:lvl w:ilvl="8" w:tplc="0409001B" w:tentative="1">
      <w:start w:val="1"/>
      <w:numFmt w:val="lowerRoman"/>
      <w:lvlText w:val="%9."/>
      <w:lvlJc w:val="right"/>
      <w:pPr>
        <w:ind w:left="5052" w:hanging="180"/>
      </w:pPr>
    </w:lvl>
  </w:abstractNum>
  <w:abstractNum w:abstractNumId="5" w15:restartNumberingAfterBreak="0">
    <w:nsid w:val="0B4B6136"/>
    <w:multiLevelType w:val="multilevel"/>
    <w:tmpl w:val="54886094"/>
    <w:lvl w:ilvl="0">
      <w:start w:val="1"/>
      <w:numFmt w:val="decimal"/>
      <w:pStyle w:val="Tekstclan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BCD7269"/>
    <w:multiLevelType w:val="hybridMultilevel"/>
    <w:tmpl w:val="5094BDF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F25DA6"/>
    <w:multiLevelType w:val="multilevel"/>
    <w:tmpl w:val="58808AB4"/>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11A17FEE"/>
    <w:multiLevelType w:val="multilevel"/>
    <w:tmpl w:val="52AE47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7F727B"/>
    <w:multiLevelType w:val="hybridMultilevel"/>
    <w:tmpl w:val="7422BC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652048"/>
    <w:multiLevelType w:val="hybridMultilevel"/>
    <w:tmpl w:val="671C1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8611B2"/>
    <w:multiLevelType w:val="hybridMultilevel"/>
    <w:tmpl w:val="616CD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15AF3"/>
    <w:multiLevelType w:val="multilevel"/>
    <w:tmpl w:val="65723A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D377AD4"/>
    <w:multiLevelType w:val="hybridMultilevel"/>
    <w:tmpl w:val="A9C20C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7702E7"/>
    <w:multiLevelType w:val="multilevel"/>
    <w:tmpl w:val="65723A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2D22A7"/>
    <w:multiLevelType w:val="hybridMultilevel"/>
    <w:tmpl w:val="D4CC2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83AED"/>
    <w:multiLevelType w:val="hybridMultilevel"/>
    <w:tmpl w:val="C2A48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7820BC"/>
    <w:multiLevelType w:val="multilevel"/>
    <w:tmpl w:val="0000000F"/>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7521E25"/>
    <w:multiLevelType w:val="hybridMultilevel"/>
    <w:tmpl w:val="64265E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92517F4"/>
    <w:multiLevelType w:val="multilevel"/>
    <w:tmpl w:val="65723A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380DF4"/>
    <w:multiLevelType w:val="hybridMultilevel"/>
    <w:tmpl w:val="D1BCC04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09D3986"/>
    <w:multiLevelType w:val="multilevel"/>
    <w:tmpl w:val="0000000F"/>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46C6152"/>
    <w:multiLevelType w:val="hybridMultilevel"/>
    <w:tmpl w:val="DE8E9760"/>
    <w:lvl w:ilvl="0" w:tplc="DCF8B2D4">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EC123A"/>
    <w:multiLevelType w:val="hybridMultilevel"/>
    <w:tmpl w:val="DF542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FA33A3"/>
    <w:multiLevelType w:val="hybridMultilevel"/>
    <w:tmpl w:val="9962D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A10FEE"/>
    <w:multiLevelType w:val="hybridMultilevel"/>
    <w:tmpl w:val="2334F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7848D6"/>
    <w:multiLevelType w:val="hybridMultilevel"/>
    <w:tmpl w:val="E460FD6E"/>
    <w:lvl w:ilvl="0" w:tplc="0409000F">
      <w:start w:val="1"/>
      <w:numFmt w:val="decimal"/>
      <w:lvlText w:val="%1."/>
      <w:lvlJc w:val="left"/>
      <w:pPr>
        <w:ind w:left="-1800" w:hanging="360"/>
      </w:pPr>
    </w:lvl>
    <w:lvl w:ilvl="1" w:tplc="04090019">
      <w:start w:val="1"/>
      <w:numFmt w:val="lowerLetter"/>
      <w:lvlText w:val="%2."/>
      <w:lvlJc w:val="left"/>
      <w:pPr>
        <w:ind w:left="-1080" w:hanging="360"/>
      </w:pPr>
    </w:lvl>
    <w:lvl w:ilvl="2" w:tplc="0409001B">
      <w:start w:val="1"/>
      <w:numFmt w:val="lowerRoman"/>
      <w:lvlText w:val="%3."/>
      <w:lvlJc w:val="right"/>
      <w:pPr>
        <w:ind w:left="-360" w:hanging="180"/>
      </w:pPr>
    </w:lvl>
    <w:lvl w:ilvl="3" w:tplc="0409000F">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27" w15:restartNumberingAfterBreak="0">
    <w:nsid w:val="46113B1E"/>
    <w:multiLevelType w:val="singleLevel"/>
    <w:tmpl w:val="00000013"/>
    <w:lvl w:ilvl="0">
      <w:start w:val="1"/>
      <w:numFmt w:val="decimal"/>
      <w:lvlText w:val="%1)"/>
      <w:lvlJc w:val="left"/>
      <w:pPr>
        <w:tabs>
          <w:tab w:val="num" w:pos="0"/>
        </w:tabs>
        <w:ind w:left="720" w:hanging="360"/>
      </w:pPr>
      <w:rPr>
        <w:rFonts w:hint="default"/>
        <w:b/>
        <w:color w:val="000000"/>
        <w:sz w:val="20"/>
        <w:szCs w:val="20"/>
        <w:lang w:val="sr-Cyrl-CS"/>
      </w:rPr>
    </w:lvl>
  </w:abstractNum>
  <w:abstractNum w:abstractNumId="28" w15:restartNumberingAfterBreak="0">
    <w:nsid w:val="48593AC3"/>
    <w:multiLevelType w:val="multilevel"/>
    <w:tmpl w:val="CB82E0B2"/>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9" w15:restartNumberingAfterBreak="0">
    <w:nsid w:val="4DC1200C"/>
    <w:multiLevelType w:val="hybridMultilevel"/>
    <w:tmpl w:val="811C9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EF5C26"/>
    <w:multiLevelType w:val="multilevel"/>
    <w:tmpl w:val="B9F0D1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0A3870"/>
    <w:multiLevelType w:val="hybridMultilevel"/>
    <w:tmpl w:val="21C84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1701DD"/>
    <w:multiLevelType w:val="multilevel"/>
    <w:tmpl w:val="65723A4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color w:val="auto"/>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8493D55"/>
    <w:multiLevelType w:val="hybridMultilevel"/>
    <w:tmpl w:val="31C22D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55734F"/>
    <w:multiLevelType w:val="hybridMultilevel"/>
    <w:tmpl w:val="50368980"/>
    <w:lvl w:ilvl="0" w:tplc="8C5E71C2">
      <w:start w:val="1"/>
      <w:numFmt w:val="decimal"/>
      <w:lvlText w:val="%1."/>
      <w:lvlJc w:val="left"/>
      <w:pPr>
        <w:ind w:left="360" w:hanging="360"/>
      </w:pPr>
      <w:rPr>
        <w:rFonts w:hint="default"/>
        <w:b w:val="0"/>
        <w:bCs/>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D887FCC"/>
    <w:multiLevelType w:val="hybridMultilevel"/>
    <w:tmpl w:val="41AA9EF4"/>
    <w:lvl w:ilvl="0" w:tplc="77AEC12A">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09A3EBA"/>
    <w:multiLevelType w:val="hybridMultilevel"/>
    <w:tmpl w:val="05562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8260AE"/>
    <w:multiLevelType w:val="hybridMultilevel"/>
    <w:tmpl w:val="58D41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DA1790"/>
    <w:multiLevelType w:val="hybridMultilevel"/>
    <w:tmpl w:val="47003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5854C4"/>
    <w:multiLevelType w:val="hybridMultilevel"/>
    <w:tmpl w:val="F7E84868"/>
    <w:lvl w:ilvl="0" w:tplc="0A663C10">
      <w:start w:val="1"/>
      <w:numFmt w:val="decimal"/>
      <w:lvlText w:val="%1."/>
      <w:lvlJc w:val="left"/>
      <w:pPr>
        <w:ind w:left="360" w:hanging="360"/>
      </w:pPr>
      <w:rPr>
        <w:rFonts w:ascii="Times New Roman" w:hAnsi="Times New Roman" w:cs="Calibri" w:hint="default"/>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510905"/>
    <w:multiLevelType w:val="hybridMultilevel"/>
    <w:tmpl w:val="C5A4A7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1EB13B5"/>
    <w:multiLevelType w:val="multilevel"/>
    <w:tmpl w:val="6BA030A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888885280">
    <w:abstractNumId w:val="11"/>
  </w:num>
  <w:num w:numId="2" w16cid:durableId="78841405">
    <w:abstractNumId w:val="36"/>
  </w:num>
  <w:num w:numId="3" w16cid:durableId="336005906">
    <w:abstractNumId w:val="23"/>
  </w:num>
  <w:num w:numId="4" w16cid:durableId="1389721074">
    <w:abstractNumId w:val="25"/>
  </w:num>
  <w:num w:numId="5" w16cid:durableId="691883519">
    <w:abstractNumId w:val="5"/>
  </w:num>
  <w:num w:numId="6" w16cid:durableId="599065929">
    <w:abstractNumId w:val="1"/>
  </w:num>
  <w:num w:numId="7" w16cid:durableId="495920089">
    <w:abstractNumId w:val="2"/>
  </w:num>
  <w:num w:numId="8" w16cid:durableId="206112548">
    <w:abstractNumId w:val="22"/>
  </w:num>
  <w:num w:numId="9" w16cid:durableId="494687888">
    <w:abstractNumId w:val="9"/>
  </w:num>
  <w:num w:numId="10" w16cid:durableId="670840155">
    <w:abstractNumId w:val="20"/>
  </w:num>
  <w:num w:numId="11" w16cid:durableId="168107394">
    <w:abstractNumId w:val="13"/>
  </w:num>
  <w:num w:numId="12" w16cid:durableId="1878929923">
    <w:abstractNumId w:val="26"/>
  </w:num>
  <w:num w:numId="13" w16cid:durableId="1402406292">
    <w:abstractNumId w:val="17"/>
  </w:num>
  <w:num w:numId="14" w16cid:durableId="2116092598">
    <w:abstractNumId w:val="29"/>
  </w:num>
  <w:num w:numId="15" w16cid:durableId="189682765">
    <w:abstractNumId w:val="38"/>
  </w:num>
  <w:num w:numId="16" w16cid:durableId="824474761">
    <w:abstractNumId w:val="6"/>
  </w:num>
  <w:num w:numId="17" w16cid:durableId="1554926261">
    <w:abstractNumId w:val="24"/>
  </w:num>
  <w:num w:numId="18" w16cid:durableId="405150071">
    <w:abstractNumId w:val="10"/>
  </w:num>
  <w:num w:numId="19" w16cid:durableId="759908693">
    <w:abstractNumId w:val="31"/>
  </w:num>
  <w:num w:numId="20" w16cid:durableId="1705255633">
    <w:abstractNumId w:val="37"/>
  </w:num>
  <w:num w:numId="21" w16cid:durableId="738211492">
    <w:abstractNumId w:val="15"/>
  </w:num>
  <w:num w:numId="22" w16cid:durableId="2117213409">
    <w:abstractNumId w:val="16"/>
  </w:num>
  <w:num w:numId="23" w16cid:durableId="336155001">
    <w:abstractNumId w:val="40"/>
  </w:num>
  <w:num w:numId="24" w16cid:durableId="1585649298">
    <w:abstractNumId w:val="18"/>
  </w:num>
  <w:num w:numId="25" w16cid:durableId="9455789">
    <w:abstractNumId w:val="33"/>
  </w:num>
  <w:num w:numId="26" w16cid:durableId="584345613">
    <w:abstractNumId w:val="28"/>
  </w:num>
  <w:num w:numId="27" w16cid:durableId="1554006060">
    <w:abstractNumId w:val="3"/>
  </w:num>
  <w:num w:numId="28" w16cid:durableId="1663586504">
    <w:abstractNumId w:val="8"/>
  </w:num>
  <w:num w:numId="29" w16cid:durableId="991717506">
    <w:abstractNumId w:val="30"/>
  </w:num>
  <w:num w:numId="30" w16cid:durableId="2051342511">
    <w:abstractNumId w:val="7"/>
  </w:num>
  <w:num w:numId="31" w16cid:durableId="41904709">
    <w:abstractNumId w:val="41"/>
  </w:num>
  <w:num w:numId="32" w16cid:durableId="165942807">
    <w:abstractNumId w:val="21"/>
  </w:num>
  <w:num w:numId="33" w16cid:durableId="596865796">
    <w:abstractNumId w:val="32"/>
  </w:num>
  <w:num w:numId="34" w16cid:durableId="1857577170">
    <w:abstractNumId w:val="14"/>
  </w:num>
  <w:num w:numId="35" w16cid:durableId="562986693">
    <w:abstractNumId w:val="0"/>
  </w:num>
  <w:num w:numId="36" w16cid:durableId="440229638">
    <w:abstractNumId w:val="35"/>
  </w:num>
  <w:num w:numId="37" w16cid:durableId="2011055854">
    <w:abstractNumId w:val="34"/>
  </w:num>
  <w:num w:numId="38" w16cid:durableId="1150319053">
    <w:abstractNumId w:val="39"/>
  </w:num>
  <w:num w:numId="39" w16cid:durableId="1914460589">
    <w:abstractNumId w:val="4"/>
  </w:num>
  <w:num w:numId="40" w16cid:durableId="1550611557">
    <w:abstractNumId w:val="19"/>
  </w:num>
  <w:num w:numId="41" w16cid:durableId="2002078194">
    <w:abstractNumId w:val="12"/>
  </w:num>
  <w:num w:numId="42" w16cid:durableId="81002567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008"/>
    <w:rsid w:val="00066C20"/>
    <w:rsid w:val="000C77E9"/>
    <w:rsid w:val="000D5644"/>
    <w:rsid w:val="000F1E91"/>
    <w:rsid w:val="00135D85"/>
    <w:rsid w:val="001942BD"/>
    <w:rsid w:val="001D6E6F"/>
    <w:rsid w:val="001F47FD"/>
    <w:rsid w:val="00214509"/>
    <w:rsid w:val="00220930"/>
    <w:rsid w:val="00235C5A"/>
    <w:rsid w:val="00271989"/>
    <w:rsid w:val="00407213"/>
    <w:rsid w:val="00536FEF"/>
    <w:rsid w:val="005F1C0F"/>
    <w:rsid w:val="00621DF4"/>
    <w:rsid w:val="00637EFA"/>
    <w:rsid w:val="006A156E"/>
    <w:rsid w:val="00701554"/>
    <w:rsid w:val="00776008"/>
    <w:rsid w:val="0081336F"/>
    <w:rsid w:val="0083262F"/>
    <w:rsid w:val="00872BD0"/>
    <w:rsid w:val="008A6010"/>
    <w:rsid w:val="00A2665A"/>
    <w:rsid w:val="00A77B90"/>
    <w:rsid w:val="00AE317B"/>
    <w:rsid w:val="00AF4945"/>
    <w:rsid w:val="00BB2F15"/>
    <w:rsid w:val="00BD07AF"/>
    <w:rsid w:val="00C368F7"/>
    <w:rsid w:val="00F260CD"/>
    <w:rsid w:val="00FE2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58C0"/>
  <w15:chartTrackingRefBased/>
  <w15:docId w15:val="{5F3F3CCC-C694-4908-8DE2-F9A31C01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00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7760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760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7600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7600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7600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7600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600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600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600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60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760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7600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7600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7600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760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60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60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6008"/>
    <w:rPr>
      <w:rFonts w:eastAsiaTheme="majorEastAsia" w:cstheme="majorBidi"/>
      <w:color w:val="272727" w:themeColor="text1" w:themeTint="D8"/>
    </w:rPr>
  </w:style>
  <w:style w:type="paragraph" w:styleId="Title">
    <w:name w:val="Title"/>
    <w:basedOn w:val="Normal"/>
    <w:next w:val="Normal"/>
    <w:link w:val="TitleChar"/>
    <w:uiPriority w:val="10"/>
    <w:qFormat/>
    <w:rsid w:val="0077600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60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600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60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6008"/>
    <w:pPr>
      <w:spacing w:before="160"/>
      <w:jc w:val="center"/>
    </w:pPr>
    <w:rPr>
      <w:i/>
      <w:iCs/>
      <w:color w:val="404040" w:themeColor="text1" w:themeTint="BF"/>
    </w:rPr>
  </w:style>
  <w:style w:type="character" w:customStyle="1" w:styleId="QuoteChar">
    <w:name w:val="Quote Char"/>
    <w:basedOn w:val="DefaultParagraphFont"/>
    <w:link w:val="Quote"/>
    <w:uiPriority w:val="29"/>
    <w:rsid w:val="00776008"/>
    <w:rPr>
      <w:i/>
      <w:iCs/>
      <w:color w:val="404040" w:themeColor="text1" w:themeTint="BF"/>
    </w:rPr>
  </w:style>
  <w:style w:type="paragraph" w:styleId="ListParagraph">
    <w:name w:val="List Paragraph"/>
    <w:basedOn w:val="Normal"/>
    <w:link w:val="ListParagraphChar"/>
    <w:uiPriority w:val="34"/>
    <w:qFormat/>
    <w:rsid w:val="00776008"/>
    <w:pPr>
      <w:ind w:left="720"/>
      <w:contextualSpacing/>
    </w:pPr>
  </w:style>
  <w:style w:type="character" w:styleId="IntenseEmphasis">
    <w:name w:val="Intense Emphasis"/>
    <w:basedOn w:val="DefaultParagraphFont"/>
    <w:uiPriority w:val="21"/>
    <w:qFormat/>
    <w:rsid w:val="00776008"/>
    <w:rPr>
      <w:i/>
      <w:iCs/>
      <w:color w:val="2F5496" w:themeColor="accent1" w:themeShade="BF"/>
    </w:rPr>
  </w:style>
  <w:style w:type="paragraph" w:styleId="IntenseQuote">
    <w:name w:val="Intense Quote"/>
    <w:basedOn w:val="Normal"/>
    <w:next w:val="Normal"/>
    <w:link w:val="IntenseQuoteChar"/>
    <w:uiPriority w:val="30"/>
    <w:qFormat/>
    <w:rsid w:val="007760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76008"/>
    <w:rPr>
      <w:i/>
      <w:iCs/>
      <w:color w:val="2F5496" w:themeColor="accent1" w:themeShade="BF"/>
    </w:rPr>
  </w:style>
  <w:style w:type="character" w:styleId="IntenseReference">
    <w:name w:val="Intense Reference"/>
    <w:basedOn w:val="DefaultParagraphFont"/>
    <w:uiPriority w:val="32"/>
    <w:qFormat/>
    <w:rsid w:val="00776008"/>
    <w:rPr>
      <w:b/>
      <w:bCs/>
      <w:smallCaps/>
      <w:color w:val="2F5496" w:themeColor="accent1" w:themeShade="BF"/>
      <w:spacing w:val="5"/>
    </w:rPr>
  </w:style>
  <w:style w:type="paragraph" w:styleId="Bibliography">
    <w:name w:val="Bibliography"/>
    <w:basedOn w:val="Normal"/>
    <w:next w:val="Normal"/>
    <w:uiPriority w:val="37"/>
    <w:semiHidden/>
    <w:unhideWhenUsed/>
    <w:rsid w:val="001942BD"/>
  </w:style>
  <w:style w:type="paragraph" w:customStyle="1" w:styleId="Tekstclana">
    <w:name w:val="__Tekst clana"/>
    <w:basedOn w:val="Normal"/>
    <w:rsid w:val="001942BD"/>
    <w:pPr>
      <w:numPr>
        <w:numId w:val="5"/>
      </w:numPr>
      <w:suppressAutoHyphens/>
      <w:spacing w:before="200"/>
    </w:pPr>
    <w:rPr>
      <w:lang w:bidi="en-US"/>
    </w:rPr>
  </w:style>
  <w:style w:type="paragraph" w:styleId="NoSpacing">
    <w:name w:val="No Spacing"/>
    <w:qFormat/>
    <w:rsid w:val="001942BD"/>
    <w:pPr>
      <w:suppressAutoHyphens/>
      <w:spacing w:after="0" w:line="240" w:lineRule="auto"/>
    </w:pPr>
    <w:rPr>
      <w:rFonts w:ascii="Calibri" w:eastAsia="Calibri" w:hAnsi="Calibri" w:cs="Calibri"/>
      <w:kern w:val="0"/>
      <w:sz w:val="22"/>
      <w:szCs w:val="22"/>
      <w:lang w:eastAsia="ar-SA"/>
      <w14:ligatures w14:val="none"/>
    </w:rPr>
  </w:style>
  <w:style w:type="paragraph" w:styleId="NormalWeb">
    <w:name w:val="Normal (Web)"/>
    <w:basedOn w:val="Normal"/>
    <w:uiPriority w:val="99"/>
    <w:unhideWhenUsed/>
    <w:rsid w:val="001942BD"/>
    <w:pPr>
      <w:spacing w:before="100" w:beforeAutospacing="1" w:after="100" w:afterAutospacing="1"/>
    </w:pPr>
    <w:rPr>
      <w:lang w:val="sr-Latn-RS" w:eastAsia="sr-Latn-RS"/>
    </w:rPr>
  </w:style>
  <w:style w:type="paragraph" w:customStyle="1" w:styleId="isselectedend">
    <w:name w:val="isselectedend"/>
    <w:basedOn w:val="Normal"/>
    <w:rsid w:val="001942BD"/>
    <w:pPr>
      <w:spacing w:before="100" w:beforeAutospacing="1" w:after="100" w:afterAutospacing="1"/>
    </w:pPr>
    <w:rPr>
      <w:lang w:val="sr-Latn-RS" w:eastAsia="sr-Latn-RS"/>
    </w:rPr>
  </w:style>
  <w:style w:type="character" w:customStyle="1" w:styleId="ListParagraphChar">
    <w:name w:val="List Paragraph Char"/>
    <w:link w:val="ListParagraph"/>
    <w:uiPriority w:val="34"/>
    <w:locked/>
    <w:rsid w:val="001942BD"/>
    <w:rPr>
      <w:rFonts w:ascii="Times New Roman" w:eastAsia="Times New Roman" w:hAnsi="Times New Roman" w:cs="Times New Roman"/>
      <w:kern w:val="0"/>
      <w14:ligatures w14:val="none"/>
    </w:rPr>
  </w:style>
  <w:style w:type="character" w:customStyle="1" w:styleId="docsum-authors">
    <w:name w:val="docsum-authors"/>
    <w:rsid w:val="001942BD"/>
  </w:style>
  <w:style w:type="character" w:customStyle="1" w:styleId="docsum-journal-citation">
    <w:name w:val="docsum-journal-citation"/>
    <w:rsid w:val="001942BD"/>
  </w:style>
  <w:style w:type="table" w:styleId="TableGrid">
    <w:name w:val="Table Grid"/>
    <w:basedOn w:val="TableNormal"/>
    <w:uiPriority w:val="39"/>
    <w:rsid w:val="00813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621DF4"/>
    <w:rPr>
      <w:color w:val="0000FF"/>
      <w:u w:val="single"/>
    </w:rPr>
  </w:style>
  <w:style w:type="paragraph" w:customStyle="1" w:styleId="chakra-text">
    <w:name w:val="chakra-text"/>
    <w:basedOn w:val="Normal"/>
    <w:rsid w:val="00621DF4"/>
    <w:pPr>
      <w:spacing w:before="100" w:beforeAutospacing="1" w:after="100" w:afterAutospacing="1"/>
    </w:pPr>
  </w:style>
  <w:style w:type="character" w:customStyle="1" w:styleId="chakra-text1">
    <w:name w:val="chakra-text1"/>
    <w:rsid w:val="00621DF4"/>
  </w:style>
  <w:style w:type="paragraph" w:styleId="Header">
    <w:name w:val="header"/>
    <w:basedOn w:val="Normal"/>
    <w:link w:val="HeaderChar"/>
    <w:uiPriority w:val="99"/>
    <w:unhideWhenUsed/>
    <w:rsid w:val="001F47FD"/>
    <w:pPr>
      <w:tabs>
        <w:tab w:val="center" w:pos="4680"/>
        <w:tab w:val="right" w:pos="9360"/>
      </w:tabs>
    </w:pPr>
  </w:style>
  <w:style w:type="character" w:customStyle="1" w:styleId="HeaderChar">
    <w:name w:val="Header Char"/>
    <w:basedOn w:val="DefaultParagraphFont"/>
    <w:link w:val="Header"/>
    <w:uiPriority w:val="99"/>
    <w:rsid w:val="001F47FD"/>
    <w:rPr>
      <w:rFonts w:ascii="Times New Roman" w:eastAsia="Times New Roman" w:hAnsi="Times New Roman" w:cs="Times New Roman"/>
      <w:kern w:val="0"/>
      <w14:ligatures w14:val="none"/>
    </w:rPr>
  </w:style>
  <w:style w:type="paragraph" w:styleId="Footer">
    <w:name w:val="footer"/>
    <w:basedOn w:val="Normal"/>
    <w:link w:val="FooterChar"/>
    <w:uiPriority w:val="99"/>
    <w:unhideWhenUsed/>
    <w:rsid w:val="001F47FD"/>
    <w:pPr>
      <w:tabs>
        <w:tab w:val="center" w:pos="4680"/>
        <w:tab w:val="right" w:pos="9360"/>
      </w:tabs>
    </w:pPr>
  </w:style>
  <w:style w:type="character" w:customStyle="1" w:styleId="FooterChar">
    <w:name w:val="Footer Char"/>
    <w:basedOn w:val="DefaultParagraphFont"/>
    <w:link w:val="Footer"/>
    <w:uiPriority w:val="99"/>
    <w:rsid w:val="001F47FD"/>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3389/pore.2025.16120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9820</Words>
  <Characters>55980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dc:creator>
  <cp:keywords/>
  <dc:description/>
  <cp:lastModifiedBy>Dragana</cp:lastModifiedBy>
  <cp:revision>2</cp:revision>
  <dcterms:created xsi:type="dcterms:W3CDTF">2026-06-09T07:14:00Z</dcterms:created>
  <dcterms:modified xsi:type="dcterms:W3CDTF">2026-06-09T07:14:00Z</dcterms:modified>
</cp:coreProperties>
</file>